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F15D5" w14:textId="19BAA69E" w:rsidR="0008119D" w:rsidRDefault="00000000">
      <w:pPr>
        <w:pStyle w:val="Title"/>
      </w:pPr>
      <w:r>
        <w:t>David Labs and Scans</w:t>
      </w:r>
    </w:p>
    <w:p w14:paraId="44754BFE" w14:textId="77777777" w:rsidR="0008119D" w:rsidRDefault="00000000">
      <w:pPr>
        <w:pStyle w:val="Heading1"/>
      </w:pPr>
      <w:r>
        <w:t>1. Complete Live URL Directory</w:t>
      </w:r>
    </w:p>
    <w:p w14:paraId="62F13147" w14:textId="2896C5BB" w:rsidR="0008119D" w:rsidRDefault="00000000">
      <w:r>
        <w:t xml:space="preserve">Hub Page: </w:t>
      </w:r>
      <w:r>
        <w:rPr>
          <w:b/>
        </w:rPr>
        <w:t>https://www.davidscans.com/speciality.html</w:t>
      </w:r>
    </w:p>
    <w:p w14:paraId="59FC611C" w14:textId="77777777" w:rsidR="0008119D" w:rsidRDefault="00000000">
      <w:pPr>
        <w:pStyle w:val="Heading2"/>
      </w:pPr>
      <w:r>
        <w:t>Location: Porur</w:t>
      </w:r>
    </w:p>
    <w:p w14:paraId="422653BA" w14:textId="77777777" w:rsidR="0008119D" w:rsidRDefault="00000000">
      <w:r>
        <w:t>https://www.davidscans.com/speciality/porur/ultrasound-scan.html</w:t>
      </w:r>
      <w:r>
        <w:br/>
        <w:t>https://www.davidscans.com/speciality/porur/blood-test.html</w:t>
      </w:r>
      <w:r>
        <w:br/>
        <w:t>https://www.davidscans.com/speciality/porur/digital-x-ray.html</w:t>
      </w:r>
      <w:r>
        <w:br/>
        <w:t>https://www.davidscans.com/speciality/porur/pregnancy-scan.html</w:t>
      </w:r>
      <w:r>
        <w:br/>
        <w:t>https://www.davidscans.com/speciality/porur/cardiac-package.html</w:t>
      </w:r>
      <w:r>
        <w:br/>
        <w:t>https://www.davidscans.com/speciality/porur/ecg.html</w:t>
      </w:r>
      <w:r>
        <w:br/>
        <w:t>https://www.davidscans.com/speciality/porur/echo.html</w:t>
      </w:r>
      <w:r>
        <w:br/>
        <w:t>https://www.davidscans.com/speciality/porur/pft.html</w:t>
      </w:r>
      <w:r>
        <w:br/>
        <w:t>https://www.davidscans.com/speciality/porur/allergy-test.html</w:t>
      </w:r>
      <w:r>
        <w:br/>
        <w:t>https://www.davidscans.com/speciality/porur/preventive-health-checkup.html</w:t>
      </w:r>
    </w:p>
    <w:p w14:paraId="5366D744" w14:textId="77777777" w:rsidR="0008119D" w:rsidRDefault="00000000">
      <w:pPr>
        <w:pStyle w:val="Heading2"/>
      </w:pPr>
      <w:r>
        <w:t>Location: Kundrathur</w:t>
      </w:r>
    </w:p>
    <w:p w14:paraId="2B5D3D99" w14:textId="77777777" w:rsidR="0008119D" w:rsidRDefault="00000000">
      <w:r>
        <w:t>https://www.davidscans.com/speciality/kundrathur/ultrasound-scan.html</w:t>
      </w:r>
      <w:r>
        <w:br/>
        <w:t>https://www.davidscans.com/speciality/kundrathur/blood-test.html</w:t>
      </w:r>
      <w:r>
        <w:br/>
        <w:t>https://www.davidscans.com/speciality/kundrathur/digital-x-ray.html</w:t>
      </w:r>
      <w:r>
        <w:br/>
        <w:t>https://www.davidscans.com/speciality/kundrathur/pregnancy-scan.html</w:t>
      </w:r>
      <w:r>
        <w:br/>
        <w:t>https://www.davidscans.com/speciality/kundrathur/cardiac-package.html</w:t>
      </w:r>
      <w:r>
        <w:br/>
        <w:t>https://www.davidscans.com/speciality/kundrathur/ecg.html</w:t>
      </w:r>
      <w:r>
        <w:br/>
        <w:t>https://www.davidscans.com/speciality/kundrathur/echo.html</w:t>
      </w:r>
      <w:r>
        <w:br/>
        <w:t>https://www.davidscans.com/speciality/kundrathur/pft.html</w:t>
      </w:r>
      <w:r>
        <w:br/>
        <w:t>https://www.davidscans.com/speciality/kundrathur/allergy-test.html</w:t>
      </w:r>
      <w:r>
        <w:br/>
        <w:t>https://www.davidscans.com/speciality/kundrathur/preventive-health-checkup.html</w:t>
      </w:r>
    </w:p>
    <w:p w14:paraId="3310CDA8" w14:textId="77777777" w:rsidR="0008119D" w:rsidRDefault="00000000">
      <w:pPr>
        <w:pStyle w:val="Heading2"/>
      </w:pPr>
      <w:r>
        <w:t>Location: Gerugambakkam</w:t>
      </w:r>
    </w:p>
    <w:p w14:paraId="26AE6CEA" w14:textId="77777777" w:rsidR="0008119D" w:rsidRDefault="00000000">
      <w:r>
        <w:t>https://www.davidscans.com/speciality/gerugambakkam/ultrasound-scan.html</w:t>
      </w:r>
      <w:r>
        <w:br/>
        <w:t>https://www.davidscans.com/speciality/gerugambakkam/blood-test.html</w:t>
      </w:r>
      <w:r>
        <w:br/>
        <w:t>https://www.davidscans.com/speciality/gerugambakkam/digital-x-ray.html</w:t>
      </w:r>
      <w:r>
        <w:br/>
        <w:t>https://www.davidscans.com/speciality/gerugambakkam/pregnancy-scan.html</w:t>
      </w:r>
      <w:r>
        <w:br/>
        <w:t>https://www.davidscans.com/speciality/gerugambakkam/cardiac-package.html</w:t>
      </w:r>
      <w:r>
        <w:br/>
        <w:t>https://www.davidscans.com/speciality/gerugambakkam/ecg.html</w:t>
      </w:r>
      <w:r>
        <w:br/>
        <w:t>https://www.davidscans.com/speciality/gerugambakkam/echo.html</w:t>
      </w:r>
      <w:r>
        <w:br/>
        <w:t>https://www.davidscans.com/speciality/gerugambakkam/pft.html</w:t>
      </w:r>
      <w:r>
        <w:br/>
        <w:t>https://www.davidscans.com/speciality/gerugambakkam/allergy-test.html</w:t>
      </w:r>
      <w:r>
        <w:br/>
        <w:t>https://www.davidscans.com/speciality/gerugambakkam/preventive-health-checkup.html</w:t>
      </w:r>
    </w:p>
    <w:p w14:paraId="0C952068" w14:textId="77777777" w:rsidR="0008119D" w:rsidRDefault="00000000">
      <w:pPr>
        <w:pStyle w:val="Heading2"/>
      </w:pPr>
      <w:r>
        <w:lastRenderedPageBreak/>
        <w:t>Location: Ramapuram</w:t>
      </w:r>
    </w:p>
    <w:p w14:paraId="5008EFA0" w14:textId="77777777" w:rsidR="0008119D" w:rsidRDefault="00000000">
      <w:r>
        <w:t>https://www.davidscans.com/speciality/ramapuram/ultrasound-scan.html</w:t>
      </w:r>
      <w:r>
        <w:br/>
        <w:t>https://www.davidscans.com/speciality/ramapuram/blood-test.html</w:t>
      </w:r>
      <w:r>
        <w:br/>
        <w:t>https://www.davidscans.com/speciality/ramapuram/digital-x-ray.html</w:t>
      </w:r>
      <w:r>
        <w:br/>
        <w:t>https://www.davidscans.com/speciality/ramapuram/pregnancy-scan.html</w:t>
      </w:r>
      <w:r>
        <w:br/>
        <w:t>https://www.davidscans.com/speciality/ramapuram/cardiac-package.html</w:t>
      </w:r>
      <w:r>
        <w:br/>
        <w:t>https://www.davidscans.com/speciality/ramapuram/ecg.html</w:t>
      </w:r>
      <w:r>
        <w:br/>
        <w:t>https://www.davidscans.com/speciality/ramapuram/echo.html</w:t>
      </w:r>
      <w:r>
        <w:br/>
        <w:t>https://www.davidscans.com/speciality/ramapuram/pft.html</w:t>
      </w:r>
      <w:r>
        <w:br/>
        <w:t>https://www.davidscans.com/speciality/ramapuram/allergy-test.html</w:t>
      </w:r>
      <w:r>
        <w:br/>
        <w:t>https://www.davidscans.com/speciality/ramapuram/preventive-health-checkup.html</w:t>
      </w:r>
    </w:p>
    <w:p w14:paraId="01DDAFA9" w14:textId="77777777" w:rsidR="0008119D" w:rsidRDefault="00000000">
      <w:pPr>
        <w:pStyle w:val="Heading2"/>
      </w:pPr>
      <w:r>
        <w:t>Location: Iyyappanthangal</w:t>
      </w:r>
    </w:p>
    <w:p w14:paraId="30A89467" w14:textId="77777777" w:rsidR="0008119D" w:rsidRDefault="00000000">
      <w:r>
        <w:t>https://www.davidscans.com/speciality/iyyappanthangal/ultrasound-scan.html</w:t>
      </w:r>
      <w:r>
        <w:br/>
        <w:t>https://www.davidscans.com/speciality/iyyappanthangal/blood-test.html</w:t>
      </w:r>
      <w:r>
        <w:br/>
        <w:t>https://www.davidscans.com/speciality/iyyappanthangal/digital-x-ray.html</w:t>
      </w:r>
      <w:r>
        <w:br/>
        <w:t>https://www.davidscans.com/speciality/iyyappanthangal/pregnancy-scan.html</w:t>
      </w:r>
      <w:r>
        <w:br/>
        <w:t>https://www.davidscans.com/speciality/iyyappanthangal/cardiac-package.html</w:t>
      </w:r>
      <w:r>
        <w:br/>
        <w:t>https://www.davidscans.com/speciality/iyyappanthangal/ecg.html</w:t>
      </w:r>
      <w:r>
        <w:br/>
        <w:t>https://www.davidscans.com/speciality/iyyappanthangal/echo.html</w:t>
      </w:r>
      <w:r>
        <w:br/>
        <w:t>https://www.davidscans.com/speciality/iyyappanthangal/pft.html</w:t>
      </w:r>
      <w:r>
        <w:br/>
        <w:t>https://www.davidscans.com/speciality/iyyappanthangal/allergy-test.html</w:t>
      </w:r>
      <w:r>
        <w:br/>
        <w:t>https://www.davidscans.com/speciality/iyyappanthangal/preventive-health-checkup.html</w:t>
      </w:r>
    </w:p>
    <w:p w14:paraId="4E51FB20" w14:textId="77777777" w:rsidR="0008119D" w:rsidRDefault="00000000">
      <w:pPr>
        <w:pStyle w:val="Heading2"/>
      </w:pPr>
      <w:r>
        <w:t>Location: Mugalivakkam</w:t>
      </w:r>
    </w:p>
    <w:p w14:paraId="3A1BE4F3" w14:textId="77777777" w:rsidR="0008119D" w:rsidRDefault="00000000">
      <w:r>
        <w:t>https://www.davidscans.com/speciality/mugalivakkam/ultrasound-scan.html</w:t>
      </w:r>
      <w:r>
        <w:br/>
        <w:t>https://www.davidscans.com/speciality/mugalivakkam/blood-test.html</w:t>
      </w:r>
      <w:r>
        <w:br/>
        <w:t>https://www.davidscans.com/speciality/mugalivakkam/digital-x-ray.html</w:t>
      </w:r>
      <w:r>
        <w:br/>
        <w:t>https://www.davidscans.com/speciality/mugalivakkam/pregnancy-scan.html</w:t>
      </w:r>
      <w:r>
        <w:br/>
        <w:t>https://www.davidscans.com/speciality/mugalivakkam/cardiac-package.html</w:t>
      </w:r>
      <w:r>
        <w:br/>
        <w:t>https://www.davidscans.com/speciality/mugalivakkam/ecg.html</w:t>
      </w:r>
      <w:r>
        <w:br/>
        <w:t>https://www.davidscans.com/speciality/mugalivakkam/echo.html</w:t>
      </w:r>
      <w:r>
        <w:br/>
        <w:t>https://www.davidscans.com/speciality/mugalivakkam/pft.html</w:t>
      </w:r>
      <w:r>
        <w:br/>
        <w:t>https://www.davidscans.com/speciality/mugalivakkam/allergy-test.html</w:t>
      </w:r>
      <w:r>
        <w:br/>
        <w:t>https://www.davidscans.com/speciality/mugalivakkam/preventive-health-checkup.html</w:t>
      </w:r>
    </w:p>
    <w:p w14:paraId="5B2B0E73" w14:textId="77777777" w:rsidR="0008119D" w:rsidRDefault="00000000">
      <w:pPr>
        <w:pStyle w:val="Heading2"/>
      </w:pPr>
      <w:r>
        <w:t>Location: Kolapakkam</w:t>
      </w:r>
    </w:p>
    <w:p w14:paraId="1DD63941" w14:textId="77777777" w:rsidR="0008119D" w:rsidRDefault="00000000">
      <w:r>
        <w:t>https://www.davidscans.com/speciality/kolapakkam/ultrasound-scan.html</w:t>
      </w:r>
      <w:r>
        <w:br/>
        <w:t>https://www.davidscans.com/speciality/kolapakkam/blood-test.html</w:t>
      </w:r>
      <w:r>
        <w:br/>
        <w:t>https://www.davidscans.com/speciality/kolapakkam/digital-x-ray.html</w:t>
      </w:r>
      <w:r>
        <w:br/>
        <w:t>https://www.davidscans.com/speciality/kolapakkam/pregnancy-scan.html</w:t>
      </w:r>
      <w:r>
        <w:br/>
        <w:t>https://www.davidscans.com/speciality/kolapakkam/cardiac-package.html</w:t>
      </w:r>
      <w:r>
        <w:br/>
        <w:t>https://www.davidscans.com/speciality/kolapakkam/ecg.html</w:t>
      </w:r>
      <w:r>
        <w:br/>
      </w:r>
      <w:r>
        <w:lastRenderedPageBreak/>
        <w:t>https://www.davidscans.com/speciality/kolapakkam/echo.html</w:t>
      </w:r>
      <w:r>
        <w:br/>
        <w:t>https://www.davidscans.com/speciality/kolapakkam/pft.html</w:t>
      </w:r>
      <w:r>
        <w:br/>
        <w:t>https://www.davidscans.com/speciality/kolapakkam/allergy-test.html</w:t>
      </w:r>
      <w:r>
        <w:br/>
        <w:t>https://www.davidscans.com/speciality/kolapakkam/preventive-health-checkup.html</w:t>
      </w:r>
    </w:p>
    <w:p w14:paraId="3E5F4689" w14:textId="77777777" w:rsidR="0008119D" w:rsidRDefault="00000000">
      <w:pPr>
        <w:pStyle w:val="Heading2"/>
      </w:pPr>
      <w:r>
        <w:t>Location: Anakaputhur</w:t>
      </w:r>
    </w:p>
    <w:p w14:paraId="6821BA07" w14:textId="77777777" w:rsidR="0008119D" w:rsidRDefault="00000000">
      <w:r>
        <w:t>https://www.davidscans.com/speciality/anakaputhur/ultrasound-scan.html</w:t>
      </w:r>
      <w:r>
        <w:br/>
        <w:t>https://www.davidscans.com/speciality/anakaputhur/blood-test.html</w:t>
      </w:r>
      <w:r>
        <w:br/>
        <w:t>https://www.davidscans.com/speciality/anakaputhur/digital-x-ray.html</w:t>
      </w:r>
      <w:r>
        <w:br/>
        <w:t>https://www.davidscans.com/speciality/anakaputhur/pregnancy-scan.html</w:t>
      </w:r>
      <w:r>
        <w:br/>
        <w:t>https://www.davidscans.com/speciality/anakaputhur/cardiac-package.html</w:t>
      </w:r>
      <w:r>
        <w:br/>
        <w:t>https://www.davidscans.com/speciality/anakaputhur/ecg.html</w:t>
      </w:r>
      <w:r>
        <w:br/>
        <w:t>https://www.davidscans.com/speciality/anakaputhur/echo.html</w:t>
      </w:r>
      <w:r>
        <w:br/>
        <w:t>https://www.davidscans.com/speciality/anakaputhur/pft.html</w:t>
      </w:r>
      <w:r>
        <w:br/>
        <w:t>https://www.davidscans.com/speciality/anakaputhur/allergy-test.html</w:t>
      </w:r>
      <w:r>
        <w:br/>
        <w:t>https://www.davidscans.com/speciality/anakaputhur/preventive-health-checkup.html</w:t>
      </w:r>
    </w:p>
    <w:p w14:paraId="70EA8A96" w14:textId="77777777" w:rsidR="0008119D" w:rsidRDefault="00000000">
      <w:pPr>
        <w:pStyle w:val="Heading2"/>
      </w:pPr>
      <w:r>
        <w:t>Location: Thiruverkadu</w:t>
      </w:r>
    </w:p>
    <w:p w14:paraId="70D399D8" w14:textId="77777777" w:rsidR="0008119D" w:rsidRDefault="00000000">
      <w:r>
        <w:t>https://www.davidscans.com/speciality/thiruverkadu/ultrasound-scan.html</w:t>
      </w:r>
      <w:r>
        <w:br/>
        <w:t>https://www.davidscans.com/speciality/thiruverkadu/blood-test.html</w:t>
      </w:r>
      <w:r>
        <w:br/>
        <w:t>https://www.davidscans.com/speciality/thiruverkadu/digital-x-ray.html</w:t>
      </w:r>
      <w:r>
        <w:br/>
        <w:t>https://www.davidscans.com/speciality/thiruverkadu/pregnancy-scan.html</w:t>
      </w:r>
      <w:r>
        <w:br/>
        <w:t>https://www.davidscans.com/speciality/thiruverkadu/cardiac-package.html</w:t>
      </w:r>
      <w:r>
        <w:br/>
        <w:t>https://www.davidscans.com/speciality/thiruverkadu/ecg.html</w:t>
      </w:r>
      <w:r>
        <w:br/>
        <w:t>https://www.davidscans.com/speciality/thiruverkadu/echo.html</w:t>
      </w:r>
      <w:r>
        <w:br/>
        <w:t>https://www.davidscans.com/speciality/thiruverkadu/pft.html</w:t>
      </w:r>
      <w:r>
        <w:br/>
        <w:t>https://www.davidscans.com/speciality/thiruverkadu/allergy-test.html</w:t>
      </w:r>
      <w:r>
        <w:br/>
        <w:t>https://www.davidscans.com/speciality/thiruverkadu/preventive-health-checkup.html</w:t>
      </w:r>
    </w:p>
    <w:p w14:paraId="00C1EF54" w14:textId="77777777" w:rsidR="0008119D" w:rsidRDefault="00000000">
      <w:pPr>
        <w:pStyle w:val="Heading2"/>
      </w:pPr>
      <w:r>
        <w:t>Location: Kattupakkam</w:t>
      </w:r>
    </w:p>
    <w:p w14:paraId="2B0726BC" w14:textId="77777777" w:rsidR="0008119D" w:rsidRDefault="00000000">
      <w:r>
        <w:t>https://www.davidscans.com/speciality/kattupakkam/ultrasound-scan.html</w:t>
      </w:r>
      <w:r>
        <w:br/>
        <w:t>https://www.davidscans.com/speciality/kattupakkam/blood-test.html</w:t>
      </w:r>
      <w:r>
        <w:br/>
        <w:t>https://www.davidscans.com/speciality/kattupakkam/digital-x-ray.html</w:t>
      </w:r>
      <w:r>
        <w:br/>
        <w:t>https://www.davidscans.com/speciality/kattupakkam/pregnancy-scan.html</w:t>
      </w:r>
      <w:r>
        <w:br/>
        <w:t>https://www.davidscans.com/speciality/kattupakkam/cardiac-package.html</w:t>
      </w:r>
      <w:r>
        <w:br/>
        <w:t>https://www.davidscans.com/speciality/kattupakkam/ecg.html</w:t>
      </w:r>
      <w:r>
        <w:br/>
        <w:t>https://www.davidscans.com/speciality/kattupakkam/echo.html</w:t>
      </w:r>
      <w:r>
        <w:br/>
        <w:t>https://www.davidscans.com/speciality/kattupakkam/pft.html</w:t>
      </w:r>
      <w:r>
        <w:br/>
        <w:t>https://www.davidscans.com/speciality/kattupakkam/allergy-test.html</w:t>
      </w:r>
      <w:r>
        <w:br/>
        <w:t>https://www.davidscans.com/speciality/kattupakkam/preventive-health-checkup.html</w:t>
      </w:r>
    </w:p>
    <w:p w14:paraId="4C65BD22" w14:textId="77777777" w:rsidR="0008119D" w:rsidRDefault="00000000">
      <w:pPr>
        <w:pStyle w:val="Heading2"/>
      </w:pPr>
      <w:r>
        <w:t>Location: Maduravoyal</w:t>
      </w:r>
    </w:p>
    <w:p w14:paraId="7615A797" w14:textId="77777777" w:rsidR="0008119D" w:rsidRDefault="00000000">
      <w:r>
        <w:t>https://www.davidscans.com/speciality/maduravoyal/ultrasound-scan.html</w:t>
      </w:r>
      <w:r>
        <w:br/>
        <w:t>https://www.davidscans.com/speciality/maduravoyal/blood-test.html</w:t>
      </w:r>
      <w:r>
        <w:br/>
      </w:r>
      <w:r>
        <w:lastRenderedPageBreak/>
        <w:t>https://www.davidscans.com/speciality/maduravoyal/digital-x-ray.html</w:t>
      </w:r>
      <w:r>
        <w:br/>
        <w:t>https://www.davidscans.com/speciality/maduravoyal/pregnancy-scan.html</w:t>
      </w:r>
      <w:r>
        <w:br/>
        <w:t>https://www.davidscans.com/speciality/maduravoyal/cardiac-package.html</w:t>
      </w:r>
      <w:r>
        <w:br/>
        <w:t>https://www.davidscans.com/speciality/maduravoyal/ecg.html</w:t>
      </w:r>
      <w:r>
        <w:br/>
        <w:t>https://www.davidscans.com/speciality/maduravoyal/echo.html</w:t>
      </w:r>
      <w:r>
        <w:br/>
        <w:t>https://www.davidscans.com/speciality/maduravoyal/pft.html</w:t>
      </w:r>
      <w:r>
        <w:br/>
        <w:t>https://www.davidscans.com/speciality/maduravoyal/allergy-test.html</w:t>
      </w:r>
      <w:r>
        <w:br/>
        <w:t>https://www.davidscans.com/speciality/maduravoyal/preventive-health-checkup.html</w:t>
      </w:r>
    </w:p>
    <w:p w14:paraId="37CB331C" w14:textId="77777777" w:rsidR="0008119D" w:rsidRDefault="00000000">
      <w:r>
        <w:br w:type="page"/>
      </w:r>
    </w:p>
    <w:p w14:paraId="09747857" w14:textId="77777777" w:rsidR="0008119D" w:rsidRDefault="00000000">
      <w:pPr>
        <w:pStyle w:val="Heading1"/>
      </w:pPr>
      <w:r>
        <w:lastRenderedPageBreak/>
        <w:t>2. Full Live Text Content Dump</w:t>
      </w:r>
    </w:p>
    <w:p w14:paraId="543959CD" w14:textId="77777777" w:rsidR="0008119D" w:rsidRDefault="00000000">
      <w:r>
        <w:t>=====================================================</w:t>
      </w:r>
    </w:p>
    <w:p w14:paraId="3736F027" w14:textId="77777777" w:rsidR="0008119D" w:rsidRDefault="00000000">
      <w:r>
        <w:t>DAVID LABS AND SCANS</w:t>
      </w:r>
    </w:p>
    <w:p w14:paraId="51A7EA79" w14:textId="77777777" w:rsidR="0008119D" w:rsidRDefault="00000000">
      <w:r>
        <w:t>ALL 111 PAGES CONTENT DUMP</w:t>
      </w:r>
    </w:p>
    <w:p w14:paraId="31DB09C9" w14:textId="77777777" w:rsidR="0008119D" w:rsidRDefault="00000000">
      <w:r>
        <w:t>=====================================================</w:t>
      </w:r>
    </w:p>
    <w:p w14:paraId="3B133817" w14:textId="77777777" w:rsidR="0008119D" w:rsidRDefault="0008119D"/>
    <w:p w14:paraId="6B5B9C8D" w14:textId="77777777" w:rsidR="0008119D" w:rsidRDefault="00000000">
      <w:r>
        <w:t>-----------------------------------------------------</w:t>
      </w:r>
    </w:p>
    <w:p w14:paraId="3491B107" w14:textId="77777777" w:rsidR="0008119D" w:rsidRDefault="00000000">
      <w:r>
        <w:t>PAGE 1: MAIN HUB INDEX PAGE (speciality.html)</w:t>
      </w:r>
    </w:p>
    <w:p w14:paraId="54413148" w14:textId="77777777" w:rsidR="0008119D" w:rsidRDefault="00000000">
      <w:r>
        <w:t>-----------------------------------------------------</w:t>
      </w:r>
    </w:p>
    <w:p w14:paraId="640C8BE5" w14:textId="77777777" w:rsidR="0008119D" w:rsidRDefault="00000000">
      <w:r>
        <w:t>URL: /speciality.html</w:t>
      </w:r>
    </w:p>
    <w:p w14:paraId="505FA9E1" w14:textId="77777777" w:rsidR="0008119D" w:rsidRDefault="0008119D"/>
    <w:p w14:paraId="010506D7" w14:textId="77777777" w:rsidR="0008119D" w:rsidRDefault="00000000">
      <w:r>
        <w:t>TITLE: Our Diagnostic Specialities</w:t>
      </w:r>
    </w:p>
    <w:p w14:paraId="38E42160" w14:textId="77777777" w:rsidR="0008119D" w:rsidRDefault="00000000">
      <w:r>
        <w:t>SUBTITLE: Providing accurate, reliable, and affordable medical testing services across Chennai.</w:t>
      </w:r>
    </w:p>
    <w:p w14:paraId="22E12D5B" w14:textId="77777777" w:rsidR="0008119D" w:rsidRDefault="0008119D"/>
    <w:p w14:paraId="3395B3F5" w14:textId="77777777" w:rsidR="0008119D" w:rsidRDefault="00000000">
      <w:r>
        <w:t>David Labs and Scans</w:t>
      </w:r>
    </w:p>
    <w:p w14:paraId="112584D0" w14:textId="77777777" w:rsidR="0008119D" w:rsidRDefault="00000000">
      <w:r>
        <w:t>David Labs and Scans is a trusted diagnostic center in Chennai offering accurate, reliable, and affordable medical testing services. We provide a wide range of diagnostics including blood tests, ultrasound scans, digital X-rays, cardiac evaluations, and preventive health checkups.</w:t>
      </w:r>
    </w:p>
    <w:p w14:paraId="6764EBFD" w14:textId="77777777" w:rsidR="0008119D" w:rsidRDefault="00000000">
      <w:r>
        <w:t>With NABL-accredited standards and advanced medical equipment, we ensure precision in every test. Our experienced radiologists and lab professionals deliver fast and accurate reports to support better medical decisions.</w:t>
      </w:r>
    </w:p>
    <w:p w14:paraId="25BE2D3E" w14:textId="77777777" w:rsidR="0008119D" w:rsidRDefault="00000000">
      <w:r>
        <w:t>We serve patients across Porur, Ramapuram, Kundrathur, Iyyappanthangal, Mugalivakkam, Kolapakkam, Anakaputhur, Thiruverkadu, Kattupakkam, and Maduravoyal. Patients searching for a diagnostic center near me in Chennai can rely on our trusted services.</w:t>
      </w:r>
    </w:p>
    <w:p w14:paraId="0BDA5F52" w14:textId="77777777" w:rsidR="0008119D" w:rsidRDefault="0008119D"/>
    <w:p w14:paraId="53877E51" w14:textId="77777777" w:rsidR="0008119D" w:rsidRDefault="00000000">
      <w:r>
        <w:t>Opening Times</w:t>
      </w:r>
    </w:p>
    <w:p w14:paraId="1005C5BE" w14:textId="77777777" w:rsidR="0008119D" w:rsidRDefault="00000000">
      <w:r>
        <w:t>We are open every day to serve our patients right when they need us. Early morning sample collections and late evening diagnostic services are available.</w:t>
      </w:r>
    </w:p>
    <w:p w14:paraId="487FB51B" w14:textId="77777777" w:rsidR="0008119D" w:rsidRDefault="00000000">
      <w:r>
        <w:lastRenderedPageBreak/>
        <w:t>Monday - Saturday: 6:30 AM - 9:30 PM</w:t>
      </w:r>
    </w:p>
    <w:p w14:paraId="6653B7A8" w14:textId="77777777" w:rsidR="0008119D" w:rsidRDefault="00000000">
      <w:r>
        <w:t>Sunday: 6:30 AM - 2:00 PM</w:t>
      </w:r>
    </w:p>
    <w:p w14:paraId="34B9829F" w14:textId="77777777" w:rsidR="0008119D" w:rsidRDefault="0008119D"/>
    <w:p w14:paraId="4BD4D864" w14:textId="77777777" w:rsidR="0008119D" w:rsidRDefault="00000000">
      <w:r>
        <w:t>Our Service Locations</w:t>
      </w:r>
    </w:p>
    <w:p w14:paraId="3F7E4ADF" w14:textId="77777777" w:rsidR="0008119D" w:rsidRDefault="00000000">
      <w:r>
        <w:t>David Labs and Scans provides comprehensive diagnostic services across multiple centers and collection points in Chennai for your convenience.</w:t>
      </w:r>
    </w:p>
    <w:p w14:paraId="6B0B1EFB" w14:textId="77777777" w:rsidR="0008119D" w:rsidRDefault="0008119D"/>
    <w:p w14:paraId="24B07873" w14:textId="77777777" w:rsidR="0008119D" w:rsidRDefault="00000000">
      <w:r>
        <w:t>Why Does David Scans &amp; Labs Offer Services at Low Prices?</w:t>
      </w:r>
    </w:p>
    <w:p w14:paraId="21099198" w14:textId="77777777" w:rsidR="0008119D" w:rsidRDefault="00000000">
      <w:r>
        <w:t>At David Labs and Scans, we believe that quality healthcare should be affordable and accessible to everyone. The cost of diagnosis should never prevent patients from getting the care they need.</w:t>
      </w:r>
    </w:p>
    <w:p w14:paraId="07234871" w14:textId="77777777" w:rsidR="0008119D" w:rsidRDefault="00000000">
      <w:r>
        <w:t>We focus on efficient operations, high patient volume, and optimized workflows, allowing us to reduce costs without compromising on quality. By minimizing unnecessary expenses and eliminating intermediaries, we ensure that our services remain cost-effective.</w:t>
      </w:r>
    </w:p>
    <w:p w14:paraId="6F9ED0D1" w14:textId="77777777" w:rsidR="0008119D" w:rsidRDefault="00000000">
      <w:r>
        <w:t>Our goal is to provide accurate and reliable diagnostic services at prices that are affordable for all sections of society.</w:t>
      </w:r>
    </w:p>
    <w:p w14:paraId="3ABDE3DA" w14:textId="77777777" w:rsidR="0008119D" w:rsidRDefault="0008119D"/>
    <w:p w14:paraId="21DAFAD6" w14:textId="77777777" w:rsidR="0008119D" w:rsidRDefault="00000000">
      <w:r>
        <w:t>How Does David Scans and Labs Offer Services at a Lower Cost?</w:t>
      </w:r>
    </w:p>
    <w:p w14:paraId="68D5B902" w14:textId="77777777" w:rsidR="0008119D" w:rsidRDefault="00000000">
      <w:r>
        <w:t>We use advanced automated systems and modern diagnostic equipment to improve efficiency and reduce manual errors. This helps us deliver faster results while keeping operational costs low.</w:t>
      </w:r>
    </w:p>
    <w:p w14:paraId="6A2776B0" w14:textId="77777777" w:rsidR="0008119D" w:rsidRDefault="00000000">
      <w:r>
        <w:t>By processing a large number of tests daily, we achieve economies of scale, reducing the cost per test. Our multiple branches across Chennai also help streamline operations and improve accessibility.</w:t>
      </w:r>
    </w:p>
    <w:p w14:paraId="07012C89" w14:textId="77777777" w:rsidR="0008119D" w:rsidRDefault="00000000">
      <w:r>
        <w:t>We follow a transparent pricing approach, ensuring patients pay only for the tests they need. This allows us to maintain affordability without compromising diagnostic accuracy.</w:t>
      </w:r>
    </w:p>
    <w:p w14:paraId="53163B24" w14:textId="77777777" w:rsidR="0008119D" w:rsidRDefault="0008119D"/>
    <w:p w14:paraId="16E7B6D6" w14:textId="77777777" w:rsidR="0008119D" w:rsidRDefault="00000000">
      <w:r>
        <w:t>=====================================================</w:t>
      </w:r>
    </w:p>
    <w:p w14:paraId="525DF2A7" w14:textId="77777777" w:rsidR="0008119D" w:rsidRDefault="00000000">
      <w:r>
        <w:t>PAGES 2 to 111: LOCAL SEO GENERATED SERVICE PAGES</w:t>
      </w:r>
    </w:p>
    <w:p w14:paraId="7932D25F" w14:textId="77777777" w:rsidR="0008119D" w:rsidRDefault="00000000">
      <w:r>
        <w:t>=====================================================</w:t>
      </w:r>
    </w:p>
    <w:p w14:paraId="2DBD8152" w14:textId="77777777" w:rsidR="0008119D" w:rsidRDefault="0008119D"/>
    <w:p w14:paraId="5A16F58A" w14:textId="77777777" w:rsidR="0008119D" w:rsidRDefault="00000000">
      <w:r>
        <w:lastRenderedPageBreak/>
        <w:t>-----------------------------------------------------</w:t>
      </w:r>
    </w:p>
    <w:p w14:paraId="3DD6854D" w14:textId="77777777" w:rsidR="0008119D" w:rsidRDefault="00000000">
      <w:r>
        <w:t>PAGE 2: ULTRASOUND SCAN IN PORUR</w:t>
      </w:r>
    </w:p>
    <w:p w14:paraId="69C4B077" w14:textId="77777777" w:rsidR="0008119D" w:rsidRDefault="00000000">
      <w:r>
        <w:t>-----------------------------------------------------</w:t>
      </w:r>
    </w:p>
    <w:p w14:paraId="39B2A8BC" w14:textId="77777777" w:rsidR="0008119D" w:rsidRDefault="00000000">
      <w:r>
        <w:t>URL: /speciality/porur/ultrasound-scan.html</w:t>
      </w:r>
    </w:p>
    <w:p w14:paraId="16001688" w14:textId="77777777" w:rsidR="0008119D" w:rsidRDefault="0008119D"/>
    <w:p w14:paraId="1C6D17E8" w14:textId="77777777" w:rsidR="0008119D" w:rsidRDefault="00000000">
      <w:r>
        <w:t>TITLE: Ultrasound Scan in Porur, Chennai</w:t>
      </w:r>
    </w:p>
    <w:p w14:paraId="203AD11C" w14:textId="77777777" w:rsidR="0008119D" w:rsidRDefault="00000000">
      <w:r>
        <w:t>ACCESS TEXT: Our center is highly accessible from Karambakkam, Mugalivakkam, making it easy to schedule your visit with zero hassle.</w:t>
      </w:r>
    </w:p>
    <w:p w14:paraId="0B74F0FF" w14:textId="77777777" w:rsidR="0008119D" w:rsidRDefault="0008119D"/>
    <w:p w14:paraId="204E279A" w14:textId="77777777" w:rsidR="0008119D" w:rsidRDefault="00000000">
      <w:r>
        <w:t>MAIN SEO PARAGRAPH:</w:t>
      </w:r>
    </w:p>
    <w:p w14:paraId="715204ED" w14:textId="77777777" w:rsidR="0008119D" w:rsidRDefault="00000000">
      <w:r>
        <w:t>If you are looking for a highly reliable and clear ultrasound scan in Porur, Chennai, David Labs and Scans is your trusted diagnostic destination. We utilize the latest state-of-the-art sonography equipment to provide high-resolution imaging for abdominal, pelvic, and general body evaluations. Our experienced radiologists ensure that every ultrasound scan near Porur is conducted with the utmost care, prioritizing patient comfort and clinical accuracy. With affordable pricing, minimal waiting times, and detailed reports delivered swiftly, we help your consulting physician make well-informed healthcare decisions without any diagnostic delay.</w:t>
      </w:r>
    </w:p>
    <w:p w14:paraId="7293EAF6" w14:textId="77777777" w:rsidR="0008119D" w:rsidRDefault="0008119D"/>
    <w:p w14:paraId="2FA9CABE" w14:textId="77777777" w:rsidR="0008119D" w:rsidRDefault="00000000">
      <w:r>
        <w:t>WHY DOES DAVID SCANS &amp; LABS OFFER SERVICES AT LOW PRICES?</w:t>
      </w:r>
    </w:p>
    <w:p w14:paraId="1FD399BE" w14:textId="77777777" w:rsidR="0008119D" w:rsidRDefault="00000000">
      <w:r>
        <w:t>We focus on efficiency, high patient volume, and optimized operations to reduce cost without compromising quality.</w:t>
      </w:r>
    </w:p>
    <w:p w14:paraId="13BDC2C7" w14:textId="77777777" w:rsidR="0008119D" w:rsidRDefault="0008119D"/>
    <w:p w14:paraId="71E5FAF8" w14:textId="77777777" w:rsidR="0008119D" w:rsidRDefault="00000000">
      <w:r>
        <w:t>HOW DOES DAVID SCANS AND LABS OFFER SERVICES AT A LOWER COST?</w:t>
      </w:r>
    </w:p>
    <w:p w14:paraId="1EDA0284" w14:textId="77777777" w:rsidR="0008119D" w:rsidRDefault="00000000">
      <w:r>
        <w:t>Using automation and scale, we reduce cost per test and deliver fast, accurate reports.</w:t>
      </w:r>
    </w:p>
    <w:p w14:paraId="2C9F56B3" w14:textId="77777777" w:rsidR="0008119D" w:rsidRDefault="0008119D"/>
    <w:p w14:paraId="77CDD536" w14:textId="77777777" w:rsidR="0008119D" w:rsidRDefault="00000000">
      <w:r>
        <w:t>DAVID LABS AND SCANS:</w:t>
      </w:r>
    </w:p>
    <w:p w14:paraId="2E795DB2" w14:textId="77777777" w:rsidR="0008119D" w:rsidRDefault="00000000">
      <w:r>
        <w:t>David Labs and Scans is a trusted diagnostic center in Chennai offering accurate, reliable, and affordable medical testing services with NABL-accredited standards and advanced equipment.</w:t>
      </w:r>
    </w:p>
    <w:p w14:paraId="010C50DB" w14:textId="77777777" w:rsidR="0008119D" w:rsidRDefault="0008119D"/>
    <w:p w14:paraId="50869735" w14:textId="77777777" w:rsidR="0008119D" w:rsidRDefault="00000000">
      <w:r>
        <w:lastRenderedPageBreak/>
        <w:t>OUR DIAGNOSTIC SPECIALITIES:</w:t>
      </w:r>
    </w:p>
    <w:p w14:paraId="5663A831" w14:textId="77777777" w:rsidR="0008119D" w:rsidRDefault="00000000">
      <w:r>
        <w:t>We provide a wide range of diagnostic services across Chennai.</w:t>
      </w:r>
    </w:p>
    <w:p w14:paraId="4838403C" w14:textId="77777777" w:rsidR="0008119D" w:rsidRDefault="0008119D"/>
    <w:p w14:paraId="31050EDF" w14:textId="77777777" w:rsidR="0008119D" w:rsidRDefault="00000000">
      <w:r>
        <w:t>-----------------------------------------------------</w:t>
      </w:r>
    </w:p>
    <w:p w14:paraId="2A184905" w14:textId="77777777" w:rsidR="0008119D" w:rsidRDefault="00000000">
      <w:r>
        <w:t>PAGE 3: BLOOD TEST IN PORUR</w:t>
      </w:r>
    </w:p>
    <w:p w14:paraId="00B60DA7" w14:textId="77777777" w:rsidR="0008119D" w:rsidRDefault="00000000">
      <w:r>
        <w:t>-----------------------------------------------------</w:t>
      </w:r>
    </w:p>
    <w:p w14:paraId="6336620F" w14:textId="77777777" w:rsidR="0008119D" w:rsidRDefault="00000000">
      <w:r>
        <w:t>URL: /speciality/porur/blood-test.html</w:t>
      </w:r>
    </w:p>
    <w:p w14:paraId="385CC19A" w14:textId="77777777" w:rsidR="0008119D" w:rsidRDefault="0008119D"/>
    <w:p w14:paraId="597C0251" w14:textId="77777777" w:rsidR="0008119D" w:rsidRDefault="00000000">
      <w:r>
        <w:t>TITLE: Blood Test in Porur, Chennai</w:t>
      </w:r>
    </w:p>
    <w:p w14:paraId="0571C14F" w14:textId="77777777" w:rsidR="0008119D" w:rsidRDefault="00000000">
      <w:r>
        <w:t>ACCESS TEXT: Our center is highly accessible from Karambakkam, Mugalivakkam, making it easy to schedule your visit with zero hassle.</w:t>
      </w:r>
    </w:p>
    <w:p w14:paraId="7811AC0B" w14:textId="77777777" w:rsidR="0008119D" w:rsidRDefault="0008119D"/>
    <w:p w14:paraId="5902129D" w14:textId="77777777" w:rsidR="0008119D" w:rsidRDefault="00000000">
      <w:r>
        <w:t>MAIN SEO PARAGRAPH:</w:t>
      </w:r>
    </w:p>
    <w:p w14:paraId="3F90EB2D" w14:textId="77777777" w:rsidR="0008119D" w:rsidRDefault="00000000">
      <w:r>
        <w:t>For absolutely accurate and affordable blood tests in Porur, Chennai, David Labs offers a comprehensive, advanced pathology lab setup. From routine complete blood counts (CBC), diabetes screening, and thyroid profiles to complex biochemical evaluations, our NABL-accredited diagnostic laboratory guarantees the highest level of precision. When searching for a blood test lab near Porur, patients trust us for our rigorously hygienic sample collection process and exceptionally fast turnaround times. Getting your routine lab work done is now completely hassle-free, delivering dependable and verified reports right on time.</w:t>
      </w:r>
    </w:p>
    <w:p w14:paraId="359AE488" w14:textId="77777777" w:rsidR="0008119D" w:rsidRDefault="0008119D"/>
    <w:p w14:paraId="123DFE51" w14:textId="77777777" w:rsidR="0008119D" w:rsidRDefault="00000000">
      <w:r>
        <w:t>WHY DOES DAVID SCANS &amp; LABS OFFER SERVICES AT LOW PRICES?</w:t>
      </w:r>
    </w:p>
    <w:p w14:paraId="6F5212C9" w14:textId="77777777" w:rsidR="0008119D" w:rsidRDefault="00000000">
      <w:r>
        <w:t>We focus on efficiency, high patient volume, and optimized operations to reduce cost without compromising quality.</w:t>
      </w:r>
    </w:p>
    <w:p w14:paraId="3AA78D0D" w14:textId="77777777" w:rsidR="0008119D" w:rsidRDefault="0008119D"/>
    <w:p w14:paraId="48DAF215" w14:textId="77777777" w:rsidR="0008119D" w:rsidRDefault="00000000">
      <w:r>
        <w:t>HOW DOES DAVID SCANS AND LABS OFFER SERVICES AT A LOWER COST?</w:t>
      </w:r>
    </w:p>
    <w:p w14:paraId="1285D89D" w14:textId="77777777" w:rsidR="0008119D" w:rsidRDefault="00000000">
      <w:r>
        <w:t>Using automation and scale, we reduce cost per test and deliver fast, accurate reports.</w:t>
      </w:r>
    </w:p>
    <w:p w14:paraId="33D3AF5D" w14:textId="77777777" w:rsidR="0008119D" w:rsidRDefault="0008119D"/>
    <w:p w14:paraId="5AFB62B1" w14:textId="77777777" w:rsidR="0008119D" w:rsidRDefault="00000000">
      <w:r>
        <w:t>DAVID LABS AND SCANS:</w:t>
      </w:r>
    </w:p>
    <w:p w14:paraId="79060D51"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7839E7A4" w14:textId="77777777" w:rsidR="0008119D" w:rsidRDefault="0008119D"/>
    <w:p w14:paraId="60786B4C" w14:textId="77777777" w:rsidR="0008119D" w:rsidRDefault="00000000">
      <w:r>
        <w:t>OUR DIAGNOSTIC SPECIALITIES:</w:t>
      </w:r>
    </w:p>
    <w:p w14:paraId="06B93208" w14:textId="77777777" w:rsidR="0008119D" w:rsidRDefault="00000000">
      <w:r>
        <w:t>We provide a wide range of diagnostic services across Chennai.</w:t>
      </w:r>
    </w:p>
    <w:p w14:paraId="09C11435" w14:textId="77777777" w:rsidR="0008119D" w:rsidRDefault="0008119D"/>
    <w:p w14:paraId="4F30EAAD" w14:textId="77777777" w:rsidR="0008119D" w:rsidRDefault="00000000">
      <w:r>
        <w:t>-----------------------------------------------------</w:t>
      </w:r>
    </w:p>
    <w:p w14:paraId="22A7DC3F" w14:textId="77777777" w:rsidR="0008119D" w:rsidRDefault="00000000">
      <w:r>
        <w:t>PAGE 4: DIGITAL X-RAY IN PORUR</w:t>
      </w:r>
    </w:p>
    <w:p w14:paraId="1CB917DC" w14:textId="77777777" w:rsidR="0008119D" w:rsidRDefault="00000000">
      <w:r>
        <w:t>-----------------------------------------------------</w:t>
      </w:r>
    </w:p>
    <w:p w14:paraId="03D50487" w14:textId="77777777" w:rsidR="0008119D" w:rsidRDefault="00000000">
      <w:r>
        <w:t>URL: /speciality/porur/digital-x-ray.html</w:t>
      </w:r>
    </w:p>
    <w:p w14:paraId="1E1B6BF6" w14:textId="77777777" w:rsidR="0008119D" w:rsidRDefault="0008119D"/>
    <w:p w14:paraId="1D0989B2" w14:textId="77777777" w:rsidR="0008119D" w:rsidRDefault="00000000">
      <w:r>
        <w:t>TITLE: Digital X-Ray in Porur, Chennai</w:t>
      </w:r>
    </w:p>
    <w:p w14:paraId="11F43687" w14:textId="77777777" w:rsidR="0008119D" w:rsidRDefault="00000000">
      <w:r>
        <w:t>ACCESS TEXT: Our center is highly accessible from Karambakkam, Mugalivakkam, making it easy to schedule your visit with zero hassle.</w:t>
      </w:r>
    </w:p>
    <w:p w14:paraId="60DC89BF" w14:textId="77777777" w:rsidR="0008119D" w:rsidRDefault="0008119D"/>
    <w:p w14:paraId="079D40C7" w14:textId="77777777" w:rsidR="0008119D" w:rsidRDefault="00000000">
      <w:r>
        <w:t>MAIN SEO PARAGRAPH:</w:t>
      </w:r>
    </w:p>
    <w:p w14:paraId="36CAC459" w14:textId="77777777" w:rsidR="0008119D" w:rsidRDefault="00000000">
      <w:r>
        <w:t>Experience fast, highly detailed, and low-radiation digital X-ray services right here in Porur, Chennai at David Labs and Scans. Whether you need a chest X-ray, joint imaging, or orthopedic bone scans, our advanced digital radiography machines capture precisely detailed internal images instantly. Choosing our center for a digital X-ray near Porur means you get immediate processing and digitally enhanced clarity that significantly aids in accurate orthopedic or pulmonary diagnostics. We maintain a completely safe, sterile environment while ensuring rapid results.</w:t>
      </w:r>
    </w:p>
    <w:p w14:paraId="1BDB4AB3" w14:textId="77777777" w:rsidR="0008119D" w:rsidRDefault="0008119D"/>
    <w:p w14:paraId="46CD69A0" w14:textId="77777777" w:rsidR="0008119D" w:rsidRDefault="00000000">
      <w:r>
        <w:t>WHY DOES DAVID SCANS &amp; LABS OFFER SERVICES AT LOW PRICES?</w:t>
      </w:r>
    </w:p>
    <w:p w14:paraId="515A0C98" w14:textId="77777777" w:rsidR="0008119D" w:rsidRDefault="00000000">
      <w:r>
        <w:t>We focus on efficiency, high patient volume, and optimized operations to reduce cost without compromising quality.</w:t>
      </w:r>
    </w:p>
    <w:p w14:paraId="06A20B86" w14:textId="77777777" w:rsidR="0008119D" w:rsidRDefault="0008119D"/>
    <w:p w14:paraId="11A0C12A" w14:textId="77777777" w:rsidR="0008119D" w:rsidRDefault="00000000">
      <w:r>
        <w:t>HOW DOES DAVID SCANS AND LABS OFFER SERVICES AT A LOWER COST?</w:t>
      </w:r>
    </w:p>
    <w:p w14:paraId="5F1F258C" w14:textId="77777777" w:rsidR="0008119D" w:rsidRDefault="00000000">
      <w:r>
        <w:lastRenderedPageBreak/>
        <w:t>Using automation and scale, we reduce cost per test and deliver fast, accurate reports.</w:t>
      </w:r>
    </w:p>
    <w:p w14:paraId="48F05C07" w14:textId="77777777" w:rsidR="0008119D" w:rsidRDefault="0008119D"/>
    <w:p w14:paraId="48074F29" w14:textId="77777777" w:rsidR="0008119D" w:rsidRDefault="00000000">
      <w:r>
        <w:t>DAVID LABS AND SCANS:</w:t>
      </w:r>
    </w:p>
    <w:p w14:paraId="5B74B0D5" w14:textId="77777777" w:rsidR="0008119D" w:rsidRDefault="00000000">
      <w:r>
        <w:t>David Labs and Scans is a trusted diagnostic center in Chennai offering accurate, reliable, and affordable medical testing services with NABL-accredited standards and advanced equipment.</w:t>
      </w:r>
    </w:p>
    <w:p w14:paraId="26B0CC86" w14:textId="77777777" w:rsidR="0008119D" w:rsidRDefault="0008119D"/>
    <w:p w14:paraId="67A2EECB" w14:textId="77777777" w:rsidR="0008119D" w:rsidRDefault="00000000">
      <w:r>
        <w:t>OUR DIAGNOSTIC SPECIALITIES:</w:t>
      </w:r>
    </w:p>
    <w:p w14:paraId="70AFD1D6" w14:textId="77777777" w:rsidR="0008119D" w:rsidRDefault="00000000">
      <w:r>
        <w:t>We provide a wide range of diagnostic services across Chennai.</w:t>
      </w:r>
    </w:p>
    <w:p w14:paraId="2411F4C2" w14:textId="77777777" w:rsidR="0008119D" w:rsidRDefault="0008119D"/>
    <w:p w14:paraId="5FE76D3F" w14:textId="77777777" w:rsidR="0008119D" w:rsidRDefault="00000000">
      <w:r>
        <w:t>-----------------------------------------------------</w:t>
      </w:r>
    </w:p>
    <w:p w14:paraId="4C57019F" w14:textId="77777777" w:rsidR="0008119D" w:rsidRDefault="00000000">
      <w:r>
        <w:t>PAGE 5: PREGNANCY SCAN IN PORUR</w:t>
      </w:r>
    </w:p>
    <w:p w14:paraId="40E614A4" w14:textId="77777777" w:rsidR="0008119D" w:rsidRDefault="00000000">
      <w:r>
        <w:t>-----------------------------------------------------</w:t>
      </w:r>
    </w:p>
    <w:p w14:paraId="55B2B649" w14:textId="77777777" w:rsidR="0008119D" w:rsidRDefault="00000000">
      <w:r>
        <w:t>URL: /speciality/porur/pregnancy-scan.html</w:t>
      </w:r>
    </w:p>
    <w:p w14:paraId="4407FF23" w14:textId="77777777" w:rsidR="0008119D" w:rsidRDefault="0008119D"/>
    <w:p w14:paraId="01D3BBC8" w14:textId="77777777" w:rsidR="0008119D" w:rsidRDefault="00000000">
      <w:r>
        <w:t>TITLE: Pregnancy Scan in Porur, Chennai</w:t>
      </w:r>
    </w:p>
    <w:p w14:paraId="32D7A7DF" w14:textId="77777777" w:rsidR="0008119D" w:rsidRDefault="00000000">
      <w:r>
        <w:t>ACCESS TEXT: Our center is highly accessible from Karambakkam, Mugalivakkam, making it easy to schedule your visit with zero hassle.</w:t>
      </w:r>
    </w:p>
    <w:p w14:paraId="164FE30B" w14:textId="77777777" w:rsidR="0008119D" w:rsidRDefault="0008119D"/>
    <w:p w14:paraId="11C5DCFD" w14:textId="77777777" w:rsidR="0008119D" w:rsidRDefault="00000000">
      <w:r>
        <w:t>MAIN SEO PARAGRAPH:</w:t>
      </w:r>
    </w:p>
    <w:p w14:paraId="6EBB8E07" w14:textId="77777777" w:rsidR="0008119D" w:rsidRDefault="00000000">
      <w:r>
        <w:t>Expecting mothers seeking a safe, comfortable, and accurate pregnancy scan in Porur, Chennai can confidently rely on David Labs and Scans. We understand that maternal care requires a delicate touch, and our specialized imaging technology provides crystal-clear fetal monitoring, growth tracking, and anomaly screening scans. By choosing our dedicated fetal assessment services near Porur, you are assured of detailed consultations with experienced professionals. We prioritize your privacy and peace of mind by offering thoroughly detailed visual reports that capture every crucial milestone of your baby's development.</w:t>
      </w:r>
    </w:p>
    <w:p w14:paraId="2C44A49F" w14:textId="77777777" w:rsidR="0008119D" w:rsidRDefault="0008119D"/>
    <w:p w14:paraId="606C27D3" w14:textId="77777777" w:rsidR="0008119D" w:rsidRDefault="00000000">
      <w:r>
        <w:t>WHY DOES DAVID SCANS &amp; LABS OFFER SERVICES AT LOW PRICES?</w:t>
      </w:r>
    </w:p>
    <w:p w14:paraId="3040AF1B" w14:textId="77777777" w:rsidR="0008119D" w:rsidRDefault="00000000">
      <w:r>
        <w:lastRenderedPageBreak/>
        <w:t>We focus on efficiency, high patient volume, and optimized operations to reduce cost without compromising quality.</w:t>
      </w:r>
    </w:p>
    <w:p w14:paraId="3C8A7666" w14:textId="77777777" w:rsidR="0008119D" w:rsidRDefault="0008119D"/>
    <w:p w14:paraId="26ED0DDC" w14:textId="77777777" w:rsidR="0008119D" w:rsidRDefault="00000000">
      <w:r>
        <w:t>HOW DOES DAVID SCANS AND LABS OFFER SERVICES AT A LOWER COST?</w:t>
      </w:r>
    </w:p>
    <w:p w14:paraId="6F396C7D" w14:textId="77777777" w:rsidR="0008119D" w:rsidRDefault="00000000">
      <w:r>
        <w:t>Using automation and scale, we reduce cost per test and deliver fast, accurate reports.</w:t>
      </w:r>
    </w:p>
    <w:p w14:paraId="0903E0C3" w14:textId="77777777" w:rsidR="0008119D" w:rsidRDefault="0008119D"/>
    <w:p w14:paraId="74D25B4C" w14:textId="77777777" w:rsidR="0008119D" w:rsidRDefault="00000000">
      <w:r>
        <w:t>DAVID LABS AND SCANS:</w:t>
      </w:r>
    </w:p>
    <w:p w14:paraId="4505773C" w14:textId="77777777" w:rsidR="0008119D" w:rsidRDefault="00000000">
      <w:r>
        <w:t>David Labs and Scans is a trusted diagnostic center in Chennai offering accurate, reliable, and affordable medical testing services with NABL-accredited standards and advanced equipment.</w:t>
      </w:r>
    </w:p>
    <w:p w14:paraId="7DBBFFC0" w14:textId="77777777" w:rsidR="0008119D" w:rsidRDefault="0008119D"/>
    <w:p w14:paraId="304F697A" w14:textId="77777777" w:rsidR="0008119D" w:rsidRDefault="00000000">
      <w:r>
        <w:t>OUR DIAGNOSTIC SPECIALITIES:</w:t>
      </w:r>
    </w:p>
    <w:p w14:paraId="718E498E" w14:textId="77777777" w:rsidR="0008119D" w:rsidRDefault="00000000">
      <w:r>
        <w:t>We provide a wide range of diagnostic services across Chennai.</w:t>
      </w:r>
    </w:p>
    <w:p w14:paraId="7AA8BD6D" w14:textId="77777777" w:rsidR="0008119D" w:rsidRDefault="0008119D"/>
    <w:p w14:paraId="3677EDB8" w14:textId="77777777" w:rsidR="0008119D" w:rsidRDefault="00000000">
      <w:r>
        <w:t>-----------------------------------------------------</w:t>
      </w:r>
    </w:p>
    <w:p w14:paraId="31E76DB5" w14:textId="77777777" w:rsidR="0008119D" w:rsidRDefault="00000000">
      <w:r>
        <w:t>PAGE 6: CARDIAC PACKAGE IN PORUR</w:t>
      </w:r>
    </w:p>
    <w:p w14:paraId="166885A2" w14:textId="77777777" w:rsidR="0008119D" w:rsidRDefault="00000000">
      <w:r>
        <w:t>-----------------------------------------------------</w:t>
      </w:r>
    </w:p>
    <w:p w14:paraId="42DB5944" w14:textId="77777777" w:rsidR="0008119D" w:rsidRDefault="00000000">
      <w:r>
        <w:t>URL: /speciality/porur/cardiac-package.html</w:t>
      </w:r>
    </w:p>
    <w:p w14:paraId="73FC4F21" w14:textId="77777777" w:rsidR="0008119D" w:rsidRDefault="0008119D"/>
    <w:p w14:paraId="3174A57E" w14:textId="77777777" w:rsidR="0008119D" w:rsidRDefault="00000000">
      <w:r>
        <w:t>TITLE: Cardiac Package in Porur, Chennai</w:t>
      </w:r>
    </w:p>
    <w:p w14:paraId="62FD9A07" w14:textId="77777777" w:rsidR="0008119D" w:rsidRDefault="00000000">
      <w:r>
        <w:t>ACCESS TEXT: Our center is highly accessible from Karambakkam, Mugalivakkam, making it easy to schedule your visit with zero hassle.</w:t>
      </w:r>
    </w:p>
    <w:p w14:paraId="360AF4C8" w14:textId="77777777" w:rsidR="0008119D" w:rsidRDefault="0008119D"/>
    <w:p w14:paraId="5D5D6842" w14:textId="77777777" w:rsidR="0008119D" w:rsidRDefault="00000000">
      <w:r>
        <w:t>MAIN SEO PARAGRAPH:</w:t>
      </w:r>
    </w:p>
    <w:p w14:paraId="63759061" w14:textId="77777777" w:rsidR="0008119D" w:rsidRDefault="00000000">
      <w:r>
        <w:t xml:space="preserve">Take proactive control of your heart health with our comprehensive cardiac package in Porur, Chennai. Heart disease prevention starts with thorough screening, and David Labs and Scans brings together the most critical diagnostic cardiovascular tests into one highly affordable bundle. Evaluating your cardiovascular wellness near Porur has never been easier; our full package covers lipid profiling, structural heart imaging, and electrical </w:t>
      </w:r>
      <w:r>
        <w:lastRenderedPageBreak/>
        <w:t>rhythm tests. We empower our patients with a totally unified, in-depth cardiac risk assessment to catch potential issues early and keep their hearts beating strong.</w:t>
      </w:r>
    </w:p>
    <w:p w14:paraId="3030C25D" w14:textId="77777777" w:rsidR="0008119D" w:rsidRDefault="0008119D"/>
    <w:p w14:paraId="599D3D8E" w14:textId="77777777" w:rsidR="0008119D" w:rsidRDefault="00000000">
      <w:r>
        <w:t>WHY DOES DAVID SCANS &amp; LABS OFFER SERVICES AT LOW PRICES?</w:t>
      </w:r>
    </w:p>
    <w:p w14:paraId="004F4D47" w14:textId="77777777" w:rsidR="0008119D" w:rsidRDefault="00000000">
      <w:r>
        <w:t>We focus on efficiency, high patient volume, and optimized operations to reduce cost without compromising quality.</w:t>
      </w:r>
    </w:p>
    <w:p w14:paraId="7D54445A" w14:textId="77777777" w:rsidR="0008119D" w:rsidRDefault="0008119D"/>
    <w:p w14:paraId="24CF2D4E" w14:textId="77777777" w:rsidR="0008119D" w:rsidRDefault="00000000">
      <w:r>
        <w:t>HOW DOES DAVID SCANS AND LABS OFFER SERVICES AT A LOWER COST?</w:t>
      </w:r>
    </w:p>
    <w:p w14:paraId="3B09CDE5" w14:textId="77777777" w:rsidR="0008119D" w:rsidRDefault="00000000">
      <w:r>
        <w:t>Using automation and scale, we reduce cost per test and deliver fast, accurate reports.</w:t>
      </w:r>
    </w:p>
    <w:p w14:paraId="022CABC1" w14:textId="77777777" w:rsidR="0008119D" w:rsidRDefault="0008119D"/>
    <w:p w14:paraId="06C5AB43" w14:textId="77777777" w:rsidR="0008119D" w:rsidRDefault="00000000">
      <w:r>
        <w:t>DAVID LABS AND SCANS:</w:t>
      </w:r>
    </w:p>
    <w:p w14:paraId="6847D9E5" w14:textId="77777777" w:rsidR="0008119D" w:rsidRDefault="00000000">
      <w:r>
        <w:t>David Labs and Scans is a trusted diagnostic center in Chennai offering accurate, reliable, and affordable medical testing services with NABL-accredited standards and advanced equipment.</w:t>
      </w:r>
    </w:p>
    <w:p w14:paraId="277F0BA3" w14:textId="77777777" w:rsidR="0008119D" w:rsidRDefault="0008119D"/>
    <w:p w14:paraId="4FEE3485" w14:textId="77777777" w:rsidR="0008119D" w:rsidRDefault="00000000">
      <w:r>
        <w:t>OUR DIAGNOSTIC SPECIALITIES:</w:t>
      </w:r>
    </w:p>
    <w:p w14:paraId="0061B706" w14:textId="77777777" w:rsidR="0008119D" w:rsidRDefault="00000000">
      <w:r>
        <w:t>We provide a wide range of diagnostic services across Chennai.</w:t>
      </w:r>
    </w:p>
    <w:p w14:paraId="3FB71974" w14:textId="77777777" w:rsidR="0008119D" w:rsidRDefault="0008119D"/>
    <w:p w14:paraId="6E583A6D" w14:textId="77777777" w:rsidR="0008119D" w:rsidRDefault="00000000">
      <w:r>
        <w:t>-----------------------------------------------------</w:t>
      </w:r>
    </w:p>
    <w:p w14:paraId="49C6542B" w14:textId="77777777" w:rsidR="0008119D" w:rsidRDefault="00000000">
      <w:r>
        <w:t>PAGE 7: ECG IN PORUR</w:t>
      </w:r>
    </w:p>
    <w:p w14:paraId="5897D71A" w14:textId="77777777" w:rsidR="0008119D" w:rsidRDefault="00000000">
      <w:r>
        <w:t>-----------------------------------------------------</w:t>
      </w:r>
    </w:p>
    <w:p w14:paraId="5423E659" w14:textId="77777777" w:rsidR="0008119D" w:rsidRDefault="00000000">
      <w:r>
        <w:t>URL: /speciality/porur/ecg.html</w:t>
      </w:r>
    </w:p>
    <w:p w14:paraId="0048BF60" w14:textId="77777777" w:rsidR="0008119D" w:rsidRDefault="0008119D"/>
    <w:p w14:paraId="01E26D97" w14:textId="77777777" w:rsidR="0008119D" w:rsidRDefault="00000000">
      <w:r>
        <w:t>TITLE: ECG in Porur, Chennai</w:t>
      </w:r>
    </w:p>
    <w:p w14:paraId="6692F7AC" w14:textId="77777777" w:rsidR="0008119D" w:rsidRDefault="00000000">
      <w:r>
        <w:t>ACCESS TEXT: Our center is highly accessible from Karambakkam, Mugalivakkam, making it easy to schedule your visit with zero hassle.</w:t>
      </w:r>
    </w:p>
    <w:p w14:paraId="2F346414" w14:textId="77777777" w:rsidR="0008119D" w:rsidRDefault="0008119D"/>
    <w:p w14:paraId="07F02EAF" w14:textId="77777777" w:rsidR="0008119D" w:rsidRDefault="00000000">
      <w:r>
        <w:t>MAIN SEO PARAGRAPH:</w:t>
      </w:r>
    </w:p>
    <w:p w14:paraId="243B93C4" w14:textId="77777777" w:rsidR="0008119D" w:rsidRDefault="00000000">
      <w:r>
        <w:lastRenderedPageBreak/>
        <w:t>Monitor your heart’s electrical activity instantly with a precision ECG in Porur, Chennai at David Labs and Scans. An electrocardiogram is a fundamental first step in evaluating chest pain, palpitations, or general rhythmic irregularities. Our clinical technicians are experts at conducting comfortable and completely painless ECG tests near Porur, ensuring completely accurate tracing of your heart’s rhythm. The fast procedure provides immediate printout results, giving your cardiologist the vital data they need instantly.</w:t>
      </w:r>
    </w:p>
    <w:p w14:paraId="1CA095C8" w14:textId="77777777" w:rsidR="0008119D" w:rsidRDefault="0008119D"/>
    <w:p w14:paraId="579EC962" w14:textId="77777777" w:rsidR="0008119D" w:rsidRDefault="00000000">
      <w:r>
        <w:t>WHY DOES DAVID SCANS &amp; LABS OFFER SERVICES AT LOW PRICES?</w:t>
      </w:r>
    </w:p>
    <w:p w14:paraId="01A0A97E" w14:textId="77777777" w:rsidR="0008119D" w:rsidRDefault="00000000">
      <w:r>
        <w:t>We focus on efficiency, high patient volume, and optimized operations to reduce cost without compromising quality.</w:t>
      </w:r>
    </w:p>
    <w:p w14:paraId="0B93080A" w14:textId="77777777" w:rsidR="0008119D" w:rsidRDefault="0008119D"/>
    <w:p w14:paraId="22A82321" w14:textId="77777777" w:rsidR="0008119D" w:rsidRDefault="00000000">
      <w:r>
        <w:t>HOW DOES DAVID SCANS AND LABS OFFER SERVICES AT A LOWER COST?</w:t>
      </w:r>
    </w:p>
    <w:p w14:paraId="27587082" w14:textId="77777777" w:rsidR="0008119D" w:rsidRDefault="00000000">
      <w:r>
        <w:t>Using automation and scale, we reduce cost per test and deliver fast, accurate reports.</w:t>
      </w:r>
    </w:p>
    <w:p w14:paraId="06E10050" w14:textId="77777777" w:rsidR="0008119D" w:rsidRDefault="0008119D"/>
    <w:p w14:paraId="00D5A710" w14:textId="77777777" w:rsidR="0008119D" w:rsidRDefault="00000000">
      <w:r>
        <w:t>DAVID LABS AND SCANS:</w:t>
      </w:r>
    </w:p>
    <w:p w14:paraId="1F76D02B" w14:textId="77777777" w:rsidR="0008119D" w:rsidRDefault="00000000">
      <w:r>
        <w:t>David Labs and Scans is a trusted diagnostic center in Chennai offering accurate, reliable, and affordable medical testing services with NABL-accredited standards and advanced equipment.</w:t>
      </w:r>
    </w:p>
    <w:p w14:paraId="2C1CB80F" w14:textId="77777777" w:rsidR="0008119D" w:rsidRDefault="0008119D"/>
    <w:p w14:paraId="64CDE825" w14:textId="77777777" w:rsidR="0008119D" w:rsidRDefault="00000000">
      <w:r>
        <w:t>OUR DIAGNOSTIC SPECIALITIES:</w:t>
      </w:r>
    </w:p>
    <w:p w14:paraId="4A4FC555" w14:textId="77777777" w:rsidR="0008119D" w:rsidRDefault="00000000">
      <w:r>
        <w:t>We provide a wide range of diagnostic services across Chennai.</w:t>
      </w:r>
    </w:p>
    <w:p w14:paraId="71522B50" w14:textId="77777777" w:rsidR="0008119D" w:rsidRDefault="0008119D"/>
    <w:p w14:paraId="7854894E" w14:textId="77777777" w:rsidR="0008119D" w:rsidRDefault="00000000">
      <w:r>
        <w:t>-----------------------------------------------------</w:t>
      </w:r>
    </w:p>
    <w:p w14:paraId="5E246F3E" w14:textId="77777777" w:rsidR="0008119D" w:rsidRDefault="00000000">
      <w:r>
        <w:t>PAGE 8: ECHO IN PORUR</w:t>
      </w:r>
    </w:p>
    <w:p w14:paraId="36CC8BBE" w14:textId="77777777" w:rsidR="0008119D" w:rsidRDefault="00000000">
      <w:r>
        <w:t>-----------------------------------------------------</w:t>
      </w:r>
    </w:p>
    <w:p w14:paraId="6019D947" w14:textId="77777777" w:rsidR="0008119D" w:rsidRDefault="00000000">
      <w:r>
        <w:t>URL: /speciality/porur/echo.html</w:t>
      </w:r>
    </w:p>
    <w:p w14:paraId="5AB17027" w14:textId="77777777" w:rsidR="0008119D" w:rsidRDefault="0008119D"/>
    <w:p w14:paraId="64286F91" w14:textId="77777777" w:rsidR="0008119D" w:rsidRDefault="00000000">
      <w:r>
        <w:t>TITLE: ECHO in Porur, Chennai</w:t>
      </w:r>
    </w:p>
    <w:p w14:paraId="7E4D00FD" w14:textId="77777777" w:rsidR="0008119D" w:rsidRDefault="00000000">
      <w:r>
        <w:t>ACCESS TEXT: Our center is highly accessible from Karambakkam, Mugalivakkam, making it easy to schedule your visit with zero hassle.</w:t>
      </w:r>
    </w:p>
    <w:p w14:paraId="6B2BD8A7" w14:textId="77777777" w:rsidR="0008119D" w:rsidRDefault="0008119D"/>
    <w:p w14:paraId="0C236A7E" w14:textId="77777777" w:rsidR="0008119D" w:rsidRDefault="00000000">
      <w:r>
        <w:t>MAIN SEO PARAGRAPH:</w:t>
      </w:r>
    </w:p>
    <w:p w14:paraId="45B925EF" w14:textId="77777777" w:rsidR="0008119D" w:rsidRDefault="00000000">
      <w:r>
        <w:t>David Labs and Scans offers state-of-the-art echocardiogram (ECHO) testing in Porur, Chennai to evaluate your heart's structural integrity and pumping strength. Using advanced, non-invasive ultrasound waves, we map your heart valves and chambers in real-time. Patients looking for an ECHO near Porur choose us for our highly detailed cardiovascular scans and specialized reporting. This crucial structural analysis helps physicians accurately diagnose conditions like heart failure, valve disease, or congenital abnormalities without any invasive procedures.</w:t>
      </w:r>
    </w:p>
    <w:p w14:paraId="6AF12A92" w14:textId="77777777" w:rsidR="0008119D" w:rsidRDefault="0008119D"/>
    <w:p w14:paraId="40FB20B2" w14:textId="77777777" w:rsidR="0008119D" w:rsidRDefault="00000000">
      <w:r>
        <w:t>WHY DOES DAVID SCANS &amp; LABS OFFER SERVICES AT LOW PRICES?</w:t>
      </w:r>
    </w:p>
    <w:p w14:paraId="7D2217AA" w14:textId="77777777" w:rsidR="0008119D" w:rsidRDefault="00000000">
      <w:r>
        <w:t>We focus on efficiency, high patient volume, and optimized operations to reduce cost without compromising quality.</w:t>
      </w:r>
    </w:p>
    <w:p w14:paraId="1FF2CE25" w14:textId="77777777" w:rsidR="0008119D" w:rsidRDefault="0008119D"/>
    <w:p w14:paraId="40DB1ECF" w14:textId="77777777" w:rsidR="0008119D" w:rsidRDefault="00000000">
      <w:r>
        <w:t>HOW DOES DAVID SCANS AND LABS OFFER SERVICES AT A LOWER COST?</w:t>
      </w:r>
    </w:p>
    <w:p w14:paraId="3139BBF9" w14:textId="77777777" w:rsidR="0008119D" w:rsidRDefault="00000000">
      <w:r>
        <w:t>Using automation and scale, we reduce cost per test and deliver fast, accurate reports.</w:t>
      </w:r>
    </w:p>
    <w:p w14:paraId="0EED11F5" w14:textId="77777777" w:rsidR="0008119D" w:rsidRDefault="0008119D"/>
    <w:p w14:paraId="37D696F5" w14:textId="77777777" w:rsidR="0008119D" w:rsidRDefault="00000000">
      <w:r>
        <w:t>DAVID LABS AND SCANS:</w:t>
      </w:r>
    </w:p>
    <w:p w14:paraId="3E69FC43" w14:textId="77777777" w:rsidR="0008119D" w:rsidRDefault="00000000">
      <w:r>
        <w:t>David Labs and Scans is a trusted diagnostic center in Chennai offering accurate, reliable, and affordable medical testing services with NABL-accredited standards and advanced equipment.</w:t>
      </w:r>
    </w:p>
    <w:p w14:paraId="02FF6638" w14:textId="77777777" w:rsidR="0008119D" w:rsidRDefault="0008119D"/>
    <w:p w14:paraId="1B011796" w14:textId="77777777" w:rsidR="0008119D" w:rsidRDefault="00000000">
      <w:r>
        <w:t>OUR DIAGNOSTIC SPECIALITIES:</w:t>
      </w:r>
    </w:p>
    <w:p w14:paraId="13F2938A" w14:textId="77777777" w:rsidR="0008119D" w:rsidRDefault="00000000">
      <w:r>
        <w:t>We provide a wide range of diagnostic services across Chennai.</w:t>
      </w:r>
    </w:p>
    <w:p w14:paraId="5C12C888" w14:textId="77777777" w:rsidR="0008119D" w:rsidRDefault="0008119D"/>
    <w:p w14:paraId="57A3FA79" w14:textId="77777777" w:rsidR="0008119D" w:rsidRDefault="00000000">
      <w:r>
        <w:t>-----------------------------------------------------</w:t>
      </w:r>
    </w:p>
    <w:p w14:paraId="48CCD178" w14:textId="77777777" w:rsidR="0008119D" w:rsidRDefault="00000000">
      <w:r>
        <w:t>PAGE 9: PFT IN PORUR</w:t>
      </w:r>
    </w:p>
    <w:p w14:paraId="748CB671" w14:textId="77777777" w:rsidR="0008119D" w:rsidRDefault="00000000">
      <w:r>
        <w:t>-----------------------------------------------------</w:t>
      </w:r>
    </w:p>
    <w:p w14:paraId="554002B0" w14:textId="77777777" w:rsidR="0008119D" w:rsidRDefault="00000000">
      <w:r>
        <w:t>URL: /speciality/porur/pft.html</w:t>
      </w:r>
    </w:p>
    <w:p w14:paraId="13B3FAAC" w14:textId="77777777" w:rsidR="0008119D" w:rsidRDefault="0008119D"/>
    <w:p w14:paraId="7AA45F10" w14:textId="77777777" w:rsidR="0008119D" w:rsidRDefault="00000000">
      <w:r>
        <w:lastRenderedPageBreak/>
        <w:t>TITLE: PFT in Porur, Chennai</w:t>
      </w:r>
    </w:p>
    <w:p w14:paraId="0EDFED10" w14:textId="77777777" w:rsidR="0008119D" w:rsidRDefault="00000000">
      <w:r>
        <w:t>ACCESS TEXT: Our center is highly accessible from Karambakkam, Mugalivakkam, making it easy to schedule your visit with zero hassle.</w:t>
      </w:r>
    </w:p>
    <w:p w14:paraId="3F964937" w14:textId="77777777" w:rsidR="0008119D" w:rsidRDefault="0008119D"/>
    <w:p w14:paraId="0383AAFC" w14:textId="77777777" w:rsidR="0008119D" w:rsidRDefault="00000000">
      <w:r>
        <w:t>MAIN SEO PARAGRAPH:</w:t>
      </w:r>
    </w:p>
    <w:p w14:paraId="6D433D84" w14:textId="77777777" w:rsidR="0008119D" w:rsidRDefault="00000000">
      <w:r>
        <w:t>Assess your lung health and respiratory strength with our advanced Pulmonary Function Test (PFT) in Porur, Chennai. Whether you are dealing with asthma, chronic bronchitis, or general shortness of breath, David Labs and Scans provides highly sensitive spirometry equipment. Getting a reliable PFT near Porur is essential for measuring your total lung capacity and airflow correctly. Our trained staff will safely guide you through the breathing exercises to ensure the diagnostic readings are perfectly reflective of your actual pulmonary capability.</w:t>
      </w:r>
    </w:p>
    <w:p w14:paraId="479BE518" w14:textId="77777777" w:rsidR="0008119D" w:rsidRDefault="0008119D"/>
    <w:p w14:paraId="42B0922D" w14:textId="77777777" w:rsidR="0008119D" w:rsidRDefault="00000000">
      <w:r>
        <w:t>WHY DOES DAVID SCANS &amp; LABS OFFER SERVICES AT LOW PRICES?</w:t>
      </w:r>
    </w:p>
    <w:p w14:paraId="0AE494A1" w14:textId="77777777" w:rsidR="0008119D" w:rsidRDefault="00000000">
      <w:r>
        <w:t>We focus on efficiency, high patient volume, and optimized operations to reduce cost without compromising quality.</w:t>
      </w:r>
    </w:p>
    <w:p w14:paraId="7E269484" w14:textId="77777777" w:rsidR="0008119D" w:rsidRDefault="0008119D"/>
    <w:p w14:paraId="291C765A" w14:textId="77777777" w:rsidR="0008119D" w:rsidRDefault="00000000">
      <w:r>
        <w:t>HOW DOES DAVID SCANS AND LABS OFFER SERVICES AT A LOWER COST?</w:t>
      </w:r>
    </w:p>
    <w:p w14:paraId="43F531D6" w14:textId="77777777" w:rsidR="0008119D" w:rsidRDefault="00000000">
      <w:r>
        <w:t>Using automation and scale, we reduce cost per test and deliver fast, accurate reports.</w:t>
      </w:r>
    </w:p>
    <w:p w14:paraId="3085C219" w14:textId="77777777" w:rsidR="0008119D" w:rsidRDefault="0008119D"/>
    <w:p w14:paraId="16740D61" w14:textId="77777777" w:rsidR="0008119D" w:rsidRDefault="00000000">
      <w:r>
        <w:t>DAVID LABS AND SCANS:</w:t>
      </w:r>
    </w:p>
    <w:p w14:paraId="7D3202F9" w14:textId="77777777" w:rsidR="0008119D" w:rsidRDefault="00000000">
      <w:r>
        <w:t>David Labs and Scans is a trusted diagnostic center in Chennai offering accurate, reliable, and affordable medical testing services with NABL-accredited standards and advanced equipment.</w:t>
      </w:r>
    </w:p>
    <w:p w14:paraId="02A90844" w14:textId="77777777" w:rsidR="0008119D" w:rsidRDefault="0008119D"/>
    <w:p w14:paraId="29AECB48" w14:textId="77777777" w:rsidR="0008119D" w:rsidRDefault="00000000">
      <w:r>
        <w:t>OUR DIAGNOSTIC SPECIALITIES:</w:t>
      </w:r>
    </w:p>
    <w:p w14:paraId="31B953F0" w14:textId="77777777" w:rsidR="0008119D" w:rsidRDefault="00000000">
      <w:r>
        <w:t>We provide a wide range of diagnostic services across Chennai.</w:t>
      </w:r>
    </w:p>
    <w:p w14:paraId="2DD5F34F" w14:textId="77777777" w:rsidR="0008119D" w:rsidRDefault="0008119D"/>
    <w:p w14:paraId="03E3DE5E" w14:textId="77777777" w:rsidR="0008119D" w:rsidRDefault="00000000">
      <w:r>
        <w:t>-----------------------------------------------------</w:t>
      </w:r>
    </w:p>
    <w:p w14:paraId="57D66642" w14:textId="77777777" w:rsidR="0008119D" w:rsidRDefault="00000000">
      <w:r>
        <w:t>PAGE 10: ALLERGY TEST IN PORUR</w:t>
      </w:r>
    </w:p>
    <w:p w14:paraId="571DCEF6" w14:textId="77777777" w:rsidR="0008119D" w:rsidRDefault="00000000">
      <w:r>
        <w:lastRenderedPageBreak/>
        <w:t>-----------------------------------------------------</w:t>
      </w:r>
    </w:p>
    <w:p w14:paraId="2D999D2B" w14:textId="77777777" w:rsidR="0008119D" w:rsidRDefault="00000000">
      <w:r>
        <w:t>URL: /speciality/porur/allergy-test.html</w:t>
      </w:r>
    </w:p>
    <w:p w14:paraId="792F4060" w14:textId="77777777" w:rsidR="0008119D" w:rsidRDefault="0008119D"/>
    <w:p w14:paraId="24C5A733" w14:textId="77777777" w:rsidR="0008119D" w:rsidRDefault="00000000">
      <w:r>
        <w:t>TITLE: Allergy Test in Porur, Chennai</w:t>
      </w:r>
    </w:p>
    <w:p w14:paraId="4DAC20F9" w14:textId="77777777" w:rsidR="0008119D" w:rsidRDefault="00000000">
      <w:r>
        <w:t>ACCESS TEXT: Our center is highly accessible from Karambakkam, Mugalivakkam, making it easy to schedule your visit with zero hassle.</w:t>
      </w:r>
    </w:p>
    <w:p w14:paraId="5F79DB4E" w14:textId="77777777" w:rsidR="0008119D" w:rsidRDefault="0008119D"/>
    <w:p w14:paraId="60DF19EC" w14:textId="77777777" w:rsidR="0008119D" w:rsidRDefault="00000000">
      <w:r>
        <w:t>MAIN SEO PARAGRAPH:</w:t>
      </w:r>
    </w:p>
    <w:p w14:paraId="69F263B9" w14:textId="77777777" w:rsidR="0008119D" w:rsidRDefault="00000000">
      <w:r>
        <w:t>Identify exactly what is triggering your symptoms with a comprehensive, accurate allergy test in Porur, Chennai. At David Labs and Scans, we offer extensive panel testing for food, dust, dander, and environmental allergens using state-of-the-art pathology. By booking your detailed allergy test near Porur, you eliminate the guesswork behind chronic sneezing, skin rashes, or digestive discomfort. We deliver extremely comprehensive reporting that allows you and your doctor to construct a reliable, long-term defensive treatment plan.</w:t>
      </w:r>
    </w:p>
    <w:p w14:paraId="12E8AD1E" w14:textId="77777777" w:rsidR="0008119D" w:rsidRDefault="0008119D"/>
    <w:p w14:paraId="03460383" w14:textId="77777777" w:rsidR="0008119D" w:rsidRDefault="00000000">
      <w:r>
        <w:t>WHY DOES DAVID SCANS &amp; LABS OFFER SERVICES AT LOW PRICES?</w:t>
      </w:r>
    </w:p>
    <w:p w14:paraId="30016121" w14:textId="77777777" w:rsidR="0008119D" w:rsidRDefault="00000000">
      <w:r>
        <w:t>We focus on efficiency, high patient volume, and optimized operations to reduce cost without compromising quality.</w:t>
      </w:r>
    </w:p>
    <w:p w14:paraId="3FF7ECBB" w14:textId="77777777" w:rsidR="0008119D" w:rsidRDefault="0008119D"/>
    <w:p w14:paraId="2541A631" w14:textId="77777777" w:rsidR="0008119D" w:rsidRDefault="00000000">
      <w:r>
        <w:t>HOW DOES DAVID SCANS AND LABS OFFER SERVICES AT A LOWER COST?</w:t>
      </w:r>
    </w:p>
    <w:p w14:paraId="62915AA0" w14:textId="77777777" w:rsidR="0008119D" w:rsidRDefault="00000000">
      <w:r>
        <w:t>Using automation and scale, we reduce cost per test and deliver fast, accurate reports.</w:t>
      </w:r>
    </w:p>
    <w:p w14:paraId="7D4E8822" w14:textId="77777777" w:rsidR="0008119D" w:rsidRDefault="0008119D"/>
    <w:p w14:paraId="48C982A7" w14:textId="77777777" w:rsidR="0008119D" w:rsidRDefault="00000000">
      <w:r>
        <w:t>DAVID LABS AND SCANS:</w:t>
      </w:r>
    </w:p>
    <w:p w14:paraId="75A615B5" w14:textId="77777777" w:rsidR="0008119D" w:rsidRDefault="00000000">
      <w:r>
        <w:t>David Labs and Scans is a trusted diagnostic center in Chennai offering accurate, reliable, and affordable medical testing services with NABL-accredited standards and advanced equipment.</w:t>
      </w:r>
    </w:p>
    <w:p w14:paraId="7F9BC72C" w14:textId="77777777" w:rsidR="0008119D" w:rsidRDefault="0008119D"/>
    <w:p w14:paraId="1634DE18" w14:textId="77777777" w:rsidR="0008119D" w:rsidRDefault="00000000">
      <w:r>
        <w:t>OUR DIAGNOSTIC SPECIALITIES:</w:t>
      </w:r>
    </w:p>
    <w:p w14:paraId="053902FB" w14:textId="77777777" w:rsidR="0008119D" w:rsidRDefault="00000000">
      <w:r>
        <w:t>We provide a wide range of diagnostic services across Chennai.</w:t>
      </w:r>
    </w:p>
    <w:p w14:paraId="77341CDD" w14:textId="77777777" w:rsidR="0008119D" w:rsidRDefault="0008119D"/>
    <w:p w14:paraId="254447A4" w14:textId="77777777" w:rsidR="0008119D" w:rsidRDefault="00000000">
      <w:r>
        <w:lastRenderedPageBreak/>
        <w:t>-----------------------------------------------------</w:t>
      </w:r>
    </w:p>
    <w:p w14:paraId="477D3412" w14:textId="77777777" w:rsidR="0008119D" w:rsidRDefault="00000000">
      <w:r>
        <w:t>PAGE 11: PREVENTIVE HEALTH CHECKUP IN PORUR</w:t>
      </w:r>
    </w:p>
    <w:p w14:paraId="29437A0C" w14:textId="77777777" w:rsidR="0008119D" w:rsidRDefault="00000000">
      <w:r>
        <w:t>-----------------------------------------------------</w:t>
      </w:r>
    </w:p>
    <w:p w14:paraId="1CADDA3B" w14:textId="77777777" w:rsidR="0008119D" w:rsidRDefault="00000000">
      <w:r>
        <w:t>URL: /speciality/porur/preventive-health-checkup.html</w:t>
      </w:r>
    </w:p>
    <w:p w14:paraId="5499C1EE" w14:textId="77777777" w:rsidR="0008119D" w:rsidRDefault="0008119D"/>
    <w:p w14:paraId="29B19FA7" w14:textId="77777777" w:rsidR="0008119D" w:rsidRDefault="00000000">
      <w:r>
        <w:t>TITLE: Preventive Health Checkup in Porur, Chennai</w:t>
      </w:r>
    </w:p>
    <w:p w14:paraId="1E469B7E" w14:textId="77777777" w:rsidR="0008119D" w:rsidRDefault="00000000">
      <w:r>
        <w:t>ACCESS TEXT: Our center is highly accessible from Karambakkam, Mugalivakkam, making it easy to schedule your visit with zero hassle.</w:t>
      </w:r>
    </w:p>
    <w:p w14:paraId="15C7F1BD" w14:textId="77777777" w:rsidR="0008119D" w:rsidRDefault="0008119D"/>
    <w:p w14:paraId="3291A5A5" w14:textId="77777777" w:rsidR="0008119D" w:rsidRDefault="00000000">
      <w:r>
        <w:t>MAIN SEO PARAGRAPH:</w:t>
      </w:r>
    </w:p>
    <w:p w14:paraId="188C7772" w14:textId="77777777" w:rsidR="0008119D" w:rsidRDefault="00000000">
      <w:r>
        <w:t>Invest in your long-term wellness with an affordable, full-body preventive health checkup in Porur, Chennai. David Labs and Scans has meticulously designed screening packages that evaluate all major organ functions—from liver and kidney health to diabetes and cholesterol levels. Undergoing a robust master health checkup near Porur gives you total peace of mind by catching underlying issues long before they become serious symptoms. Fast, private, and exceptionally thorough, our preventive profiles are the cornerstone of a healthier, happier life.</w:t>
      </w:r>
    </w:p>
    <w:p w14:paraId="5FCF1559" w14:textId="77777777" w:rsidR="0008119D" w:rsidRDefault="0008119D"/>
    <w:p w14:paraId="2672D55E" w14:textId="77777777" w:rsidR="0008119D" w:rsidRDefault="00000000">
      <w:r>
        <w:t>WHY DOES DAVID SCANS &amp; LABS OFFER SERVICES AT LOW PRICES?</w:t>
      </w:r>
    </w:p>
    <w:p w14:paraId="1E704F6B" w14:textId="77777777" w:rsidR="0008119D" w:rsidRDefault="00000000">
      <w:r>
        <w:t>We focus on efficiency, high patient volume, and optimized operations to reduce cost without compromising quality.</w:t>
      </w:r>
    </w:p>
    <w:p w14:paraId="55A36E4C" w14:textId="77777777" w:rsidR="0008119D" w:rsidRDefault="0008119D"/>
    <w:p w14:paraId="79CB3CD0" w14:textId="77777777" w:rsidR="0008119D" w:rsidRDefault="00000000">
      <w:r>
        <w:t>HOW DOES DAVID SCANS AND LABS OFFER SERVICES AT A LOWER COST?</w:t>
      </w:r>
    </w:p>
    <w:p w14:paraId="04E8E44A" w14:textId="77777777" w:rsidR="0008119D" w:rsidRDefault="00000000">
      <w:r>
        <w:t>Using automation and scale, we reduce cost per test and deliver fast, accurate reports.</w:t>
      </w:r>
    </w:p>
    <w:p w14:paraId="758A8D92" w14:textId="77777777" w:rsidR="0008119D" w:rsidRDefault="0008119D"/>
    <w:p w14:paraId="5F661E10" w14:textId="77777777" w:rsidR="0008119D" w:rsidRDefault="00000000">
      <w:r>
        <w:t>DAVID LABS AND SCANS:</w:t>
      </w:r>
    </w:p>
    <w:p w14:paraId="6B9C27BF" w14:textId="77777777" w:rsidR="0008119D" w:rsidRDefault="00000000">
      <w:r>
        <w:t>David Labs and Scans is a trusted diagnostic center in Chennai offering accurate, reliable, and affordable medical testing services with NABL-accredited standards and advanced equipment.</w:t>
      </w:r>
    </w:p>
    <w:p w14:paraId="60ADC5B8" w14:textId="77777777" w:rsidR="0008119D" w:rsidRDefault="0008119D"/>
    <w:p w14:paraId="0586FD16" w14:textId="77777777" w:rsidR="0008119D" w:rsidRDefault="00000000">
      <w:r>
        <w:lastRenderedPageBreak/>
        <w:t>OUR DIAGNOSTIC SPECIALITIES:</w:t>
      </w:r>
    </w:p>
    <w:p w14:paraId="26A7F548" w14:textId="77777777" w:rsidR="0008119D" w:rsidRDefault="00000000">
      <w:r>
        <w:t>We provide a wide range of diagnostic services across Chennai.</w:t>
      </w:r>
    </w:p>
    <w:p w14:paraId="14799F27" w14:textId="77777777" w:rsidR="0008119D" w:rsidRDefault="0008119D"/>
    <w:p w14:paraId="18DB6666" w14:textId="77777777" w:rsidR="0008119D" w:rsidRDefault="00000000">
      <w:r>
        <w:t>-----------------------------------------------------</w:t>
      </w:r>
    </w:p>
    <w:p w14:paraId="33F4189E" w14:textId="77777777" w:rsidR="0008119D" w:rsidRDefault="00000000">
      <w:r>
        <w:t>PAGE 12: ULTRASOUND SCAN IN KUNDRATHUR</w:t>
      </w:r>
    </w:p>
    <w:p w14:paraId="36613CC4" w14:textId="77777777" w:rsidR="0008119D" w:rsidRDefault="00000000">
      <w:r>
        <w:t>-----------------------------------------------------</w:t>
      </w:r>
    </w:p>
    <w:p w14:paraId="4B64FD19" w14:textId="77777777" w:rsidR="0008119D" w:rsidRDefault="00000000">
      <w:r>
        <w:t>URL: /speciality/kundrathur/ultrasound-scan.html</w:t>
      </w:r>
    </w:p>
    <w:p w14:paraId="7C4E9660" w14:textId="77777777" w:rsidR="0008119D" w:rsidRDefault="0008119D"/>
    <w:p w14:paraId="6DEBC919" w14:textId="77777777" w:rsidR="0008119D" w:rsidRDefault="00000000">
      <w:r>
        <w:t>TITLE: Ultrasound Scan in Kundrathur, Chennai</w:t>
      </w:r>
    </w:p>
    <w:p w14:paraId="098EB766" w14:textId="77777777" w:rsidR="0008119D" w:rsidRDefault="00000000">
      <w:r>
        <w:t>ACCESS TEXT: Our center is highly accessible from Kovur, Mangadu, making it easy to schedule your visit with zero hassle.</w:t>
      </w:r>
    </w:p>
    <w:p w14:paraId="431E8C83" w14:textId="77777777" w:rsidR="0008119D" w:rsidRDefault="0008119D"/>
    <w:p w14:paraId="060149DF" w14:textId="77777777" w:rsidR="0008119D" w:rsidRDefault="00000000">
      <w:r>
        <w:t>MAIN SEO PARAGRAPH:</w:t>
      </w:r>
    </w:p>
    <w:p w14:paraId="7A7BA00A" w14:textId="77777777" w:rsidR="0008119D" w:rsidRDefault="00000000">
      <w:r>
        <w:t>If you are looking for a highly reliable and clear ultrasound scan in Kundrathur, Chennai, David Labs and Scans is your trusted diagnostic destination. We utilize the latest state-of-the-art sonography equipment to provide high-resolution imaging for abdominal, pelvic, and general body evaluations. Our experienced radiologists ensure that every ultrasound scan near Kundrathur is conducted with the utmost care, prioritizing patient comfort and clinical accuracy. With affordable pricing, minimal waiting times, and detailed reports delivered swiftly, we help your consulting physician make well-informed healthcare decisions without any diagnostic delay.</w:t>
      </w:r>
    </w:p>
    <w:p w14:paraId="73B78A07" w14:textId="77777777" w:rsidR="0008119D" w:rsidRDefault="0008119D"/>
    <w:p w14:paraId="63372C0C" w14:textId="77777777" w:rsidR="0008119D" w:rsidRDefault="00000000">
      <w:r>
        <w:t>WHY DOES DAVID SCANS &amp; LABS OFFER SERVICES AT LOW PRICES?</w:t>
      </w:r>
    </w:p>
    <w:p w14:paraId="56A1ABCA" w14:textId="77777777" w:rsidR="0008119D" w:rsidRDefault="00000000">
      <w:r>
        <w:t>We focus on efficiency, high patient volume, and optimized operations to reduce cost without compromising quality.</w:t>
      </w:r>
    </w:p>
    <w:p w14:paraId="13483FA6" w14:textId="77777777" w:rsidR="0008119D" w:rsidRDefault="0008119D"/>
    <w:p w14:paraId="55BE7FEC" w14:textId="77777777" w:rsidR="0008119D" w:rsidRDefault="00000000">
      <w:r>
        <w:t>HOW DOES DAVID SCANS AND LABS OFFER SERVICES AT A LOWER COST?</w:t>
      </w:r>
    </w:p>
    <w:p w14:paraId="083E588E" w14:textId="77777777" w:rsidR="0008119D" w:rsidRDefault="00000000">
      <w:r>
        <w:t>Using automation and scale, we reduce cost per test and deliver fast, accurate reports.</w:t>
      </w:r>
    </w:p>
    <w:p w14:paraId="5AD7EE91" w14:textId="77777777" w:rsidR="0008119D" w:rsidRDefault="0008119D"/>
    <w:p w14:paraId="28E8063F" w14:textId="77777777" w:rsidR="0008119D" w:rsidRDefault="00000000">
      <w:r>
        <w:t>DAVID LABS AND SCANS:</w:t>
      </w:r>
    </w:p>
    <w:p w14:paraId="684462FF"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2296AEC0" w14:textId="77777777" w:rsidR="0008119D" w:rsidRDefault="0008119D"/>
    <w:p w14:paraId="09BAB4A0" w14:textId="77777777" w:rsidR="0008119D" w:rsidRDefault="00000000">
      <w:r>
        <w:t>OUR DIAGNOSTIC SPECIALITIES:</w:t>
      </w:r>
    </w:p>
    <w:p w14:paraId="5AB00C6E" w14:textId="77777777" w:rsidR="0008119D" w:rsidRDefault="00000000">
      <w:r>
        <w:t>We provide a wide range of diagnostic services across Chennai.</w:t>
      </w:r>
    </w:p>
    <w:p w14:paraId="2ED9BB8B" w14:textId="77777777" w:rsidR="0008119D" w:rsidRDefault="0008119D"/>
    <w:p w14:paraId="71FC8654" w14:textId="77777777" w:rsidR="0008119D" w:rsidRDefault="00000000">
      <w:r>
        <w:t>-----------------------------------------------------</w:t>
      </w:r>
    </w:p>
    <w:p w14:paraId="7FBA459D" w14:textId="77777777" w:rsidR="0008119D" w:rsidRDefault="00000000">
      <w:r>
        <w:t>PAGE 13: BLOOD TEST IN KUNDRATHUR</w:t>
      </w:r>
    </w:p>
    <w:p w14:paraId="280D970A" w14:textId="77777777" w:rsidR="0008119D" w:rsidRDefault="00000000">
      <w:r>
        <w:t>-----------------------------------------------------</w:t>
      </w:r>
    </w:p>
    <w:p w14:paraId="2C682FFA" w14:textId="77777777" w:rsidR="0008119D" w:rsidRDefault="00000000">
      <w:r>
        <w:t>URL: /speciality/kundrathur/blood-test.html</w:t>
      </w:r>
    </w:p>
    <w:p w14:paraId="34055F64" w14:textId="77777777" w:rsidR="0008119D" w:rsidRDefault="0008119D"/>
    <w:p w14:paraId="4D294370" w14:textId="77777777" w:rsidR="0008119D" w:rsidRDefault="00000000">
      <w:r>
        <w:t>TITLE: Blood Test in Kundrathur, Chennai</w:t>
      </w:r>
    </w:p>
    <w:p w14:paraId="430CFDCC" w14:textId="77777777" w:rsidR="0008119D" w:rsidRDefault="00000000">
      <w:r>
        <w:t>ACCESS TEXT: Our center is highly accessible from Kovur, Mangadu, making it easy to schedule your visit with zero hassle.</w:t>
      </w:r>
    </w:p>
    <w:p w14:paraId="64715A57" w14:textId="77777777" w:rsidR="0008119D" w:rsidRDefault="0008119D"/>
    <w:p w14:paraId="6BA3B6A3" w14:textId="77777777" w:rsidR="0008119D" w:rsidRDefault="00000000">
      <w:r>
        <w:t>MAIN SEO PARAGRAPH:</w:t>
      </w:r>
    </w:p>
    <w:p w14:paraId="02A26ECC" w14:textId="77777777" w:rsidR="0008119D" w:rsidRDefault="00000000">
      <w:r>
        <w:t>For absolutely accurate and affordable blood tests in Kundrathur, Chennai, David Labs offers a comprehensive, advanced pathology lab setup. From routine complete blood counts (CBC), diabetes screening, and thyroid profiles to complex biochemical evaluations, our NABL-accredited diagnostic laboratory guarantees the highest level of precision. When searching for a blood test lab near Kundrathur, patients trust us for our rigorously hygienic sample collection process and exceptionally fast turnaround times. Getting your routine lab work done is now completely hassle-free, delivering dependable and verified reports right on time.</w:t>
      </w:r>
    </w:p>
    <w:p w14:paraId="2C814B06" w14:textId="77777777" w:rsidR="0008119D" w:rsidRDefault="0008119D"/>
    <w:p w14:paraId="7727E086" w14:textId="77777777" w:rsidR="0008119D" w:rsidRDefault="00000000">
      <w:r>
        <w:t>WHY DOES DAVID SCANS &amp; LABS OFFER SERVICES AT LOW PRICES?</w:t>
      </w:r>
    </w:p>
    <w:p w14:paraId="4FDD6020" w14:textId="77777777" w:rsidR="0008119D" w:rsidRDefault="00000000">
      <w:r>
        <w:t>We focus on efficiency, high patient volume, and optimized operations to reduce cost without compromising quality.</w:t>
      </w:r>
    </w:p>
    <w:p w14:paraId="7ABD97BE" w14:textId="77777777" w:rsidR="0008119D" w:rsidRDefault="0008119D"/>
    <w:p w14:paraId="56735859" w14:textId="77777777" w:rsidR="0008119D" w:rsidRDefault="00000000">
      <w:r>
        <w:t>HOW DOES DAVID SCANS AND LABS OFFER SERVICES AT A LOWER COST?</w:t>
      </w:r>
    </w:p>
    <w:p w14:paraId="22111FC8" w14:textId="77777777" w:rsidR="0008119D" w:rsidRDefault="00000000">
      <w:r>
        <w:lastRenderedPageBreak/>
        <w:t>Using automation and scale, we reduce cost per test and deliver fast, accurate reports.</w:t>
      </w:r>
    </w:p>
    <w:p w14:paraId="05FD0025" w14:textId="77777777" w:rsidR="0008119D" w:rsidRDefault="0008119D"/>
    <w:p w14:paraId="55FB3FAA" w14:textId="77777777" w:rsidR="0008119D" w:rsidRDefault="00000000">
      <w:r>
        <w:t>DAVID LABS AND SCANS:</w:t>
      </w:r>
    </w:p>
    <w:p w14:paraId="22C64DC0" w14:textId="77777777" w:rsidR="0008119D" w:rsidRDefault="00000000">
      <w:r>
        <w:t>David Labs and Scans is a trusted diagnostic center in Chennai offering accurate, reliable, and affordable medical testing services with NABL-accredited standards and advanced equipment.</w:t>
      </w:r>
    </w:p>
    <w:p w14:paraId="2CA1954B" w14:textId="77777777" w:rsidR="0008119D" w:rsidRDefault="0008119D"/>
    <w:p w14:paraId="4DE93038" w14:textId="77777777" w:rsidR="0008119D" w:rsidRDefault="00000000">
      <w:r>
        <w:t>OUR DIAGNOSTIC SPECIALITIES:</w:t>
      </w:r>
    </w:p>
    <w:p w14:paraId="05EBA33F" w14:textId="77777777" w:rsidR="0008119D" w:rsidRDefault="00000000">
      <w:r>
        <w:t>We provide a wide range of diagnostic services across Chennai.</w:t>
      </w:r>
    </w:p>
    <w:p w14:paraId="3BE265A1" w14:textId="77777777" w:rsidR="0008119D" w:rsidRDefault="0008119D"/>
    <w:p w14:paraId="77619EBC" w14:textId="77777777" w:rsidR="0008119D" w:rsidRDefault="00000000">
      <w:r>
        <w:t>-----------------------------------------------------</w:t>
      </w:r>
    </w:p>
    <w:p w14:paraId="77139CE9" w14:textId="77777777" w:rsidR="0008119D" w:rsidRDefault="00000000">
      <w:r>
        <w:t>PAGE 14: DIGITAL X-RAY IN KUNDRATHUR</w:t>
      </w:r>
    </w:p>
    <w:p w14:paraId="46779858" w14:textId="77777777" w:rsidR="0008119D" w:rsidRDefault="00000000">
      <w:r>
        <w:t>-----------------------------------------------------</w:t>
      </w:r>
    </w:p>
    <w:p w14:paraId="751C51FD" w14:textId="77777777" w:rsidR="0008119D" w:rsidRDefault="00000000">
      <w:r>
        <w:t>URL: /speciality/kundrathur/digital-x-ray.html</w:t>
      </w:r>
    </w:p>
    <w:p w14:paraId="5A8257EF" w14:textId="77777777" w:rsidR="0008119D" w:rsidRDefault="0008119D"/>
    <w:p w14:paraId="557463EF" w14:textId="77777777" w:rsidR="0008119D" w:rsidRDefault="00000000">
      <w:r>
        <w:t>TITLE: Digital X-Ray in Kundrathur, Chennai</w:t>
      </w:r>
    </w:p>
    <w:p w14:paraId="6D2AA82E" w14:textId="77777777" w:rsidR="0008119D" w:rsidRDefault="00000000">
      <w:r>
        <w:t>ACCESS TEXT: Our center is highly accessible from Kovur, Mangadu, making it easy to schedule your visit with zero hassle.</w:t>
      </w:r>
    </w:p>
    <w:p w14:paraId="1882DD2E" w14:textId="77777777" w:rsidR="0008119D" w:rsidRDefault="0008119D"/>
    <w:p w14:paraId="6F6BF9E9" w14:textId="77777777" w:rsidR="0008119D" w:rsidRDefault="00000000">
      <w:r>
        <w:t>MAIN SEO PARAGRAPH:</w:t>
      </w:r>
    </w:p>
    <w:p w14:paraId="1C5F556F" w14:textId="77777777" w:rsidR="0008119D" w:rsidRDefault="00000000">
      <w:r>
        <w:t>Experience fast, highly detailed, and low-radiation digital X-ray services right here in Kundrathur, Chennai at David Labs and Scans. Whether you need a chest X-ray, joint imaging, or orthopedic bone scans, our advanced digital radiography machines capture precisely detailed internal images instantly. Choosing our center for a digital X-ray near Kundrathur means you get immediate processing and digitally enhanced clarity that significantly aids in accurate orthopedic or pulmonary diagnostics. We maintain a completely safe, sterile environment while ensuring rapid results.</w:t>
      </w:r>
    </w:p>
    <w:p w14:paraId="105D4B7C" w14:textId="77777777" w:rsidR="0008119D" w:rsidRDefault="0008119D"/>
    <w:p w14:paraId="66258473" w14:textId="77777777" w:rsidR="0008119D" w:rsidRDefault="00000000">
      <w:r>
        <w:t>WHY DOES DAVID SCANS &amp; LABS OFFER SERVICES AT LOW PRICES?</w:t>
      </w:r>
    </w:p>
    <w:p w14:paraId="485716A7" w14:textId="77777777" w:rsidR="0008119D" w:rsidRDefault="00000000">
      <w:r>
        <w:lastRenderedPageBreak/>
        <w:t>We focus on efficiency, high patient volume, and optimized operations to reduce cost without compromising quality.</w:t>
      </w:r>
    </w:p>
    <w:p w14:paraId="500CED91" w14:textId="77777777" w:rsidR="0008119D" w:rsidRDefault="0008119D"/>
    <w:p w14:paraId="1B02B8E8" w14:textId="77777777" w:rsidR="0008119D" w:rsidRDefault="00000000">
      <w:r>
        <w:t>HOW DOES DAVID SCANS AND LABS OFFER SERVICES AT A LOWER COST?</w:t>
      </w:r>
    </w:p>
    <w:p w14:paraId="527C5EF7" w14:textId="77777777" w:rsidR="0008119D" w:rsidRDefault="00000000">
      <w:r>
        <w:t>Using automation and scale, we reduce cost per test and deliver fast, accurate reports.</w:t>
      </w:r>
    </w:p>
    <w:p w14:paraId="08541CE6" w14:textId="77777777" w:rsidR="0008119D" w:rsidRDefault="0008119D"/>
    <w:p w14:paraId="1DE55E00" w14:textId="77777777" w:rsidR="0008119D" w:rsidRDefault="00000000">
      <w:r>
        <w:t>DAVID LABS AND SCANS:</w:t>
      </w:r>
    </w:p>
    <w:p w14:paraId="0353F38E" w14:textId="77777777" w:rsidR="0008119D" w:rsidRDefault="00000000">
      <w:r>
        <w:t>David Labs and Scans is a trusted diagnostic center in Chennai offering accurate, reliable, and affordable medical testing services with NABL-accredited standards and advanced equipment.</w:t>
      </w:r>
    </w:p>
    <w:p w14:paraId="46B341FD" w14:textId="77777777" w:rsidR="0008119D" w:rsidRDefault="0008119D"/>
    <w:p w14:paraId="65F7519D" w14:textId="77777777" w:rsidR="0008119D" w:rsidRDefault="00000000">
      <w:r>
        <w:t>OUR DIAGNOSTIC SPECIALITIES:</w:t>
      </w:r>
    </w:p>
    <w:p w14:paraId="5C02E88C" w14:textId="77777777" w:rsidR="0008119D" w:rsidRDefault="00000000">
      <w:r>
        <w:t>We provide a wide range of diagnostic services across Chennai.</w:t>
      </w:r>
    </w:p>
    <w:p w14:paraId="76A02E01" w14:textId="77777777" w:rsidR="0008119D" w:rsidRDefault="0008119D"/>
    <w:p w14:paraId="7A11D2D2" w14:textId="77777777" w:rsidR="0008119D" w:rsidRDefault="00000000">
      <w:r>
        <w:t>-----------------------------------------------------</w:t>
      </w:r>
    </w:p>
    <w:p w14:paraId="18D1C93D" w14:textId="77777777" w:rsidR="0008119D" w:rsidRDefault="00000000">
      <w:r>
        <w:t>PAGE 15: PREGNANCY SCAN IN KUNDRATHUR</w:t>
      </w:r>
    </w:p>
    <w:p w14:paraId="4321E1E2" w14:textId="77777777" w:rsidR="0008119D" w:rsidRDefault="00000000">
      <w:r>
        <w:t>-----------------------------------------------------</w:t>
      </w:r>
    </w:p>
    <w:p w14:paraId="05E361D6" w14:textId="77777777" w:rsidR="0008119D" w:rsidRDefault="00000000">
      <w:r>
        <w:t>URL: /speciality/kundrathur/pregnancy-scan.html</w:t>
      </w:r>
    </w:p>
    <w:p w14:paraId="7F2D1432" w14:textId="77777777" w:rsidR="0008119D" w:rsidRDefault="0008119D"/>
    <w:p w14:paraId="7F6CD0F9" w14:textId="77777777" w:rsidR="0008119D" w:rsidRDefault="00000000">
      <w:r>
        <w:t>TITLE: Pregnancy Scan in Kundrathur, Chennai</w:t>
      </w:r>
    </w:p>
    <w:p w14:paraId="0C99E8C1" w14:textId="77777777" w:rsidR="0008119D" w:rsidRDefault="00000000">
      <w:r>
        <w:t>ACCESS TEXT: Our center is highly accessible from Kovur, Mangadu, making it easy to schedule your visit with zero hassle.</w:t>
      </w:r>
    </w:p>
    <w:p w14:paraId="0782F72E" w14:textId="77777777" w:rsidR="0008119D" w:rsidRDefault="0008119D"/>
    <w:p w14:paraId="465142A1" w14:textId="77777777" w:rsidR="0008119D" w:rsidRDefault="00000000">
      <w:r>
        <w:t>MAIN SEO PARAGRAPH:</w:t>
      </w:r>
    </w:p>
    <w:p w14:paraId="3675E6B1" w14:textId="77777777" w:rsidR="0008119D" w:rsidRDefault="00000000">
      <w:r>
        <w:t xml:space="preserve">Expecting mothers seeking a safe, comfortable, and accurate pregnancy scan in Kundrathur, Chennai can confidently rely on David Labs and Scans. We understand that maternal care requires a delicate touch, and our specialized imaging technology provides crystal-clear fetal monitoring, growth tracking, and anomaly screening scans. By choosing our dedicated fetal assessment services near Kundrathur, you are assured of detailed consultations with experienced professionals. We prioritize your privacy and peace of mind by offering </w:t>
      </w:r>
      <w:r>
        <w:lastRenderedPageBreak/>
        <w:t>thoroughly detailed visual reports that capture every crucial milestone of your baby's development.</w:t>
      </w:r>
    </w:p>
    <w:p w14:paraId="641FE3B9" w14:textId="77777777" w:rsidR="0008119D" w:rsidRDefault="0008119D"/>
    <w:p w14:paraId="36701EBA" w14:textId="77777777" w:rsidR="0008119D" w:rsidRDefault="00000000">
      <w:r>
        <w:t>WHY DOES DAVID SCANS &amp; LABS OFFER SERVICES AT LOW PRICES?</w:t>
      </w:r>
    </w:p>
    <w:p w14:paraId="06579C57" w14:textId="77777777" w:rsidR="0008119D" w:rsidRDefault="00000000">
      <w:r>
        <w:t>We focus on efficiency, high patient volume, and optimized operations to reduce cost without compromising quality.</w:t>
      </w:r>
    </w:p>
    <w:p w14:paraId="6A15761E" w14:textId="77777777" w:rsidR="0008119D" w:rsidRDefault="0008119D"/>
    <w:p w14:paraId="546145CC" w14:textId="77777777" w:rsidR="0008119D" w:rsidRDefault="00000000">
      <w:r>
        <w:t>HOW DOES DAVID SCANS AND LABS OFFER SERVICES AT A LOWER COST?</w:t>
      </w:r>
    </w:p>
    <w:p w14:paraId="32BF8857" w14:textId="77777777" w:rsidR="0008119D" w:rsidRDefault="00000000">
      <w:r>
        <w:t>Using automation and scale, we reduce cost per test and deliver fast, accurate reports.</w:t>
      </w:r>
    </w:p>
    <w:p w14:paraId="78DE344A" w14:textId="77777777" w:rsidR="0008119D" w:rsidRDefault="0008119D"/>
    <w:p w14:paraId="7F88EE0B" w14:textId="77777777" w:rsidR="0008119D" w:rsidRDefault="00000000">
      <w:r>
        <w:t>DAVID LABS AND SCANS:</w:t>
      </w:r>
    </w:p>
    <w:p w14:paraId="4321233E" w14:textId="77777777" w:rsidR="0008119D" w:rsidRDefault="00000000">
      <w:r>
        <w:t>David Labs and Scans is a trusted diagnostic center in Chennai offering accurate, reliable, and affordable medical testing services with NABL-accredited standards and advanced equipment.</w:t>
      </w:r>
    </w:p>
    <w:p w14:paraId="6951D61E" w14:textId="77777777" w:rsidR="0008119D" w:rsidRDefault="0008119D"/>
    <w:p w14:paraId="03901984" w14:textId="77777777" w:rsidR="0008119D" w:rsidRDefault="00000000">
      <w:r>
        <w:t>OUR DIAGNOSTIC SPECIALITIES:</w:t>
      </w:r>
    </w:p>
    <w:p w14:paraId="4A2F7D8C" w14:textId="77777777" w:rsidR="0008119D" w:rsidRDefault="00000000">
      <w:r>
        <w:t>We provide a wide range of diagnostic services across Chennai.</w:t>
      </w:r>
    </w:p>
    <w:p w14:paraId="1AF03E3A" w14:textId="77777777" w:rsidR="0008119D" w:rsidRDefault="0008119D"/>
    <w:p w14:paraId="0D8FECCC" w14:textId="77777777" w:rsidR="0008119D" w:rsidRDefault="00000000">
      <w:r>
        <w:t>-----------------------------------------------------</w:t>
      </w:r>
    </w:p>
    <w:p w14:paraId="657C0AA6" w14:textId="77777777" w:rsidR="0008119D" w:rsidRDefault="00000000">
      <w:r>
        <w:t>PAGE 16: CARDIAC PACKAGE IN KUNDRATHUR</w:t>
      </w:r>
    </w:p>
    <w:p w14:paraId="62B17984" w14:textId="77777777" w:rsidR="0008119D" w:rsidRDefault="00000000">
      <w:r>
        <w:t>-----------------------------------------------------</w:t>
      </w:r>
    </w:p>
    <w:p w14:paraId="4D8F966B" w14:textId="77777777" w:rsidR="0008119D" w:rsidRDefault="00000000">
      <w:r>
        <w:t>URL: /speciality/kundrathur/cardiac-package.html</w:t>
      </w:r>
    </w:p>
    <w:p w14:paraId="188A5C11" w14:textId="77777777" w:rsidR="0008119D" w:rsidRDefault="0008119D"/>
    <w:p w14:paraId="0EFABFD0" w14:textId="77777777" w:rsidR="0008119D" w:rsidRDefault="00000000">
      <w:r>
        <w:t>TITLE: Cardiac Package in Kundrathur, Chennai</w:t>
      </w:r>
    </w:p>
    <w:p w14:paraId="449D348D" w14:textId="77777777" w:rsidR="0008119D" w:rsidRDefault="00000000">
      <w:r>
        <w:t>ACCESS TEXT: Our center is highly accessible from Kovur, Mangadu, making it easy to schedule your visit with zero hassle.</w:t>
      </w:r>
    </w:p>
    <w:p w14:paraId="5DF5E295" w14:textId="77777777" w:rsidR="0008119D" w:rsidRDefault="0008119D"/>
    <w:p w14:paraId="3D025468" w14:textId="77777777" w:rsidR="0008119D" w:rsidRDefault="00000000">
      <w:r>
        <w:t>MAIN SEO PARAGRAPH:</w:t>
      </w:r>
    </w:p>
    <w:p w14:paraId="1D6CF14D" w14:textId="77777777" w:rsidR="0008119D" w:rsidRDefault="00000000">
      <w:r>
        <w:lastRenderedPageBreak/>
        <w:t>Take proactive control of your heart health with our comprehensive cardiac package in Kundrathur, Chennai. Heart disease prevention starts with thorough screening, and David Labs and Scans brings together the most critical diagnostic cardiovascular tests into one highly affordable bundle. Evaluating your cardiovascular wellness near Kundrathur has never been easier; our full package covers lipid profiling, structural heart imaging, and electrical rhythm tests. We empower our patients with a totally unified, in-depth cardiac risk assessment to catch potential issues early and keep their hearts beating strong.</w:t>
      </w:r>
    </w:p>
    <w:p w14:paraId="7771D071" w14:textId="77777777" w:rsidR="0008119D" w:rsidRDefault="0008119D"/>
    <w:p w14:paraId="6456651A" w14:textId="77777777" w:rsidR="0008119D" w:rsidRDefault="00000000">
      <w:r>
        <w:t>WHY DOES DAVID SCANS &amp; LABS OFFER SERVICES AT LOW PRICES?</w:t>
      </w:r>
    </w:p>
    <w:p w14:paraId="61717F91" w14:textId="77777777" w:rsidR="0008119D" w:rsidRDefault="00000000">
      <w:r>
        <w:t>We focus on efficiency, high patient volume, and optimized operations to reduce cost without compromising quality.</w:t>
      </w:r>
    </w:p>
    <w:p w14:paraId="5A37D7CF" w14:textId="77777777" w:rsidR="0008119D" w:rsidRDefault="0008119D"/>
    <w:p w14:paraId="2B5EFCE3" w14:textId="77777777" w:rsidR="0008119D" w:rsidRDefault="00000000">
      <w:r>
        <w:t>HOW DOES DAVID SCANS AND LABS OFFER SERVICES AT A LOWER COST?</w:t>
      </w:r>
    </w:p>
    <w:p w14:paraId="76185E63" w14:textId="77777777" w:rsidR="0008119D" w:rsidRDefault="00000000">
      <w:r>
        <w:t>Using automation and scale, we reduce cost per test and deliver fast, accurate reports.</w:t>
      </w:r>
    </w:p>
    <w:p w14:paraId="1FE9F893" w14:textId="77777777" w:rsidR="0008119D" w:rsidRDefault="0008119D"/>
    <w:p w14:paraId="6DF1D593" w14:textId="77777777" w:rsidR="0008119D" w:rsidRDefault="00000000">
      <w:r>
        <w:t>DAVID LABS AND SCANS:</w:t>
      </w:r>
    </w:p>
    <w:p w14:paraId="719B4EC0" w14:textId="77777777" w:rsidR="0008119D" w:rsidRDefault="00000000">
      <w:r>
        <w:t>David Labs and Scans is a trusted diagnostic center in Chennai offering accurate, reliable, and affordable medical testing services with NABL-accredited standards and advanced equipment.</w:t>
      </w:r>
    </w:p>
    <w:p w14:paraId="6E2920BF" w14:textId="77777777" w:rsidR="0008119D" w:rsidRDefault="0008119D"/>
    <w:p w14:paraId="3ADA291C" w14:textId="77777777" w:rsidR="0008119D" w:rsidRDefault="00000000">
      <w:r>
        <w:t>OUR DIAGNOSTIC SPECIALITIES:</w:t>
      </w:r>
    </w:p>
    <w:p w14:paraId="5E67FC66" w14:textId="77777777" w:rsidR="0008119D" w:rsidRDefault="00000000">
      <w:r>
        <w:t>We provide a wide range of diagnostic services across Chennai.</w:t>
      </w:r>
    </w:p>
    <w:p w14:paraId="564ABE1A" w14:textId="77777777" w:rsidR="0008119D" w:rsidRDefault="0008119D"/>
    <w:p w14:paraId="0C6BDE9D" w14:textId="77777777" w:rsidR="0008119D" w:rsidRDefault="00000000">
      <w:r>
        <w:t>-----------------------------------------------------</w:t>
      </w:r>
    </w:p>
    <w:p w14:paraId="2147E77B" w14:textId="77777777" w:rsidR="0008119D" w:rsidRDefault="00000000">
      <w:r>
        <w:t>PAGE 17: ECG IN KUNDRATHUR</w:t>
      </w:r>
    </w:p>
    <w:p w14:paraId="5E88273C" w14:textId="77777777" w:rsidR="0008119D" w:rsidRDefault="00000000">
      <w:r>
        <w:t>-----------------------------------------------------</w:t>
      </w:r>
    </w:p>
    <w:p w14:paraId="28560290" w14:textId="77777777" w:rsidR="0008119D" w:rsidRDefault="00000000">
      <w:r>
        <w:t>URL: /speciality/kundrathur/ecg.html</w:t>
      </w:r>
    </w:p>
    <w:p w14:paraId="06AD1905" w14:textId="77777777" w:rsidR="0008119D" w:rsidRDefault="0008119D"/>
    <w:p w14:paraId="39A58BF7" w14:textId="77777777" w:rsidR="0008119D" w:rsidRDefault="00000000">
      <w:r>
        <w:t>TITLE: ECG in Kundrathur, Chennai</w:t>
      </w:r>
    </w:p>
    <w:p w14:paraId="1EF75095" w14:textId="77777777" w:rsidR="0008119D" w:rsidRDefault="00000000">
      <w:r>
        <w:lastRenderedPageBreak/>
        <w:t>ACCESS TEXT: Our center is highly accessible from Kovur, Mangadu, making it easy to schedule your visit with zero hassle.</w:t>
      </w:r>
    </w:p>
    <w:p w14:paraId="10DB3368" w14:textId="77777777" w:rsidR="0008119D" w:rsidRDefault="0008119D"/>
    <w:p w14:paraId="444FD700" w14:textId="77777777" w:rsidR="0008119D" w:rsidRDefault="00000000">
      <w:r>
        <w:t>MAIN SEO PARAGRAPH:</w:t>
      </w:r>
    </w:p>
    <w:p w14:paraId="45F7FA02" w14:textId="77777777" w:rsidR="0008119D" w:rsidRDefault="00000000">
      <w:r>
        <w:t>Monitor your heart’s electrical activity instantly with a precision ECG in Kundrathur, Chennai at David Labs and Scans. An electrocardiogram is a fundamental first step in evaluating chest pain, palpitations, or general rhythmic irregularities. Our clinical technicians are experts at conducting comfortable and completely painless ECG tests near Kundrathur, ensuring completely accurate tracing of your heart’s rhythm. The fast procedure provides immediate printout results, giving your cardiologist the vital data they need instantly.</w:t>
      </w:r>
    </w:p>
    <w:p w14:paraId="553F04DA" w14:textId="77777777" w:rsidR="0008119D" w:rsidRDefault="0008119D"/>
    <w:p w14:paraId="6DAA0F23" w14:textId="77777777" w:rsidR="0008119D" w:rsidRDefault="00000000">
      <w:r>
        <w:t>WHY DOES DAVID SCANS &amp; LABS OFFER SERVICES AT LOW PRICES?</w:t>
      </w:r>
    </w:p>
    <w:p w14:paraId="301399CB" w14:textId="77777777" w:rsidR="0008119D" w:rsidRDefault="00000000">
      <w:r>
        <w:t>We focus on efficiency, high patient volume, and optimized operations to reduce cost without compromising quality.</w:t>
      </w:r>
    </w:p>
    <w:p w14:paraId="7AFFBFC2" w14:textId="77777777" w:rsidR="0008119D" w:rsidRDefault="0008119D"/>
    <w:p w14:paraId="406C6C77" w14:textId="77777777" w:rsidR="0008119D" w:rsidRDefault="00000000">
      <w:r>
        <w:t>HOW DOES DAVID SCANS AND LABS OFFER SERVICES AT A LOWER COST?</w:t>
      </w:r>
    </w:p>
    <w:p w14:paraId="1A89D5CB" w14:textId="77777777" w:rsidR="0008119D" w:rsidRDefault="00000000">
      <w:r>
        <w:t>Using automation and scale, we reduce cost per test and deliver fast, accurate reports.</w:t>
      </w:r>
    </w:p>
    <w:p w14:paraId="34DB87F1" w14:textId="77777777" w:rsidR="0008119D" w:rsidRDefault="0008119D"/>
    <w:p w14:paraId="64FAEF0E" w14:textId="77777777" w:rsidR="0008119D" w:rsidRDefault="00000000">
      <w:r>
        <w:t>DAVID LABS AND SCANS:</w:t>
      </w:r>
    </w:p>
    <w:p w14:paraId="09B1E95F" w14:textId="77777777" w:rsidR="0008119D" w:rsidRDefault="00000000">
      <w:r>
        <w:t>David Labs and Scans is a trusted diagnostic center in Chennai offering accurate, reliable, and affordable medical testing services with NABL-accredited standards and advanced equipment.</w:t>
      </w:r>
    </w:p>
    <w:p w14:paraId="0952899A" w14:textId="77777777" w:rsidR="0008119D" w:rsidRDefault="0008119D"/>
    <w:p w14:paraId="3E75933D" w14:textId="77777777" w:rsidR="0008119D" w:rsidRDefault="00000000">
      <w:r>
        <w:t>OUR DIAGNOSTIC SPECIALITIES:</w:t>
      </w:r>
    </w:p>
    <w:p w14:paraId="3F9E7123" w14:textId="77777777" w:rsidR="0008119D" w:rsidRDefault="00000000">
      <w:r>
        <w:t>We provide a wide range of diagnostic services across Chennai.</w:t>
      </w:r>
    </w:p>
    <w:p w14:paraId="3C672DB9" w14:textId="77777777" w:rsidR="0008119D" w:rsidRDefault="0008119D"/>
    <w:p w14:paraId="5D51DC29" w14:textId="77777777" w:rsidR="0008119D" w:rsidRDefault="00000000">
      <w:r>
        <w:t>-----------------------------------------------------</w:t>
      </w:r>
    </w:p>
    <w:p w14:paraId="2877F573" w14:textId="77777777" w:rsidR="0008119D" w:rsidRDefault="00000000">
      <w:r>
        <w:t>PAGE 18: ECHO IN KUNDRATHUR</w:t>
      </w:r>
    </w:p>
    <w:p w14:paraId="1D100D7A" w14:textId="77777777" w:rsidR="0008119D" w:rsidRDefault="00000000">
      <w:r>
        <w:t>-----------------------------------------------------</w:t>
      </w:r>
    </w:p>
    <w:p w14:paraId="0BE1CCDA" w14:textId="77777777" w:rsidR="0008119D" w:rsidRDefault="00000000">
      <w:r>
        <w:lastRenderedPageBreak/>
        <w:t>URL: /speciality/kundrathur/echo.html</w:t>
      </w:r>
    </w:p>
    <w:p w14:paraId="707C7E44" w14:textId="77777777" w:rsidR="0008119D" w:rsidRDefault="0008119D"/>
    <w:p w14:paraId="7304E3F2" w14:textId="77777777" w:rsidR="0008119D" w:rsidRDefault="00000000">
      <w:r>
        <w:t>TITLE: ECHO in Kundrathur, Chennai</w:t>
      </w:r>
    </w:p>
    <w:p w14:paraId="1DA9B4D3" w14:textId="77777777" w:rsidR="0008119D" w:rsidRDefault="00000000">
      <w:r>
        <w:t>ACCESS TEXT: Our center is highly accessible from Kovur, Mangadu, making it easy to schedule your visit with zero hassle.</w:t>
      </w:r>
    </w:p>
    <w:p w14:paraId="128ACA83" w14:textId="77777777" w:rsidR="0008119D" w:rsidRDefault="0008119D"/>
    <w:p w14:paraId="7187BE7B" w14:textId="77777777" w:rsidR="0008119D" w:rsidRDefault="00000000">
      <w:r>
        <w:t>MAIN SEO PARAGRAPH:</w:t>
      </w:r>
    </w:p>
    <w:p w14:paraId="7FA36C0A" w14:textId="77777777" w:rsidR="0008119D" w:rsidRDefault="00000000">
      <w:r>
        <w:t>David Labs and Scans offers state-of-the-art echocardiogram (ECHO) testing in Kundrathur, Chennai to evaluate your heart's structural integrity and pumping strength. Using advanced, non-invasive ultrasound waves, we map your heart valves and chambers in real-time. Patients looking for an ECHO near Kundrathur choose us for our highly detailed cardiovascular scans and specialized reporting. This crucial structural analysis helps physicians accurately diagnose conditions like heart failure, valve disease, or congenital abnormalities without any invasive procedures.</w:t>
      </w:r>
    </w:p>
    <w:p w14:paraId="3B74C979" w14:textId="77777777" w:rsidR="0008119D" w:rsidRDefault="0008119D"/>
    <w:p w14:paraId="0A61FAF5" w14:textId="77777777" w:rsidR="0008119D" w:rsidRDefault="00000000">
      <w:r>
        <w:t>WHY DOES DAVID SCANS &amp; LABS OFFER SERVICES AT LOW PRICES?</w:t>
      </w:r>
    </w:p>
    <w:p w14:paraId="6BE52DDE" w14:textId="77777777" w:rsidR="0008119D" w:rsidRDefault="00000000">
      <w:r>
        <w:t>We focus on efficiency, high patient volume, and optimized operations to reduce cost without compromising quality.</w:t>
      </w:r>
    </w:p>
    <w:p w14:paraId="521D8593" w14:textId="77777777" w:rsidR="0008119D" w:rsidRDefault="0008119D"/>
    <w:p w14:paraId="519A2FD8" w14:textId="77777777" w:rsidR="0008119D" w:rsidRDefault="00000000">
      <w:r>
        <w:t>HOW DOES DAVID SCANS AND LABS OFFER SERVICES AT A LOWER COST?</w:t>
      </w:r>
    </w:p>
    <w:p w14:paraId="232A4A56" w14:textId="77777777" w:rsidR="0008119D" w:rsidRDefault="00000000">
      <w:r>
        <w:t>Using automation and scale, we reduce cost per test and deliver fast, accurate reports.</w:t>
      </w:r>
    </w:p>
    <w:p w14:paraId="2872890E" w14:textId="77777777" w:rsidR="0008119D" w:rsidRDefault="0008119D"/>
    <w:p w14:paraId="4D00A052" w14:textId="77777777" w:rsidR="0008119D" w:rsidRDefault="00000000">
      <w:r>
        <w:t>DAVID LABS AND SCANS:</w:t>
      </w:r>
    </w:p>
    <w:p w14:paraId="2C135982" w14:textId="77777777" w:rsidR="0008119D" w:rsidRDefault="00000000">
      <w:r>
        <w:t>David Labs and Scans is a trusted diagnostic center in Chennai offering accurate, reliable, and affordable medical testing services with NABL-accredited standards and advanced equipment.</w:t>
      </w:r>
    </w:p>
    <w:p w14:paraId="7D5DA365" w14:textId="77777777" w:rsidR="0008119D" w:rsidRDefault="0008119D"/>
    <w:p w14:paraId="0C524B5C" w14:textId="77777777" w:rsidR="0008119D" w:rsidRDefault="00000000">
      <w:r>
        <w:t>OUR DIAGNOSTIC SPECIALITIES:</w:t>
      </w:r>
    </w:p>
    <w:p w14:paraId="4C21D107" w14:textId="77777777" w:rsidR="0008119D" w:rsidRDefault="00000000">
      <w:r>
        <w:t>We provide a wide range of diagnostic services across Chennai.</w:t>
      </w:r>
    </w:p>
    <w:p w14:paraId="485CD3C2" w14:textId="77777777" w:rsidR="0008119D" w:rsidRDefault="0008119D"/>
    <w:p w14:paraId="2C3487A1" w14:textId="77777777" w:rsidR="0008119D" w:rsidRDefault="00000000">
      <w:r>
        <w:lastRenderedPageBreak/>
        <w:t>-----------------------------------------------------</w:t>
      </w:r>
    </w:p>
    <w:p w14:paraId="7643F045" w14:textId="77777777" w:rsidR="0008119D" w:rsidRDefault="00000000">
      <w:r>
        <w:t>PAGE 19: PFT IN KUNDRATHUR</w:t>
      </w:r>
    </w:p>
    <w:p w14:paraId="27657D88" w14:textId="77777777" w:rsidR="0008119D" w:rsidRDefault="00000000">
      <w:r>
        <w:t>-----------------------------------------------------</w:t>
      </w:r>
    </w:p>
    <w:p w14:paraId="7B8D849F" w14:textId="77777777" w:rsidR="0008119D" w:rsidRDefault="00000000">
      <w:r>
        <w:t>URL: /speciality/kundrathur/pft.html</w:t>
      </w:r>
    </w:p>
    <w:p w14:paraId="7F25CD21" w14:textId="77777777" w:rsidR="0008119D" w:rsidRDefault="0008119D"/>
    <w:p w14:paraId="683B777A" w14:textId="77777777" w:rsidR="0008119D" w:rsidRDefault="00000000">
      <w:r>
        <w:t>TITLE: PFT in Kundrathur, Chennai</w:t>
      </w:r>
    </w:p>
    <w:p w14:paraId="4C637356" w14:textId="77777777" w:rsidR="0008119D" w:rsidRDefault="00000000">
      <w:r>
        <w:t>ACCESS TEXT: Our center is highly accessible from Kovur, Mangadu, making it easy to schedule your visit with zero hassle.</w:t>
      </w:r>
    </w:p>
    <w:p w14:paraId="1E4C994A" w14:textId="77777777" w:rsidR="0008119D" w:rsidRDefault="0008119D"/>
    <w:p w14:paraId="7BA166B3" w14:textId="77777777" w:rsidR="0008119D" w:rsidRDefault="00000000">
      <w:r>
        <w:t>MAIN SEO PARAGRAPH:</w:t>
      </w:r>
    </w:p>
    <w:p w14:paraId="79EDD16B" w14:textId="77777777" w:rsidR="0008119D" w:rsidRDefault="00000000">
      <w:r>
        <w:t>Assess your lung health and respiratory strength with our advanced Pulmonary Function Test (PFT) in Kundrathur, Chennai. Whether you are dealing with asthma, chronic bronchitis, or general shortness of breath, David Labs and Scans provides highly sensitive spirometry equipment. Getting a reliable PFT near Kundrathur is essential for measuring your total lung capacity and airflow correctly. Our trained staff will safely guide you through the breathing exercises to ensure the diagnostic readings are perfectly reflective of your actual pulmonary capability.</w:t>
      </w:r>
    </w:p>
    <w:p w14:paraId="3387E165" w14:textId="77777777" w:rsidR="0008119D" w:rsidRDefault="0008119D"/>
    <w:p w14:paraId="7EDEAC57" w14:textId="77777777" w:rsidR="0008119D" w:rsidRDefault="00000000">
      <w:r>
        <w:t>WHY DOES DAVID SCANS &amp; LABS OFFER SERVICES AT LOW PRICES?</w:t>
      </w:r>
    </w:p>
    <w:p w14:paraId="3F867ED7" w14:textId="77777777" w:rsidR="0008119D" w:rsidRDefault="00000000">
      <w:r>
        <w:t>We focus on efficiency, high patient volume, and optimized operations to reduce cost without compromising quality.</w:t>
      </w:r>
    </w:p>
    <w:p w14:paraId="25BCD40D" w14:textId="77777777" w:rsidR="0008119D" w:rsidRDefault="0008119D"/>
    <w:p w14:paraId="581FB74F" w14:textId="77777777" w:rsidR="0008119D" w:rsidRDefault="00000000">
      <w:r>
        <w:t>HOW DOES DAVID SCANS AND LABS OFFER SERVICES AT A LOWER COST?</w:t>
      </w:r>
    </w:p>
    <w:p w14:paraId="53C84191" w14:textId="77777777" w:rsidR="0008119D" w:rsidRDefault="00000000">
      <w:r>
        <w:t>Using automation and scale, we reduce cost per test and deliver fast, accurate reports.</w:t>
      </w:r>
    </w:p>
    <w:p w14:paraId="448838C8" w14:textId="77777777" w:rsidR="0008119D" w:rsidRDefault="0008119D"/>
    <w:p w14:paraId="38F73A15" w14:textId="77777777" w:rsidR="0008119D" w:rsidRDefault="00000000">
      <w:r>
        <w:t>DAVID LABS AND SCANS:</w:t>
      </w:r>
    </w:p>
    <w:p w14:paraId="7F7C00E8" w14:textId="77777777" w:rsidR="0008119D" w:rsidRDefault="00000000">
      <w:r>
        <w:t>David Labs and Scans is a trusted diagnostic center in Chennai offering accurate, reliable, and affordable medical testing services with NABL-accredited standards and advanced equipment.</w:t>
      </w:r>
    </w:p>
    <w:p w14:paraId="533BB6D9" w14:textId="77777777" w:rsidR="0008119D" w:rsidRDefault="0008119D"/>
    <w:p w14:paraId="34E27255" w14:textId="77777777" w:rsidR="0008119D" w:rsidRDefault="00000000">
      <w:r>
        <w:lastRenderedPageBreak/>
        <w:t>OUR DIAGNOSTIC SPECIALITIES:</w:t>
      </w:r>
    </w:p>
    <w:p w14:paraId="6E48F600" w14:textId="77777777" w:rsidR="0008119D" w:rsidRDefault="00000000">
      <w:r>
        <w:t>We provide a wide range of diagnostic services across Chennai.</w:t>
      </w:r>
    </w:p>
    <w:p w14:paraId="00125703" w14:textId="77777777" w:rsidR="0008119D" w:rsidRDefault="0008119D"/>
    <w:p w14:paraId="5AA0CF0D" w14:textId="77777777" w:rsidR="0008119D" w:rsidRDefault="00000000">
      <w:r>
        <w:t>-----------------------------------------------------</w:t>
      </w:r>
    </w:p>
    <w:p w14:paraId="66341211" w14:textId="77777777" w:rsidR="0008119D" w:rsidRDefault="00000000">
      <w:r>
        <w:t>PAGE 20: ALLERGY TEST IN KUNDRATHUR</w:t>
      </w:r>
    </w:p>
    <w:p w14:paraId="76A616AD" w14:textId="77777777" w:rsidR="0008119D" w:rsidRDefault="00000000">
      <w:r>
        <w:t>-----------------------------------------------------</w:t>
      </w:r>
    </w:p>
    <w:p w14:paraId="5CC0D864" w14:textId="77777777" w:rsidR="0008119D" w:rsidRDefault="00000000">
      <w:r>
        <w:t>URL: /speciality/kundrathur/allergy-test.html</w:t>
      </w:r>
    </w:p>
    <w:p w14:paraId="6D3A63BE" w14:textId="77777777" w:rsidR="0008119D" w:rsidRDefault="0008119D"/>
    <w:p w14:paraId="7411740B" w14:textId="77777777" w:rsidR="0008119D" w:rsidRDefault="00000000">
      <w:r>
        <w:t>TITLE: Allergy Test in Kundrathur, Chennai</w:t>
      </w:r>
    </w:p>
    <w:p w14:paraId="5C9DCC4C" w14:textId="77777777" w:rsidR="0008119D" w:rsidRDefault="00000000">
      <w:r>
        <w:t>ACCESS TEXT: Our center is highly accessible from Kovur, Mangadu, making it easy to schedule your visit with zero hassle.</w:t>
      </w:r>
    </w:p>
    <w:p w14:paraId="2CB354A8" w14:textId="77777777" w:rsidR="0008119D" w:rsidRDefault="0008119D"/>
    <w:p w14:paraId="76C36AB9" w14:textId="77777777" w:rsidR="0008119D" w:rsidRDefault="00000000">
      <w:r>
        <w:t>MAIN SEO PARAGRAPH:</w:t>
      </w:r>
    </w:p>
    <w:p w14:paraId="41E2362A" w14:textId="77777777" w:rsidR="0008119D" w:rsidRDefault="00000000">
      <w:r>
        <w:t>Identify exactly what is triggering your symptoms with a comprehensive, accurate allergy test in Kundrathur, Chennai. At David Labs and Scans, we offer extensive panel testing for food, dust, dander, and environmental allergens using state-of-the-art pathology. By booking your detailed allergy test near Kundrathur, you eliminate the guesswork behind chronic sneezing, skin rashes, or digestive discomfort. We deliver extremely comprehensive reporting that allows you and your doctor to construct a reliable, long-term defensive treatment plan.</w:t>
      </w:r>
    </w:p>
    <w:p w14:paraId="1E44C5F2" w14:textId="77777777" w:rsidR="0008119D" w:rsidRDefault="0008119D"/>
    <w:p w14:paraId="4F6AA2D7" w14:textId="77777777" w:rsidR="0008119D" w:rsidRDefault="00000000">
      <w:r>
        <w:t>WHY DOES DAVID SCANS &amp; LABS OFFER SERVICES AT LOW PRICES?</w:t>
      </w:r>
    </w:p>
    <w:p w14:paraId="48F5E859" w14:textId="77777777" w:rsidR="0008119D" w:rsidRDefault="00000000">
      <w:r>
        <w:t>We focus on efficiency, high patient volume, and optimized operations to reduce cost without compromising quality.</w:t>
      </w:r>
    </w:p>
    <w:p w14:paraId="1CDF7ACC" w14:textId="77777777" w:rsidR="0008119D" w:rsidRDefault="0008119D"/>
    <w:p w14:paraId="44769D21" w14:textId="77777777" w:rsidR="0008119D" w:rsidRDefault="00000000">
      <w:r>
        <w:t>HOW DOES DAVID SCANS AND LABS OFFER SERVICES AT A LOWER COST?</w:t>
      </w:r>
    </w:p>
    <w:p w14:paraId="1576DD99" w14:textId="77777777" w:rsidR="0008119D" w:rsidRDefault="00000000">
      <w:r>
        <w:t>Using automation and scale, we reduce cost per test and deliver fast, accurate reports.</w:t>
      </w:r>
    </w:p>
    <w:p w14:paraId="0C1FEB8F" w14:textId="77777777" w:rsidR="0008119D" w:rsidRDefault="0008119D"/>
    <w:p w14:paraId="3F9C9089" w14:textId="77777777" w:rsidR="0008119D" w:rsidRDefault="00000000">
      <w:r>
        <w:t>DAVID LABS AND SCANS:</w:t>
      </w:r>
    </w:p>
    <w:p w14:paraId="7461AB76"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61FBC9F2" w14:textId="77777777" w:rsidR="0008119D" w:rsidRDefault="0008119D"/>
    <w:p w14:paraId="137F4154" w14:textId="77777777" w:rsidR="0008119D" w:rsidRDefault="00000000">
      <w:r>
        <w:t>OUR DIAGNOSTIC SPECIALITIES:</w:t>
      </w:r>
    </w:p>
    <w:p w14:paraId="13F9E306" w14:textId="77777777" w:rsidR="0008119D" w:rsidRDefault="00000000">
      <w:r>
        <w:t>We provide a wide range of diagnostic services across Chennai.</w:t>
      </w:r>
    </w:p>
    <w:p w14:paraId="748716CC" w14:textId="77777777" w:rsidR="0008119D" w:rsidRDefault="0008119D"/>
    <w:p w14:paraId="7D828418" w14:textId="77777777" w:rsidR="0008119D" w:rsidRDefault="00000000">
      <w:r>
        <w:t>-----------------------------------------------------</w:t>
      </w:r>
    </w:p>
    <w:p w14:paraId="131293D1" w14:textId="77777777" w:rsidR="0008119D" w:rsidRDefault="00000000">
      <w:r>
        <w:t>PAGE 21: PREVENTIVE HEALTH CHECKUP IN KUNDRATHUR</w:t>
      </w:r>
    </w:p>
    <w:p w14:paraId="4ABD7F95" w14:textId="77777777" w:rsidR="0008119D" w:rsidRDefault="00000000">
      <w:r>
        <w:t>-----------------------------------------------------</w:t>
      </w:r>
    </w:p>
    <w:p w14:paraId="62D45BFB" w14:textId="77777777" w:rsidR="0008119D" w:rsidRDefault="00000000">
      <w:r>
        <w:t>URL: /speciality/kundrathur/preventive-health-checkup.html</w:t>
      </w:r>
    </w:p>
    <w:p w14:paraId="07D998C2" w14:textId="77777777" w:rsidR="0008119D" w:rsidRDefault="0008119D"/>
    <w:p w14:paraId="41C60585" w14:textId="77777777" w:rsidR="0008119D" w:rsidRDefault="00000000">
      <w:r>
        <w:t>TITLE: Preventive Health Checkup in Kundrathur, Chennai</w:t>
      </w:r>
    </w:p>
    <w:p w14:paraId="64CE9E40" w14:textId="77777777" w:rsidR="0008119D" w:rsidRDefault="00000000">
      <w:r>
        <w:t>ACCESS TEXT: Our center is highly accessible from Kovur, Mangadu, making it easy to schedule your visit with zero hassle.</w:t>
      </w:r>
    </w:p>
    <w:p w14:paraId="6599DC68" w14:textId="77777777" w:rsidR="0008119D" w:rsidRDefault="0008119D"/>
    <w:p w14:paraId="5AA975D8" w14:textId="77777777" w:rsidR="0008119D" w:rsidRDefault="00000000">
      <w:r>
        <w:t>MAIN SEO PARAGRAPH:</w:t>
      </w:r>
    </w:p>
    <w:p w14:paraId="321AC72C" w14:textId="77777777" w:rsidR="0008119D" w:rsidRDefault="00000000">
      <w:r>
        <w:t>Invest in your long-term wellness with an affordable, full-body preventive health checkup in Kundrathur, Chennai. David Labs and Scans has meticulously designed screening packages that evaluate all major organ functions—from liver and kidney health to diabetes and cholesterol levels. Undergoing a robust master health checkup near Kundrathur gives you total peace of mind by catching underlying issues long before they become serious symptoms. Fast, private, and exceptionally thorough, our preventive profiles are the cornerstone of a healthier, happier life.</w:t>
      </w:r>
    </w:p>
    <w:p w14:paraId="4857A572" w14:textId="77777777" w:rsidR="0008119D" w:rsidRDefault="0008119D"/>
    <w:p w14:paraId="6572E4AC" w14:textId="77777777" w:rsidR="0008119D" w:rsidRDefault="00000000">
      <w:r>
        <w:t>WHY DOES DAVID SCANS &amp; LABS OFFER SERVICES AT LOW PRICES?</w:t>
      </w:r>
    </w:p>
    <w:p w14:paraId="03BB87A9" w14:textId="77777777" w:rsidR="0008119D" w:rsidRDefault="00000000">
      <w:r>
        <w:t>We focus on efficiency, high patient volume, and optimized operations to reduce cost without compromising quality.</w:t>
      </w:r>
    </w:p>
    <w:p w14:paraId="4C500475" w14:textId="77777777" w:rsidR="0008119D" w:rsidRDefault="0008119D"/>
    <w:p w14:paraId="34C7E0D5" w14:textId="77777777" w:rsidR="0008119D" w:rsidRDefault="00000000">
      <w:r>
        <w:t>HOW DOES DAVID SCANS AND LABS OFFER SERVICES AT A LOWER COST?</w:t>
      </w:r>
    </w:p>
    <w:p w14:paraId="73092D88" w14:textId="77777777" w:rsidR="0008119D" w:rsidRDefault="00000000">
      <w:r>
        <w:lastRenderedPageBreak/>
        <w:t>Using automation and scale, we reduce cost per test and deliver fast, accurate reports.</w:t>
      </w:r>
    </w:p>
    <w:p w14:paraId="4224B8A9" w14:textId="77777777" w:rsidR="0008119D" w:rsidRDefault="0008119D"/>
    <w:p w14:paraId="15CD07C9" w14:textId="77777777" w:rsidR="0008119D" w:rsidRDefault="00000000">
      <w:r>
        <w:t>DAVID LABS AND SCANS:</w:t>
      </w:r>
    </w:p>
    <w:p w14:paraId="75B05C12" w14:textId="77777777" w:rsidR="0008119D" w:rsidRDefault="00000000">
      <w:r>
        <w:t>David Labs and Scans is a trusted diagnostic center in Chennai offering accurate, reliable, and affordable medical testing services with NABL-accredited standards and advanced equipment.</w:t>
      </w:r>
    </w:p>
    <w:p w14:paraId="09C90545" w14:textId="77777777" w:rsidR="0008119D" w:rsidRDefault="0008119D"/>
    <w:p w14:paraId="7FDBDCBD" w14:textId="77777777" w:rsidR="0008119D" w:rsidRDefault="00000000">
      <w:r>
        <w:t>OUR DIAGNOSTIC SPECIALITIES:</w:t>
      </w:r>
    </w:p>
    <w:p w14:paraId="30B0331A" w14:textId="77777777" w:rsidR="0008119D" w:rsidRDefault="00000000">
      <w:r>
        <w:t>We provide a wide range of diagnostic services across Chennai.</w:t>
      </w:r>
    </w:p>
    <w:p w14:paraId="72A52A69" w14:textId="77777777" w:rsidR="0008119D" w:rsidRDefault="0008119D"/>
    <w:p w14:paraId="4558E04D" w14:textId="77777777" w:rsidR="0008119D" w:rsidRDefault="00000000">
      <w:r>
        <w:t>-----------------------------------------------------</w:t>
      </w:r>
    </w:p>
    <w:p w14:paraId="7DA1C203" w14:textId="77777777" w:rsidR="0008119D" w:rsidRDefault="00000000">
      <w:r>
        <w:t>PAGE 22: ULTRASOUND SCAN IN GERUGAMBAKKAM</w:t>
      </w:r>
    </w:p>
    <w:p w14:paraId="419CD757" w14:textId="77777777" w:rsidR="0008119D" w:rsidRDefault="00000000">
      <w:r>
        <w:t>-----------------------------------------------------</w:t>
      </w:r>
    </w:p>
    <w:p w14:paraId="38FDEDF6" w14:textId="77777777" w:rsidR="0008119D" w:rsidRDefault="00000000">
      <w:r>
        <w:t>URL: /speciality/gerugambakkam/ultrasound-scan.html</w:t>
      </w:r>
    </w:p>
    <w:p w14:paraId="009EC98B" w14:textId="77777777" w:rsidR="0008119D" w:rsidRDefault="0008119D"/>
    <w:p w14:paraId="66A67E6F" w14:textId="77777777" w:rsidR="0008119D" w:rsidRDefault="00000000">
      <w:r>
        <w:t>TITLE: Ultrasound Scan in Gerugambakkam, Chennai</w:t>
      </w:r>
    </w:p>
    <w:p w14:paraId="1C4D5739" w14:textId="77777777" w:rsidR="0008119D" w:rsidRDefault="00000000">
      <w:r>
        <w:t>ACCESS TEXT: Our center is highly accessible from Kolapakkam, Porur, making it easy to schedule your visit with zero hassle.</w:t>
      </w:r>
    </w:p>
    <w:p w14:paraId="5E17DE0D" w14:textId="77777777" w:rsidR="0008119D" w:rsidRDefault="0008119D"/>
    <w:p w14:paraId="54AE8957" w14:textId="77777777" w:rsidR="0008119D" w:rsidRDefault="00000000">
      <w:r>
        <w:t>MAIN SEO PARAGRAPH:</w:t>
      </w:r>
    </w:p>
    <w:p w14:paraId="46D7A8AB" w14:textId="77777777" w:rsidR="0008119D" w:rsidRDefault="00000000">
      <w:r>
        <w:t>If you are looking for a highly reliable and clear ultrasound scan in Gerugambakkam, Chennai, David Labs and Scans is your trusted diagnostic destination. We utilize the latest state-of-the-art sonography equipment to provide high-resolution imaging for abdominal, pelvic, and general body evaluations. Our experienced radiologists ensure that every ultrasound scan near Gerugambakkam is conducted with the utmost care, prioritizing patient comfort and clinical accuracy. With affordable pricing, minimal waiting times, and detailed reports delivered swiftly, we help your consulting physician make well-informed healthcare decisions without any diagnostic delay.</w:t>
      </w:r>
    </w:p>
    <w:p w14:paraId="5A6E8EB2" w14:textId="77777777" w:rsidR="0008119D" w:rsidRDefault="0008119D"/>
    <w:p w14:paraId="5E65360D" w14:textId="77777777" w:rsidR="0008119D" w:rsidRDefault="00000000">
      <w:r>
        <w:t>WHY DOES DAVID SCANS &amp; LABS OFFER SERVICES AT LOW PRICES?</w:t>
      </w:r>
    </w:p>
    <w:p w14:paraId="6BD7866F" w14:textId="77777777" w:rsidR="0008119D" w:rsidRDefault="00000000">
      <w:r>
        <w:lastRenderedPageBreak/>
        <w:t>We focus on efficiency, high patient volume, and optimized operations to reduce cost without compromising quality.</w:t>
      </w:r>
    </w:p>
    <w:p w14:paraId="464D37E0" w14:textId="77777777" w:rsidR="0008119D" w:rsidRDefault="0008119D"/>
    <w:p w14:paraId="1B65676A" w14:textId="77777777" w:rsidR="0008119D" w:rsidRDefault="00000000">
      <w:r>
        <w:t>HOW DOES DAVID SCANS AND LABS OFFER SERVICES AT A LOWER COST?</w:t>
      </w:r>
    </w:p>
    <w:p w14:paraId="1C3D1B96" w14:textId="77777777" w:rsidR="0008119D" w:rsidRDefault="00000000">
      <w:r>
        <w:t>Using automation and scale, we reduce cost per test and deliver fast, accurate reports.</w:t>
      </w:r>
    </w:p>
    <w:p w14:paraId="6F58074E" w14:textId="77777777" w:rsidR="0008119D" w:rsidRDefault="0008119D"/>
    <w:p w14:paraId="1F1D35EC" w14:textId="77777777" w:rsidR="0008119D" w:rsidRDefault="00000000">
      <w:r>
        <w:t>DAVID LABS AND SCANS:</w:t>
      </w:r>
    </w:p>
    <w:p w14:paraId="3EAA5881" w14:textId="77777777" w:rsidR="0008119D" w:rsidRDefault="00000000">
      <w:r>
        <w:t>David Labs and Scans is a trusted diagnostic center in Chennai offering accurate, reliable, and affordable medical testing services with NABL-accredited standards and advanced equipment.</w:t>
      </w:r>
    </w:p>
    <w:p w14:paraId="2812286D" w14:textId="77777777" w:rsidR="0008119D" w:rsidRDefault="0008119D"/>
    <w:p w14:paraId="5BA5B616" w14:textId="77777777" w:rsidR="0008119D" w:rsidRDefault="00000000">
      <w:r>
        <w:t>OUR DIAGNOSTIC SPECIALITIES:</w:t>
      </w:r>
    </w:p>
    <w:p w14:paraId="7F4757AF" w14:textId="77777777" w:rsidR="0008119D" w:rsidRDefault="00000000">
      <w:r>
        <w:t>We provide a wide range of diagnostic services across Chennai.</w:t>
      </w:r>
    </w:p>
    <w:p w14:paraId="6EFBD1C7" w14:textId="77777777" w:rsidR="0008119D" w:rsidRDefault="0008119D"/>
    <w:p w14:paraId="4DABAD36" w14:textId="77777777" w:rsidR="0008119D" w:rsidRDefault="00000000">
      <w:r>
        <w:t>-----------------------------------------------------</w:t>
      </w:r>
    </w:p>
    <w:p w14:paraId="4E20DC70" w14:textId="77777777" w:rsidR="0008119D" w:rsidRDefault="00000000">
      <w:r>
        <w:t>PAGE 23: BLOOD TEST IN GERUGAMBAKKAM</w:t>
      </w:r>
    </w:p>
    <w:p w14:paraId="5DB59D23" w14:textId="77777777" w:rsidR="0008119D" w:rsidRDefault="00000000">
      <w:r>
        <w:t>-----------------------------------------------------</w:t>
      </w:r>
    </w:p>
    <w:p w14:paraId="1B5A2980" w14:textId="77777777" w:rsidR="0008119D" w:rsidRDefault="00000000">
      <w:r>
        <w:t>URL: /speciality/gerugambakkam/blood-test.html</w:t>
      </w:r>
    </w:p>
    <w:p w14:paraId="6CF6C88C" w14:textId="77777777" w:rsidR="0008119D" w:rsidRDefault="0008119D"/>
    <w:p w14:paraId="527893C7" w14:textId="77777777" w:rsidR="0008119D" w:rsidRDefault="00000000">
      <w:r>
        <w:t>TITLE: Blood Test in Gerugambakkam, Chennai</w:t>
      </w:r>
    </w:p>
    <w:p w14:paraId="76CA08F0" w14:textId="77777777" w:rsidR="0008119D" w:rsidRDefault="00000000">
      <w:r>
        <w:t>ACCESS TEXT: Our center is highly accessible from Kolapakkam, Porur, making it easy to schedule your visit with zero hassle.</w:t>
      </w:r>
    </w:p>
    <w:p w14:paraId="3FC5E29D" w14:textId="77777777" w:rsidR="0008119D" w:rsidRDefault="0008119D"/>
    <w:p w14:paraId="25936B97" w14:textId="77777777" w:rsidR="0008119D" w:rsidRDefault="00000000">
      <w:r>
        <w:t>MAIN SEO PARAGRAPH:</w:t>
      </w:r>
    </w:p>
    <w:p w14:paraId="23934F6E" w14:textId="77777777" w:rsidR="0008119D" w:rsidRDefault="00000000">
      <w:r>
        <w:t xml:space="preserve">For absolutely accurate and affordable blood tests in Gerugambakkam, Chennai, David Labs offers a comprehensive, advanced pathology lab setup. From routine complete blood counts (CBC), diabetes screening, and thyroid profiles to complex biochemical evaluations, our NABL-accredited diagnostic laboratory guarantees the highest level of precision. When searching for a blood test lab near Gerugambakkam, patients trust us for our rigorously hygienic sample collection process and exceptionally fast turnaround times. Getting your </w:t>
      </w:r>
      <w:r>
        <w:lastRenderedPageBreak/>
        <w:t>routine lab work done is now completely hassle-free, delivering dependable and verified reports right on time.</w:t>
      </w:r>
    </w:p>
    <w:p w14:paraId="655B050D" w14:textId="77777777" w:rsidR="0008119D" w:rsidRDefault="0008119D"/>
    <w:p w14:paraId="6FDDB89C" w14:textId="77777777" w:rsidR="0008119D" w:rsidRDefault="00000000">
      <w:r>
        <w:t>WHY DOES DAVID SCANS &amp; LABS OFFER SERVICES AT LOW PRICES?</w:t>
      </w:r>
    </w:p>
    <w:p w14:paraId="2800204D" w14:textId="77777777" w:rsidR="0008119D" w:rsidRDefault="00000000">
      <w:r>
        <w:t>We focus on efficiency, high patient volume, and optimized operations to reduce cost without compromising quality.</w:t>
      </w:r>
    </w:p>
    <w:p w14:paraId="27E3E58B" w14:textId="77777777" w:rsidR="0008119D" w:rsidRDefault="0008119D"/>
    <w:p w14:paraId="6CE9C87B" w14:textId="77777777" w:rsidR="0008119D" w:rsidRDefault="00000000">
      <w:r>
        <w:t>HOW DOES DAVID SCANS AND LABS OFFER SERVICES AT A LOWER COST?</w:t>
      </w:r>
    </w:p>
    <w:p w14:paraId="5FBCFF5B" w14:textId="77777777" w:rsidR="0008119D" w:rsidRDefault="00000000">
      <w:r>
        <w:t>Using automation and scale, we reduce cost per test and deliver fast, accurate reports.</w:t>
      </w:r>
    </w:p>
    <w:p w14:paraId="709D3CD1" w14:textId="77777777" w:rsidR="0008119D" w:rsidRDefault="0008119D"/>
    <w:p w14:paraId="5B331A4E" w14:textId="77777777" w:rsidR="0008119D" w:rsidRDefault="00000000">
      <w:r>
        <w:t>DAVID LABS AND SCANS:</w:t>
      </w:r>
    </w:p>
    <w:p w14:paraId="52851041" w14:textId="77777777" w:rsidR="0008119D" w:rsidRDefault="00000000">
      <w:r>
        <w:t>David Labs and Scans is a trusted diagnostic center in Chennai offering accurate, reliable, and affordable medical testing services with NABL-accredited standards and advanced equipment.</w:t>
      </w:r>
    </w:p>
    <w:p w14:paraId="55CD795C" w14:textId="77777777" w:rsidR="0008119D" w:rsidRDefault="0008119D"/>
    <w:p w14:paraId="46B59FE7" w14:textId="77777777" w:rsidR="0008119D" w:rsidRDefault="00000000">
      <w:r>
        <w:t>OUR DIAGNOSTIC SPECIALITIES:</w:t>
      </w:r>
    </w:p>
    <w:p w14:paraId="40C446D2" w14:textId="77777777" w:rsidR="0008119D" w:rsidRDefault="00000000">
      <w:r>
        <w:t>We provide a wide range of diagnostic services across Chennai.</w:t>
      </w:r>
    </w:p>
    <w:p w14:paraId="44DDC154" w14:textId="77777777" w:rsidR="0008119D" w:rsidRDefault="0008119D"/>
    <w:p w14:paraId="0A4E8198" w14:textId="77777777" w:rsidR="0008119D" w:rsidRDefault="00000000">
      <w:r>
        <w:t>-----------------------------------------------------</w:t>
      </w:r>
    </w:p>
    <w:p w14:paraId="00CE620A" w14:textId="77777777" w:rsidR="0008119D" w:rsidRDefault="00000000">
      <w:r>
        <w:t>PAGE 24: DIGITAL X-RAY IN GERUGAMBAKKAM</w:t>
      </w:r>
    </w:p>
    <w:p w14:paraId="0893C77E" w14:textId="77777777" w:rsidR="0008119D" w:rsidRDefault="00000000">
      <w:r>
        <w:t>-----------------------------------------------------</w:t>
      </w:r>
    </w:p>
    <w:p w14:paraId="2858E68C" w14:textId="77777777" w:rsidR="0008119D" w:rsidRDefault="00000000">
      <w:r>
        <w:t>URL: /speciality/gerugambakkam/digital-x-ray.html</w:t>
      </w:r>
    </w:p>
    <w:p w14:paraId="7591498F" w14:textId="77777777" w:rsidR="0008119D" w:rsidRDefault="0008119D"/>
    <w:p w14:paraId="61BFDA16" w14:textId="77777777" w:rsidR="0008119D" w:rsidRDefault="00000000">
      <w:r>
        <w:t>TITLE: Digital X-Ray in Gerugambakkam, Chennai</w:t>
      </w:r>
    </w:p>
    <w:p w14:paraId="181E6C37" w14:textId="77777777" w:rsidR="0008119D" w:rsidRDefault="00000000">
      <w:r>
        <w:t>ACCESS TEXT: Our center is highly accessible from Kolapakkam, Porur, making it easy to schedule your visit with zero hassle.</w:t>
      </w:r>
    </w:p>
    <w:p w14:paraId="622A34DF" w14:textId="77777777" w:rsidR="0008119D" w:rsidRDefault="0008119D"/>
    <w:p w14:paraId="083B4660" w14:textId="77777777" w:rsidR="0008119D" w:rsidRDefault="00000000">
      <w:r>
        <w:t>MAIN SEO PARAGRAPH:</w:t>
      </w:r>
    </w:p>
    <w:p w14:paraId="650791E9" w14:textId="77777777" w:rsidR="0008119D" w:rsidRDefault="00000000">
      <w:r>
        <w:lastRenderedPageBreak/>
        <w:t>Experience fast, highly detailed, and low-radiation digital X-ray services right here in Gerugambakkam, Chennai at David Labs and Scans. Whether you need a chest X-ray, joint imaging, or orthopedic bone scans, our advanced digital radiography machines capture precisely detailed internal images instantly. Choosing our center for a digital X-ray near Gerugambakkam means you get immediate processing and digitally enhanced clarity that significantly aids in accurate orthopedic or pulmonary diagnostics. We maintain a completely safe, sterile environment while ensuring rapid results.</w:t>
      </w:r>
    </w:p>
    <w:p w14:paraId="6E758AF5" w14:textId="77777777" w:rsidR="0008119D" w:rsidRDefault="0008119D"/>
    <w:p w14:paraId="2E60C7C0" w14:textId="77777777" w:rsidR="0008119D" w:rsidRDefault="00000000">
      <w:r>
        <w:t>WHY DOES DAVID SCANS &amp; LABS OFFER SERVICES AT LOW PRICES?</w:t>
      </w:r>
    </w:p>
    <w:p w14:paraId="51DBD635" w14:textId="77777777" w:rsidR="0008119D" w:rsidRDefault="00000000">
      <w:r>
        <w:t>We focus on efficiency, high patient volume, and optimized operations to reduce cost without compromising quality.</w:t>
      </w:r>
    </w:p>
    <w:p w14:paraId="79B597B3" w14:textId="77777777" w:rsidR="0008119D" w:rsidRDefault="0008119D"/>
    <w:p w14:paraId="4689B62C" w14:textId="77777777" w:rsidR="0008119D" w:rsidRDefault="00000000">
      <w:r>
        <w:t>HOW DOES DAVID SCANS AND LABS OFFER SERVICES AT A LOWER COST?</w:t>
      </w:r>
    </w:p>
    <w:p w14:paraId="2C1E9179" w14:textId="77777777" w:rsidR="0008119D" w:rsidRDefault="00000000">
      <w:r>
        <w:t>Using automation and scale, we reduce cost per test and deliver fast, accurate reports.</w:t>
      </w:r>
    </w:p>
    <w:p w14:paraId="2BBFA07B" w14:textId="77777777" w:rsidR="0008119D" w:rsidRDefault="0008119D"/>
    <w:p w14:paraId="717C5A22" w14:textId="77777777" w:rsidR="0008119D" w:rsidRDefault="00000000">
      <w:r>
        <w:t>DAVID LABS AND SCANS:</w:t>
      </w:r>
    </w:p>
    <w:p w14:paraId="4A9AC72F" w14:textId="77777777" w:rsidR="0008119D" w:rsidRDefault="00000000">
      <w:r>
        <w:t>David Labs and Scans is a trusted diagnostic center in Chennai offering accurate, reliable, and affordable medical testing services with NABL-accredited standards and advanced equipment.</w:t>
      </w:r>
    </w:p>
    <w:p w14:paraId="2ED8213B" w14:textId="77777777" w:rsidR="0008119D" w:rsidRDefault="0008119D"/>
    <w:p w14:paraId="347F8F07" w14:textId="77777777" w:rsidR="0008119D" w:rsidRDefault="00000000">
      <w:r>
        <w:t>OUR DIAGNOSTIC SPECIALITIES:</w:t>
      </w:r>
    </w:p>
    <w:p w14:paraId="1C9EDB08" w14:textId="77777777" w:rsidR="0008119D" w:rsidRDefault="00000000">
      <w:r>
        <w:t>We provide a wide range of diagnostic services across Chennai.</w:t>
      </w:r>
    </w:p>
    <w:p w14:paraId="1545936E" w14:textId="77777777" w:rsidR="0008119D" w:rsidRDefault="0008119D"/>
    <w:p w14:paraId="2935AE6A" w14:textId="77777777" w:rsidR="0008119D" w:rsidRDefault="00000000">
      <w:r>
        <w:t>-----------------------------------------------------</w:t>
      </w:r>
    </w:p>
    <w:p w14:paraId="0B70EEFB" w14:textId="77777777" w:rsidR="0008119D" w:rsidRDefault="00000000">
      <w:r>
        <w:t>PAGE 25: PREGNANCY SCAN IN GERUGAMBAKKAM</w:t>
      </w:r>
    </w:p>
    <w:p w14:paraId="068CB7D4" w14:textId="77777777" w:rsidR="0008119D" w:rsidRDefault="00000000">
      <w:r>
        <w:t>-----------------------------------------------------</w:t>
      </w:r>
    </w:p>
    <w:p w14:paraId="5F74ECAC" w14:textId="77777777" w:rsidR="0008119D" w:rsidRDefault="00000000">
      <w:r>
        <w:t>URL: /speciality/gerugambakkam/pregnancy-scan.html</w:t>
      </w:r>
    </w:p>
    <w:p w14:paraId="23A86637" w14:textId="77777777" w:rsidR="0008119D" w:rsidRDefault="0008119D"/>
    <w:p w14:paraId="0E661CC2" w14:textId="77777777" w:rsidR="0008119D" w:rsidRDefault="00000000">
      <w:r>
        <w:t>TITLE: Pregnancy Scan in Gerugambakkam, Chennai</w:t>
      </w:r>
    </w:p>
    <w:p w14:paraId="7E69EA9B" w14:textId="77777777" w:rsidR="0008119D" w:rsidRDefault="00000000">
      <w:r>
        <w:lastRenderedPageBreak/>
        <w:t>ACCESS TEXT: Our center is highly accessible from Kolapakkam, Porur, making it easy to schedule your visit with zero hassle.</w:t>
      </w:r>
    </w:p>
    <w:p w14:paraId="405A3BFD" w14:textId="77777777" w:rsidR="0008119D" w:rsidRDefault="0008119D"/>
    <w:p w14:paraId="60BC202A" w14:textId="77777777" w:rsidR="0008119D" w:rsidRDefault="00000000">
      <w:r>
        <w:t>MAIN SEO PARAGRAPH:</w:t>
      </w:r>
    </w:p>
    <w:p w14:paraId="2C2AE17F" w14:textId="77777777" w:rsidR="0008119D" w:rsidRDefault="00000000">
      <w:r>
        <w:t>Expecting mothers seeking a safe, comfortable, and accurate pregnancy scan in Gerugambakkam, Chennai can confidently rely on David Labs and Scans. We understand that maternal care requires a delicate touch, and our specialized imaging technology provides crystal-clear fetal monitoring, growth tracking, and anomaly screening scans. By choosing our dedicated fetal assessment services near Gerugambakkam, you are assured of detailed consultations with experienced professionals. We prioritize your privacy and peace of mind by offering thoroughly detailed visual reports that capture every crucial milestone of your baby's development.</w:t>
      </w:r>
    </w:p>
    <w:p w14:paraId="041990BE" w14:textId="77777777" w:rsidR="0008119D" w:rsidRDefault="0008119D"/>
    <w:p w14:paraId="63D28710" w14:textId="77777777" w:rsidR="0008119D" w:rsidRDefault="00000000">
      <w:r>
        <w:t>WHY DOES DAVID SCANS &amp; LABS OFFER SERVICES AT LOW PRICES?</w:t>
      </w:r>
    </w:p>
    <w:p w14:paraId="1E9459F0" w14:textId="77777777" w:rsidR="0008119D" w:rsidRDefault="00000000">
      <w:r>
        <w:t>We focus on efficiency, high patient volume, and optimized operations to reduce cost without compromising quality.</w:t>
      </w:r>
    </w:p>
    <w:p w14:paraId="3C4B1FF5" w14:textId="77777777" w:rsidR="0008119D" w:rsidRDefault="0008119D"/>
    <w:p w14:paraId="2915D6B1" w14:textId="77777777" w:rsidR="0008119D" w:rsidRDefault="00000000">
      <w:r>
        <w:t>HOW DOES DAVID SCANS AND LABS OFFER SERVICES AT A LOWER COST?</w:t>
      </w:r>
    </w:p>
    <w:p w14:paraId="45DA123A" w14:textId="77777777" w:rsidR="0008119D" w:rsidRDefault="00000000">
      <w:r>
        <w:t>Using automation and scale, we reduce cost per test and deliver fast, accurate reports.</w:t>
      </w:r>
    </w:p>
    <w:p w14:paraId="59FA1150" w14:textId="77777777" w:rsidR="0008119D" w:rsidRDefault="0008119D"/>
    <w:p w14:paraId="69770686" w14:textId="77777777" w:rsidR="0008119D" w:rsidRDefault="00000000">
      <w:r>
        <w:t>DAVID LABS AND SCANS:</w:t>
      </w:r>
    </w:p>
    <w:p w14:paraId="16422211" w14:textId="77777777" w:rsidR="0008119D" w:rsidRDefault="00000000">
      <w:r>
        <w:t>David Labs and Scans is a trusted diagnostic center in Chennai offering accurate, reliable, and affordable medical testing services with NABL-accredited standards and advanced equipment.</w:t>
      </w:r>
    </w:p>
    <w:p w14:paraId="0221A26C" w14:textId="77777777" w:rsidR="0008119D" w:rsidRDefault="0008119D"/>
    <w:p w14:paraId="5F60BE35" w14:textId="77777777" w:rsidR="0008119D" w:rsidRDefault="00000000">
      <w:r>
        <w:t>OUR DIAGNOSTIC SPECIALITIES:</w:t>
      </w:r>
    </w:p>
    <w:p w14:paraId="1D6DE135" w14:textId="77777777" w:rsidR="0008119D" w:rsidRDefault="00000000">
      <w:r>
        <w:t>We provide a wide range of diagnostic services across Chennai.</w:t>
      </w:r>
    </w:p>
    <w:p w14:paraId="1B657297" w14:textId="77777777" w:rsidR="0008119D" w:rsidRDefault="0008119D"/>
    <w:p w14:paraId="1DE9D782" w14:textId="77777777" w:rsidR="0008119D" w:rsidRDefault="00000000">
      <w:r>
        <w:t>-----------------------------------------------------</w:t>
      </w:r>
    </w:p>
    <w:p w14:paraId="2EFD6919" w14:textId="77777777" w:rsidR="0008119D" w:rsidRDefault="00000000">
      <w:r>
        <w:t>PAGE 26: CARDIAC PACKAGE IN GERUGAMBAKKAM</w:t>
      </w:r>
    </w:p>
    <w:p w14:paraId="4AB5B9E0" w14:textId="77777777" w:rsidR="0008119D" w:rsidRDefault="00000000">
      <w:r>
        <w:t>-----------------------------------------------------</w:t>
      </w:r>
    </w:p>
    <w:p w14:paraId="38A89F64" w14:textId="77777777" w:rsidR="0008119D" w:rsidRDefault="00000000">
      <w:r>
        <w:lastRenderedPageBreak/>
        <w:t>URL: /speciality/gerugambakkam/cardiac-package.html</w:t>
      </w:r>
    </w:p>
    <w:p w14:paraId="37F79113" w14:textId="77777777" w:rsidR="0008119D" w:rsidRDefault="0008119D"/>
    <w:p w14:paraId="2F856643" w14:textId="77777777" w:rsidR="0008119D" w:rsidRDefault="00000000">
      <w:r>
        <w:t>TITLE: Cardiac Package in Gerugambakkam, Chennai</w:t>
      </w:r>
    </w:p>
    <w:p w14:paraId="2BB0E272" w14:textId="77777777" w:rsidR="0008119D" w:rsidRDefault="00000000">
      <w:r>
        <w:t>ACCESS TEXT: Our center is highly accessible from Kolapakkam, Porur, making it easy to schedule your visit with zero hassle.</w:t>
      </w:r>
    </w:p>
    <w:p w14:paraId="3BEBFB8B" w14:textId="77777777" w:rsidR="0008119D" w:rsidRDefault="0008119D"/>
    <w:p w14:paraId="671DCBF3" w14:textId="77777777" w:rsidR="0008119D" w:rsidRDefault="00000000">
      <w:r>
        <w:t>MAIN SEO PARAGRAPH:</w:t>
      </w:r>
    </w:p>
    <w:p w14:paraId="7D261BEA" w14:textId="77777777" w:rsidR="0008119D" w:rsidRDefault="00000000">
      <w:r>
        <w:t>Take proactive control of your heart health with our comprehensive cardiac package in Gerugambakkam, Chennai. Heart disease prevention starts with thorough screening, and David Labs and Scans brings together the most critical diagnostic cardiovascular tests into one highly affordable bundle. Evaluating your cardiovascular wellness near Gerugambakkam has never been easier; our full package covers lipid profiling, structural heart imaging, and electrical rhythm tests. We empower our patients with a totally unified, in-depth cardiac risk assessment to catch potential issues early and keep their hearts beating strong.</w:t>
      </w:r>
    </w:p>
    <w:p w14:paraId="3A09DCC4" w14:textId="77777777" w:rsidR="0008119D" w:rsidRDefault="0008119D"/>
    <w:p w14:paraId="27670F51" w14:textId="77777777" w:rsidR="0008119D" w:rsidRDefault="00000000">
      <w:r>
        <w:t>WHY DOES DAVID SCANS &amp; LABS OFFER SERVICES AT LOW PRICES?</w:t>
      </w:r>
    </w:p>
    <w:p w14:paraId="37C34E2C" w14:textId="77777777" w:rsidR="0008119D" w:rsidRDefault="00000000">
      <w:r>
        <w:t>We focus on efficiency, high patient volume, and optimized operations to reduce cost without compromising quality.</w:t>
      </w:r>
    </w:p>
    <w:p w14:paraId="5A9ACD38" w14:textId="77777777" w:rsidR="0008119D" w:rsidRDefault="0008119D"/>
    <w:p w14:paraId="7FBFB202" w14:textId="77777777" w:rsidR="0008119D" w:rsidRDefault="00000000">
      <w:r>
        <w:t>HOW DOES DAVID SCANS AND LABS OFFER SERVICES AT A LOWER COST?</w:t>
      </w:r>
    </w:p>
    <w:p w14:paraId="781D00AB" w14:textId="77777777" w:rsidR="0008119D" w:rsidRDefault="00000000">
      <w:r>
        <w:t>Using automation and scale, we reduce cost per test and deliver fast, accurate reports.</w:t>
      </w:r>
    </w:p>
    <w:p w14:paraId="0BAF8966" w14:textId="77777777" w:rsidR="0008119D" w:rsidRDefault="0008119D"/>
    <w:p w14:paraId="6836C978" w14:textId="77777777" w:rsidR="0008119D" w:rsidRDefault="00000000">
      <w:r>
        <w:t>DAVID LABS AND SCANS:</w:t>
      </w:r>
    </w:p>
    <w:p w14:paraId="18DC025F" w14:textId="77777777" w:rsidR="0008119D" w:rsidRDefault="00000000">
      <w:r>
        <w:t>David Labs and Scans is a trusted diagnostic center in Chennai offering accurate, reliable, and affordable medical testing services with NABL-accredited standards and advanced equipment.</w:t>
      </w:r>
    </w:p>
    <w:p w14:paraId="4B53C111" w14:textId="77777777" w:rsidR="0008119D" w:rsidRDefault="0008119D"/>
    <w:p w14:paraId="672278BF" w14:textId="77777777" w:rsidR="0008119D" w:rsidRDefault="00000000">
      <w:r>
        <w:t>OUR DIAGNOSTIC SPECIALITIES:</w:t>
      </w:r>
    </w:p>
    <w:p w14:paraId="307F33D8" w14:textId="77777777" w:rsidR="0008119D" w:rsidRDefault="00000000">
      <w:r>
        <w:t>We provide a wide range of diagnostic services across Chennai.</w:t>
      </w:r>
    </w:p>
    <w:p w14:paraId="1AF4B3FF" w14:textId="77777777" w:rsidR="0008119D" w:rsidRDefault="0008119D"/>
    <w:p w14:paraId="38A9FEE6" w14:textId="77777777" w:rsidR="0008119D" w:rsidRDefault="00000000">
      <w:r>
        <w:lastRenderedPageBreak/>
        <w:t>-----------------------------------------------------</w:t>
      </w:r>
    </w:p>
    <w:p w14:paraId="6CA49F69" w14:textId="77777777" w:rsidR="0008119D" w:rsidRDefault="00000000">
      <w:r>
        <w:t>PAGE 27: ECG IN GERUGAMBAKKAM</w:t>
      </w:r>
    </w:p>
    <w:p w14:paraId="02846188" w14:textId="77777777" w:rsidR="0008119D" w:rsidRDefault="00000000">
      <w:r>
        <w:t>-----------------------------------------------------</w:t>
      </w:r>
    </w:p>
    <w:p w14:paraId="2B9E3E8D" w14:textId="77777777" w:rsidR="0008119D" w:rsidRDefault="00000000">
      <w:r>
        <w:t>URL: /speciality/gerugambakkam/ecg.html</w:t>
      </w:r>
    </w:p>
    <w:p w14:paraId="70D27E24" w14:textId="77777777" w:rsidR="0008119D" w:rsidRDefault="0008119D"/>
    <w:p w14:paraId="563E1088" w14:textId="77777777" w:rsidR="0008119D" w:rsidRDefault="00000000">
      <w:r>
        <w:t>TITLE: ECG in Gerugambakkam, Chennai</w:t>
      </w:r>
    </w:p>
    <w:p w14:paraId="260D0926" w14:textId="77777777" w:rsidR="0008119D" w:rsidRDefault="00000000">
      <w:r>
        <w:t>ACCESS TEXT: Our center is highly accessible from Kolapakkam, Porur, making it easy to schedule your visit with zero hassle.</w:t>
      </w:r>
    </w:p>
    <w:p w14:paraId="5D24C52E" w14:textId="77777777" w:rsidR="0008119D" w:rsidRDefault="0008119D"/>
    <w:p w14:paraId="66AD4F66" w14:textId="77777777" w:rsidR="0008119D" w:rsidRDefault="00000000">
      <w:r>
        <w:t>MAIN SEO PARAGRAPH:</w:t>
      </w:r>
    </w:p>
    <w:p w14:paraId="21CBE628" w14:textId="77777777" w:rsidR="0008119D" w:rsidRDefault="00000000">
      <w:r>
        <w:t>Monitor your heart’s electrical activity instantly with a precision ECG in Gerugambakkam, Chennai at David Labs and Scans. An electrocardiogram is a fundamental first step in evaluating chest pain, palpitations, or general rhythmic irregularities. Our clinical technicians are experts at conducting comfortable and completely painless ECG tests near Gerugambakkam, ensuring completely accurate tracing of your heart’s rhythm. The fast procedure provides immediate printout results, giving your cardiologist the vital data they need instantly.</w:t>
      </w:r>
    </w:p>
    <w:p w14:paraId="264947CD" w14:textId="77777777" w:rsidR="0008119D" w:rsidRDefault="0008119D"/>
    <w:p w14:paraId="645450F2" w14:textId="77777777" w:rsidR="0008119D" w:rsidRDefault="00000000">
      <w:r>
        <w:t>WHY DOES DAVID SCANS &amp; LABS OFFER SERVICES AT LOW PRICES?</w:t>
      </w:r>
    </w:p>
    <w:p w14:paraId="11B24D14" w14:textId="77777777" w:rsidR="0008119D" w:rsidRDefault="00000000">
      <w:r>
        <w:t>We focus on efficiency, high patient volume, and optimized operations to reduce cost without compromising quality.</w:t>
      </w:r>
    </w:p>
    <w:p w14:paraId="0043A0BB" w14:textId="77777777" w:rsidR="0008119D" w:rsidRDefault="0008119D"/>
    <w:p w14:paraId="3D79DCB5" w14:textId="77777777" w:rsidR="0008119D" w:rsidRDefault="00000000">
      <w:r>
        <w:t>HOW DOES DAVID SCANS AND LABS OFFER SERVICES AT A LOWER COST?</w:t>
      </w:r>
    </w:p>
    <w:p w14:paraId="0714DD22" w14:textId="77777777" w:rsidR="0008119D" w:rsidRDefault="00000000">
      <w:r>
        <w:t>Using automation and scale, we reduce cost per test and deliver fast, accurate reports.</w:t>
      </w:r>
    </w:p>
    <w:p w14:paraId="467406E4" w14:textId="77777777" w:rsidR="0008119D" w:rsidRDefault="0008119D"/>
    <w:p w14:paraId="6C3932BD" w14:textId="77777777" w:rsidR="0008119D" w:rsidRDefault="00000000">
      <w:r>
        <w:t>DAVID LABS AND SCANS:</w:t>
      </w:r>
    </w:p>
    <w:p w14:paraId="695C7BA9" w14:textId="77777777" w:rsidR="0008119D" w:rsidRDefault="00000000">
      <w:r>
        <w:t>David Labs and Scans is a trusted diagnostic center in Chennai offering accurate, reliable, and affordable medical testing services with NABL-accredited standards and advanced equipment.</w:t>
      </w:r>
    </w:p>
    <w:p w14:paraId="1C00FE1B" w14:textId="77777777" w:rsidR="0008119D" w:rsidRDefault="0008119D"/>
    <w:p w14:paraId="6D210103" w14:textId="77777777" w:rsidR="0008119D" w:rsidRDefault="00000000">
      <w:r>
        <w:lastRenderedPageBreak/>
        <w:t>OUR DIAGNOSTIC SPECIALITIES:</w:t>
      </w:r>
    </w:p>
    <w:p w14:paraId="2630BA91" w14:textId="77777777" w:rsidR="0008119D" w:rsidRDefault="00000000">
      <w:r>
        <w:t>We provide a wide range of diagnostic services across Chennai.</w:t>
      </w:r>
    </w:p>
    <w:p w14:paraId="36720480" w14:textId="77777777" w:rsidR="0008119D" w:rsidRDefault="0008119D"/>
    <w:p w14:paraId="4F236257" w14:textId="77777777" w:rsidR="0008119D" w:rsidRDefault="00000000">
      <w:r>
        <w:t>-----------------------------------------------------</w:t>
      </w:r>
    </w:p>
    <w:p w14:paraId="1B807428" w14:textId="77777777" w:rsidR="0008119D" w:rsidRDefault="00000000">
      <w:r>
        <w:t>PAGE 28: ECHO IN GERUGAMBAKKAM</w:t>
      </w:r>
    </w:p>
    <w:p w14:paraId="29F4E020" w14:textId="77777777" w:rsidR="0008119D" w:rsidRDefault="00000000">
      <w:r>
        <w:t>-----------------------------------------------------</w:t>
      </w:r>
    </w:p>
    <w:p w14:paraId="3246EAF1" w14:textId="77777777" w:rsidR="0008119D" w:rsidRDefault="00000000">
      <w:r>
        <w:t>URL: /speciality/gerugambakkam/echo.html</w:t>
      </w:r>
    </w:p>
    <w:p w14:paraId="65AFE5AF" w14:textId="77777777" w:rsidR="0008119D" w:rsidRDefault="0008119D"/>
    <w:p w14:paraId="280B4504" w14:textId="77777777" w:rsidR="0008119D" w:rsidRDefault="00000000">
      <w:r>
        <w:t>TITLE: ECHO in Gerugambakkam, Chennai</w:t>
      </w:r>
    </w:p>
    <w:p w14:paraId="53636725" w14:textId="77777777" w:rsidR="0008119D" w:rsidRDefault="00000000">
      <w:r>
        <w:t>ACCESS TEXT: Our center is highly accessible from Kolapakkam, Porur, making it easy to schedule your visit with zero hassle.</w:t>
      </w:r>
    </w:p>
    <w:p w14:paraId="2778D53A" w14:textId="77777777" w:rsidR="0008119D" w:rsidRDefault="0008119D"/>
    <w:p w14:paraId="6198E34A" w14:textId="77777777" w:rsidR="0008119D" w:rsidRDefault="00000000">
      <w:r>
        <w:t>MAIN SEO PARAGRAPH:</w:t>
      </w:r>
    </w:p>
    <w:p w14:paraId="41548A30" w14:textId="77777777" w:rsidR="0008119D" w:rsidRDefault="00000000">
      <w:r>
        <w:t>David Labs and Scans offers state-of-the-art echocardiogram (ECHO) testing in Gerugambakkam, Chennai to evaluate your heart's structural integrity and pumping strength. Using advanced, non-invasive ultrasound waves, we map your heart valves and chambers in real-time. Patients looking for an ECHO near Gerugambakkam choose us for our highly detailed cardiovascular scans and specialized reporting. This crucial structural analysis helps physicians accurately diagnose conditions like heart failure, valve disease, or congenital abnormalities without any invasive procedures.</w:t>
      </w:r>
    </w:p>
    <w:p w14:paraId="63463A63" w14:textId="77777777" w:rsidR="0008119D" w:rsidRDefault="0008119D"/>
    <w:p w14:paraId="183AD7D6" w14:textId="77777777" w:rsidR="0008119D" w:rsidRDefault="00000000">
      <w:r>
        <w:t>WHY DOES DAVID SCANS &amp; LABS OFFER SERVICES AT LOW PRICES?</w:t>
      </w:r>
    </w:p>
    <w:p w14:paraId="2476E77D" w14:textId="77777777" w:rsidR="0008119D" w:rsidRDefault="00000000">
      <w:r>
        <w:t>We focus on efficiency, high patient volume, and optimized operations to reduce cost without compromising quality.</w:t>
      </w:r>
    </w:p>
    <w:p w14:paraId="009B697A" w14:textId="77777777" w:rsidR="0008119D" w:rsidRDefault="0008119D"/>
    <w:p w14:paraId="652A103C" w14:textId="77777777" w:rsidR="0008119D" w:rsidRDefault="00000000">
      <w:r>
        <w:t>HOW DOES DAVID SCANS AND LABS OFFER SERVICES AT A LOWER COST?</w:t>
      </w:r>
    </w:p>
    <w:p w14:paraId="19BDC05E" w14:textId="77777777" w:rsidR="0008119D" w:rsidRDefault="00000000">
      <w:r>
        <w:t>Using automation and scale, we reduce cost per test and deliver fast, accurate reports.</w:t>
      </w:r>
    </w:p>
    <w:p w14:paraId="1F898AAD" w14:textId="77777777" w:rsidR="0008119D" w:rsidRDefault="0008119D"/>
    <w:p w14:paraId="7A99CEFC" w14:textId="77777777" w:rsidR="0008119D" w:rsidRDefault="00000000">
      <w:r>
        <w:t>DAVID LABS AND SCANS:</w:t>
      </w:r>
    </w:p>
    <w:p w14:paraId="79A685F7"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046E4EA5" w14:textId="77777777" w:rsidR="0008119D" w:rsidRDefault="0008119D"/>
    <w:p w14:paraId="16CBB170" w14:textId="77777777" w:rsidR="0008119D" w:rsidRDefault="00000000">
      <w:r>
        <w:t>OUR DIAGNOSTIC SPECIALITIES:</w:t>
      </w:r>
    </w:p>
    <w:p w14:paraId="1F62D095" w14:textId="77777777" w:rsidR="0008119D" w:rsidRDefault="00000000">
      <w:r>
        <w:t>We provide a wide range of diagnostic services across Chennai.</w:t>
      </w:r>
    </w:p>
    <w:p w14:paraId="2CE8B521" w14:textId="77777777" w:rsidR="0008119D" w:rsidRDefault="0008119D"/>
    <w:p w14:paraId="76797406" w14:textId="77777777" w:rsidR="0008119D" w:rsidRDefault="00000000">
      <w:r>
        <w:t>-----------------------------------------------------</w:t>
      </w:r>
    </w:p>
    <w:p w14:paraId="2C64FD7F" w14:textId="77777777" w:rsidR="0008119D" w:rsidRDefault="00000000">
      <w:r>
        <w:t>PAGE 29: PFT IN GERUGAMBAKKAM</w:t>
      </w:r>
    </w:p>
    <w:p w14:paraId="395DB998" w14:textId="77777777" w:rsidR="0008119D" w:rsidRDefault="00000000">
      <w:r>
        <w:t>-----------------------------------------------------</w:t>
      </w:r>
    </w:p>
    <w:p w14:paraId="5BA5C87F" w14:textId="77777777" w:rsidR="0008119D" w:rsidRDefault="00000000">
      <w:r>
        <w:t>URL: /speciality/gerugambakkam/pft.html</w:t>
      </w:r>
    </w:p>
    <w:p w14:paraId="02098688" w14:textId="77777777" w:rsidR="0008119D" w:rsidRDefault="0008119D"/>
    <w:p w14:paraId="427AD371" w14:textId="77777777" w:rsidR="0008119D" w:rsidRDefault="00000000">
      <w:r>
        <w:t>TITLE: PFT in Gerugambakkam, Chennai</w:t>
      </w:r>
    </w:p>
    <w:p w14:paraId="7D0E6D31" w14:textId="77777777" w:rsidR="0008119D" w:rsidRDefault="00000000">
      <w:r>
        <w:t>ACCESS TEXT: Our center is highly accessible from Kolapakkam, Porur, making it easy to schedule your visit with zero hassle.</w:t>
      </w:r>
    </w:p>
    <w:p w14:paraId="2D7FEB29" w14:textId="77777777" w:rsidR="0008119D" w:rsidRDefault="0008119D"/>
    <w:p w14:paraId="1F6D4F33" w14:textId="77777777" w:rsidR="0008119D" w:rsidRDefault="00000000">
      <w:r>
        <w:t>MAIN SEO PARAGRAPH:</w:t>
      </w:r>
    </w:p>
    <w:p w14:paraId="3F84200F" w14:textId="77777777" w:rsidR="0008119D" w:rsidRDefault="00000000">
      <w:r>
        <w:t>Assess your lung health and respiratory strength with our advanced Pulmonary Function Test (PFT) in Gerugambakkam, Chennai. Whether you are dealing with asthma, chronic bronchitis, or general shortness of breath, David Labs and Scans provides highly sensitive spirometry equipment. Getting a reliable PFT near Gerugambakkam is essential for measuring your total lung capacity and airflow correctly. Our trained staff will safely guide you through the breathing exercises to ensure the diagnostic readings are perfectly reflective of your actual pulmonary capability.</w:t>
      </w:r>
    </w:p>
    <w:p w14:paraId="4ACEB2B2" w14:textId="77777777" w:rsidR="0008119D" w:rsidRDefault="0008119D"/>
    <w:p w14:paraId="76AA28EF" w14:textId="77777777" w:rsidR="0008119D" w:rsidRDefault="00000000">
      <w:r>
        <w:t>WHY DOES DAVID SCANS &amp; LABS OFFER SERVICES AT LOW PRICES?</w:t>
      </w:r>
    </w:p>
    <w:p w14:paraId="78F14398" w14:textId="77777777" w:rsidR="0008119D" w:rsidRDefault="00000000">
      <w:r>
        <w:t>We focus on efficiency, high patient volume, and optimized operations to reduce cost without compromising quality.</w:t>
      </w:r>
    </w:p>
    <w:p w14:paraId="5ABB1847" w14:textId="77777777" w:rsidR="0008119D" w:rsidRDefault="0008119D"/>
    <w:p w14:paraId="569F3196" w14:textId="77777777" w:rsidR="0008119D" w:rsidRDefault="00000000">
      <w:r>
        <w:t>HOW DOES DAVID SCANS AND LABS OFFER SERVICES AT A LOWER COST?</w:t>
      </w:r>
    </w:p>
    <w:p w14:paraId="343E2082" w14:textId="77777777" w:rsidR="0008119D" w:rsidRDefault="00000000">
      <w:r>
        <w:lastRenderedPageBreak/>
        <w:t>Using automation and scale, we reduce cost per test and deliver fast, accurate reports.</w:t>
      </w:r>
    </w:p>
    <w:p w14:paraId="4E71ECF9" w14:textId="77777777" w:rsidR="0008119D" w:rsidRDefault="0008119D"/>
    <w:p w14:paraId="039CECD2" w14:textId="77777777" w:rsidR="0008119D" w:rsidRDefault="00000000">
      <w:r>
        <w:t>DAVID LABS AND SCANS:</w:t>
      </w:r>
    </w:p>
    <w:p w14:paraId="3635D808" w14:textId="77777777" w:rsidR="0008119D" w:rsidRDefault="00000000">
      <w:r>
        <w:t>David Labs and Scans is a trusted diagnostic center in Chennai offering accurate, reliable, and affordable medical testing services with NABL-accredited standards and advanced equipment.</w:t>
      </w:r>
    </w:p>
    <w:p w14:paraId="4AAD7708" w14:textId="77777777" w:rsidR="0008119D" w:rsidRDefault="0008119D"/>
    <w:p w14:paraId="7BBC5CB9" w14:textId="77777777" w:rsidR="0008119D" w:rsidRDefault="00000000">
      <w:r>
        <w:t>OUR DIAGNOSTIC SPECIALITIES:</w:t>
      </w:r>
    </w:p>
    <w:p w14:paraId="043E17DA" w14:textId="77777777" w:rsidR="0008119D" w:rsidRDefault="00000000">
      <w:r>
        <w:t>We provide a wide range of diagnostic services across Chennai.</w:t>
      </w:r>
    </w:p>
    <w:p w14:paraId="5D25B65F" w14:textId="77777777" w:rsidR="0008119D" w:rsidRDefault="0008119D"/>
    <w:p w14:paraId="0AD252DA" w14:textId="77777777" w:rsidR="0008119D" w:rsidRDefault="00000000">
      <w:r>
        <w:t>-----------------------------------------------------</w:t>
      </w:r>
    </w:p>
    <w:p w14:paraId="41C11DBB" w14:textId="77777777" w:rsidR="0008119D" w:rsidRDefault="00000000">
      <w:r>
        <w:t>PAGE 30: ALLERGY TEST IN GERUGAMBAKKAM</w:t>
      </w:r>
    </w:p>
    <w:p w14:paraId="289E730A" w14:textId="77777777" w:rsidR="0008119D" w:rsidRDefault="00000000">
      <w:r>
        <w:t>-----------------------------------------------------</w:t>
      </w:r>
    </w:p>
    <w:p w14:paraId="61B013E2" w14:textId="77777777" w:rsidR="0008119D" w:rsidRDefault="00000000">
      <w:r>
        <w:t>URL: /speciality/gerugambakkam/allergy-test.html</w:t>
      </w:r>
    </w:p>
    <w:p w14:paraId="3AF7A95B" w14:textId="77777777" w:rsidR="0008119D" w:rsidRDefault="0008119D"/>
    <w:p w14:paraId="4A28E33F" w14:textId="77777777" w:rsidR="0008119D" w:rsidRDefault="00000000">
      <w:r>
        <w:t>TITLE: Allergy Test in Gerugambakkam, Chennai</w:t>
      </w:r>
    </w:p>
    <w:p w14:paraId="1DA2C3E7" w14:textId="77777777" w:rsidR="0008119D" w:rsidRDefault="00000000">
      <w:r>
        <w:t>ACCESS TEXT: Our center is highly accessible from Kolapakkam, Porur, making it easy to schedule your visit with zero hassle.</w:t>
      </w:r>
    </w:p>
    <w:p w14:paraId="08422A7F" w14:textId="77777777" w:rsidR="0008119D" w:rsidRDefault="0008119D"/>
    <w:p w14:paraId="6D64F8BD" w14:textId="77777777" w:rsidR="0008119D" w:rsidRDefault="00000000">
      <w:r>
        <w:t>MAIN SEO PARAGRAPH:</w:t>
      </w:r>
    </w:p>
    <w:p w14:paraId="55A76A1D" w14:textId="77777777" w:rsidR="0008119D" w:rsidRDefault="00000000">
      <w:r>
        <w:t>Identify exactly what is triggering your symptoms with a comprehensive, accurate allergy test in Gerugambakkam, Chennai. At David Labs and Scans, we offer extensive panel testing for food, dust, dander, and environmental allergens using state-of-the-art pathology. By booking your detailed allergy test near Gerugambakkam, you eliminate the guesswork behind chronic sneezing, skin rashes, or digestive discomfort. We deliver extremely comprehensive reporting that allows you and your doctor to construct a reliable, long-term defensive treatment plan.</w:t>
      </w:r>
    </w:p>
    <w:p w14:paraId="129EB354" w14:textId="77777777" w:rsidR="0008119D" w:rsidRDefault="0008119D"/>
    <w:p w14:paraId="6D525A5B" w14:textId="77777777" w:rsidR="0008119D" w:rsidRDefault="00000000">
      <w:r>
        <w:t>WHY DOES DAVID SCANS &amp; LABS OFFER SERVICES AT LOW PRICES?</w:t>
      </w:r>
    </w:p>
    <w:p w14:paraId="0B6141C8" w14:textId="77777777" w:rsidR="0008119D" w:rsidRDefault="00000000">
      <w:r>
        <w:lastRenderedPageBreak/>
        <w:t>We focus on efficiency, high patient volume, and optimized operations to reduce cost without compromising quality.</w:t>
      </w:r>
    </w:p>
    <w:p w14:paraId="2D255EB6" w14:textId="77777777" w:rsidR="0008119D" w:rsidRDefault="0008119D"/>
    <w:p w14:paraId="0DAF49C8" w14:textId="77777777" w:rsidR="0008119D" w:rsidRDefault="00000000">
      <w:r>
        <w:t>HOW DOES DAVID SCANS AND LABS OFFER SERVICES AT A LOWER COST?</w:t>
      </w:r>
    </w:p>
    <w:p w14:paraId="18AE3315" w14:textId="77777777" w:rsidR="0008119D" w:rsidRDefault="00000000">
      <w:r>
        <w:t>Using automation and scale, we reduce cost per test and deliver fast, accurate reports.</w:t>
      </w:r>
    </w:p>
    <w:p w14:paraId="6DEA73A9" w14:textId="77777777" w:rsidR="0008119D" w:rsidRDefault="0008119D"/>
    <w:p w14:paraId="5663FBBA" w14:textId="77777777" w:rsidR="0008119D" w:rsidRDefault="00000000">
      <w:r>
        <w:t>DAVID LABS AND SCANS:</w:t>
      </w:r>
    </w:p>
    <w:p w14:paraId="54BCE69C" w14:textId="77777777" w:rsidR="0008119D" w:rsidRDefault="00000000">
      <w:r>
        <w:t>David Labs and Scans is a trusted diagnostic center in Chennai offering accurate, reliable, and affordable medical testing services with NABL-accredited standards and advanced equipment.</w:t>
      </w:r>
    </w:p>
    <w:p w14:paraId="6DE7D8EB" w14:textId="77777777" w:rsidR="0008119D" w:rsidRDefault="0008119D"/>
    <w:p w14:paraId="72799EF0" w14:textId="77777777" w:rsidR="0008119D" w:rsidRDefault="00000000">
      <w:r>
        <w:t>OUR DIAGNOSTIC SPECIALITIES:</w:t>
      </w:r>
    </w:p>
    <w:p w14:paraId="3ED348DC" w14:textId="77777777" w:rsidR="0008119D" w:rsidRDefault="00000000">
      <w:r>
        <w:t>We provide a wide range of diagnostic services across Chennai.</w:t>
      </w:r>
    </w:p>
    <w:p w14:paraId="4A9EFA83" w14:textId="77777777" w:rsidR="0008119D" w:rsidRDefault="0008119D"/>
    <w:p w14:paraId="4FFD3E38" w14:textId="77777777" w:rsidR="0008119D" w:rsidRDefault="00000000">
      <w:r>
        <w:t>-----------------------------------------------------</w:t>
      </w:r>
    </w:p>
    <w:p w14:paraId="4148C0E3" w14:textId="77777777" w:rsidR="0008119D" w:rsidRDefault="00000000">
      <w:r>
        <w:t>PAGE 31: PREVENTIVE HEALTH CHECKUP IN GERUGAMBAKKAM</w:t>
      </w:r>
    </w:p>
    <w:p w14:paraId="1F1C9670" w14:textId="77777777" w:rsidR="0008119D" w:rsidRDefault="00000000">
      <w:r>
        <w:t>-----------------------------------------------------</w:t>
      </w:r>
    </w:p>
    <w:p w14:paraId="26C41597" w14:textId="77777777" w:rsidR="0008119D" w:rsidRDefault="00000000">
      <w:r>
        <w:t>URL: /speciality/gerugambakkam/preventive-health-checkup.html</w:t>
      </w:r>
    </w:p>
    <w:p w14:paraId="4B7CFF99" w14:textId="77777777" w:rsidR="0008119D" w:rsidRDefault="0008119D"/>
    <w:p w14:paraId="15665DD6" w14:textId="77777777" w:rsidR="0008119D" w:rsidRDefault="00000000">
      <w:r>
        <w:t>TITLE: Preventive Health Checkup in Gerugambakkam, Chennai</w:t>
      </w:r>
    </w:p>
    <w:p w14:paraId="132A98A3" w14:textId="77777777" w:rsidR="0008119D" w:rsidRDefault="00000000">
      <w:r>
        <w:t>ACCESS TEXT: Our center is highly accessible from Kolapakkam, Porur, making it easy to schedule your visit with zero hassle.</w:t>
      </w:r>
    </w:p>
    <w:p w14:paraId="642E5A0A" w14:textId="77777777" w:rsidR="0008119D" w:rsidRDefault="0008119D"/>
    <w:p w14:paraId="61410DA5" w14:textId="77777777" w:rsidR="0008119D" w:rsidRDefault="00000000">
      <w:r>
        <w:t>MAIN SEO PARAGRAPH:</w:t>
      </w:r>
    </w:p>
    <w:p w14:paraId="17B54EE2" w14:textId="77777777" w:rsidR="0008119D" w:rsidRDefault="00000000">
      <w:r>
        <w:t xml:space="preserve">Invest in your long-term wellness with an affordable, full-body preventive health checkup in Gerugambakkam, Chennai. David Labs and Scans has meticulously designed screening packages that evaluate all major organ functions—from liver and kidney health to diabetes and cholesterol levels. Undergoing a robust master health checkup near Gerugambakkam gives you total peace of mind by catching underlying issues long before they become serious </w:t>
      </w:r>
      <w:r>
        <w:lastRenderedPageBreak/>
        <w:t>symptoms. Fast, private, and exceptionally thorough, our preventive profiles are the cornerstone of a healthier, happier life.</w:t>
      </w:r>
    </w:p>
    <w:p w14:paraId="219FE2B6" w14:textId="77777777" w:rsidR="0008119D" w:rsidRDefault="0008119D"/>
    <w:p w14:paraId="0DC912D9" w14:textId="77777777" w:rsidR="0008119D" w:rsidRDefault="00000000">
      <w:r>
        <w:t>WHY DOES DAVID SCANS &amp; LABS OFFER SERVICES AT LOW PRICES?</w:t>
      </w:r>
    </w:p>
    <w:p w14:paraId="75E4C12E" w14:textId="77777777" w:rsidR="0008119D" w:rsidRDefault="00000000">
      <w:r>
        <w:t>We focus on efficiency, high patient volume, and optimized operations to reduce cost without compromising quality.</w:t>
      </w:r>
    </w:p>
    <w:p w14:paraId="63D4044F" w14:textId="77777777" w:rsidR="0008119D" w:rsidRDefault="0008119D"/>
    <w:p w14:paraId="57B63B9D" w14:textId="77777777" w:rsidR="0008119D" w:rsidRDefault="00000000">
      <w:r>
        <w:t>HOW DOES DAVID SCANS AND LABS OFFER SERVICES AT A LOWER COST?</w:t>
      </w:r>
    </w:p>
    <w:p w14:paraId="0519EBFA" w14:textId="77777777" w:rsidR="0008119D" w:rsidRDefault="00000000">
      <w:r>
        <w:t>Using automation and scale, we reduce cost per test and deliver fast, accurate reports.</w:t>
      </w:r>
    </w:p>
    <w:p w14:paraId="4E7E858D" w14:textId="77777777" w:rsidR="0008119D" w:rsidRDefault="0008119D"/>
    <w:p w14:paraId="66D640BF" w14:textId="77777777" w:rsidR="0008119D" w:rsidRDefault="00000000">
      <w:r>
        <w:t>DAVID LABS AND SCANS:</w:t>
      </w:r>
    </w:p>
    <w:p w14:paraId="447EC703" w14:textId="77777777" w:rsidR="0008119D" w:rsidRDefault="00000000">
      <w:r>
        <w:t>David Labs and Scans is a trusted diagnostic center in Chennai offering accurate, reliable, and affordable medical testing services with NABL-accredited standards and advanced equipment.</w:t>
      </w:r>
    </w:p>
    <w:p w14:paraId="4EA59FF2" w14:textId="77777777" w:rsidR="0008119D" w:rsidRDefault="0008119D"/>
    <w:p w14:paraId="42F5E94C" w14:textId="77777777" w:rsidR="0008119D" w:rsidRDefault="00000000">
      <w:r>
        <w:t>OUR DIAGNOSTIC SPECIALITIES:</w:t>
      </w:r>
    </w:p>
    <w:p w14:paraId="6F03CF0A" w14:textId="77777777" w:rsidR="0008119D" w:rsidRDefault="00000000">
      <w:r>
        <w:t>We provide a wide range of diagnostic services across Chennai.</w:t>
      </w:r>
    </w:p>
    <w:p w14:paraId="002AA8F3" w14:textId="77777777" w:rsidR="0008119D" w:rsidRDefault="0008119D"/>
    <w:p w14:paraId="7FA01E8E" w14:textId="77777777" w:rsidR="0008119D" w:rsidRDefault="00000000">
      <w:r>
        <w:t>-----------------------------------------------------</w:t>
      </w:r>
    </w:p>
    <w:p w14:paraId="3CC13B34" w14:textId="77777777" w:rsidR="0008119D" w:rsidRDefault="00000000">
      <w:r>
        <w:t>PAGE 32: ULTRASOUND SCAN IN RAMAPURAM</w:t>
      </w:r>
    </w:p>
    <w:p w14:paraId="5C09074A" w14:textId="77777777" w:rsidR="0008119D" w:rsidRDefault="00000000">
      <w:r>
        <w:t>-----------------------------------------------------</w:t>
      </w:r>
    </w:p>
    <w:p w14:paraId="61699412" w14:textId="77777777" w:rsidR="0008119D" w:rsidRDefault="00000000">
      <w:r>
        <w:t>URL: /speciality/ramapuram/ultrasound-scan.html</w:t>
      </w:r>
    </w:p>
    <w:p w14:paraId="2A626FD9" w14:textId="77777777" w:rsidR="0008119D" w:rsidRDefault="0008119D"/>
    <w:p w14:paraId="1D69B498" w14:textId="77777777" w:rsidR="0008119D" w:rsidRDefault="00000000">
      <w:r>
        <w:t>TITLE: Ultrasound Scan in Ramapuram, Chennai</w:t>
      </w:r>
    </w:p>
    <w:p w14:paraId="7B42001C" w14:textId="77777777" w:rsidR="0008119D" w:rsidRDefault="00000000">
      <w:r>
        <w:t>ACCESS TEXT: Our center is highly accessible from Porur, K K Nagar, making it easy to schedule your visit with zero hassle.</w:t>
      </w:r>
    </w:p>
    <w:p w14:paraId="2E0B2AA8" w14:textId="77777777" w:rsidR="0008119D" w:rsidRDefault="0008119D"/>
    <w:p w14:paraId="7D704BDD" w14:textId="77777777" w:rsidR="0008119D" w:rsidRDefault="00000000">
      <w:r>
        <w:t>MAIN SEO PARAGRAPH:</w:t>
      </w:r>
    </w:p>
    <w:p w14:paraId="581B5F82" w14:textId="77777777" w:rsidR="0008119D" w:rsidRDefault="00000000">
      <w:r>
        <w:lastRenderedPageBreak/>
        <w:t>If you are looking for a highly reliable and clear ultrasound scan in Ramapuram, Chennai, David Labs and Scans is your trusted diagnostic destination. We utilize the latest state-of-the-art sonography equipment to provide high-resolution imaging for abdominal, pelvic, and general body evaluations. Our experienced radiologists ensure that every ultrasound scan near Ramapuram is conducted with the utmost care, prioritizing patient comfort and clinical accuracy. With affordable pricing, minimal waiting times, and detailed reports delivered swiftly, we help your consulting physician make well-informed healthcare decisions without any diagnostic delay.</w:t>
      </w:r>
    </w:p>
    <w:p w14:paraId="2D2BF2BE" w14:textId="77777777" w:rsidR="0008119D" w:rsidRDefault="0008119D"/>
    <w:p w14:paraId="0A0C27D0" w14:textId="77777777" w:rsidR="0008119D" w:rsidRDefault="00000000">
      <w:r>
        <w:t>WHY DOES DAVID SCANS &amp; LABS OFFER SERVICES AT LOW PRICES?</w:t>
      </w:r>
    </w:p>
    <w:p w14:paraId="0F60004D" w14:textId="77777777" w:rsidR="0008119D" w:rsidRDefault="00000000">
      <w:r>
        <w:t>We focus on efficiency, high patient volume, and optimized operations to reduce cost without compromising quality.</w:t>
      </w:r>
    </w:p>
    <w:p w14:paraId="70F8441D" w14:textId="77777777" w:rsidR="0008119D" w:rsidRDefault="0008119D"/>
    <w:p w14:paraId="7F5A0AF0" w14:textId="77777777" w:rsidR="0008119D" w:rsidRDefault="00000000">
      <w:r>
        <w:t>HOW DOES DAVID SCANS AND LABS OFFER SERVICES AT A LOWER COST?</w:t>
      </w:r>
    </w:p>
    <w:p w14:paraId="3C628383" w14:textId="77777777" w:rsidR="0008119D" w:rsidRDefault="00000000">
      <w:r>
        <w:t>Using automation and scale, we reduce cost per test and deliver fast, accurate reports.</w:t>
      </w:r>
    </w:p>
    <w:p w14:paraId="2A5C08D7" w14:textId="77777777" w:rsidR="0008119D" w:rsidRDefault="0008119D"/>
    <w:p w14:paraId="27CBE830" w14:textId="77777777" w:rsidR="0008119D" w:rsidRDefault="00000000">
      <w:r>
        <w:t>DAVID LABS AND SCANS:</w:t>
      </w:r>
    </w:p>
    <w:p w14:paraId="5497493C" w14:textId="77777777" w:rsidR="0008119D" w:rsidRDefault="00000000">
      <w:r>
        <w:t>David Labs and Scans is a trusted diagnostic center in Chennai offering accurate, reliable, and affordable medical testing services with NABL-accredited standards and advanced equipment.</w:t>
      </w:r>
    </w:p>
    <w:p w14:paraId="4AE16DCB" w14:textId="77777777" w:rsidR="0008119D" w:rsidRDefault="0008119D"/>
    <w:p w14:paraId="453DED45" w14:textId="77777777" w:rsidR="0008119D" w:rsidRDefault="00000000">
      <w:r>
        <w:t>OUR DIAGNOSTIC SPECIALITIES:</w:t>
      </w:r>
    </w:p>
    <w:p w14:paraId="73C458D0" w14:textId="77777777" w:rsidR="0008119D" w:rsidRDefault="00000000">
      <w:r>
        <w:t>We provide a wide range of diagnostic services across Chennai.</w:t>
      </w:r>
    </w:p>
    <w:p w14:paraId="4E902137" w14:textId="77777777" w:rsidR="0008119D" w:rsidRDefault="0008119D"/>
    <w:p w14:paraId="0A572C5A" w14:textId="77777777" w:rsidR="0008119D" w:rsidRDefault="00000000">
      <w:r>
        <w:t>-----------------------------------------------------</w:t>
      </w:r>
    </w:p>
    <w:p w14:paraId="4D4D255A" w14:textId="77777777" w:rsidR="0008119D" w:rsidRDefault="00000000">
      <w:r>
        <w:t>PAGE 33: BLOOD TEST IN RAMAPURAM</w:t>
      </w:r>
    </w:p>
    <w:p w14:paraId="239ED16D" w14:textId="77777777" w:rsidR="0008119D" w:rsidRDefault="00000000">
      <w:r>
        <w:t>-----------------------------------------------------</w:t>
      </w:r>
    </w:p>
    <w:p w14:paraId="1ED5135F" w14:textId="77777777" w:rsidR="0008119D" w:rsidRDefault="00000000">
      <w:r>
        <w:t>URL: /speciality/ramapuram/blood-test.html</w:t>
      </w:r>
    </w:p>
    <w:p w14:paraId="6F54F601" w14:textId="77777777" w:rsidR="0008119D" w:rsidRDefault="0008119D"/>
    <w:p w14:paraId="296E840B" w14:textId="77777777" w:rsidR="0008119D" w:rsidRDefault="00000000">
      <w:r>
        <w:t>TITLE: Blood Test in Ramapuram, Chennai</w:t>
      </w:r>
    </w:p>
    <w:p w14:paraId="0FCC6142" w14:textId="77777777" w:rsidR="0008119D" w:rsidRDefault="00000000">
      <w:r>
        <w:lastRenderedPageBreak/>
        <w:t>ACCESS TEXT: Our center is highly accessible from Porur, K K Nagar, making it easy to schedule your visit with zero hassle.</w:t>
      </w:r>
    </w:p>
    <w:p w14:paraId="2EBBCA7D" w14:textId="77777777" w:rsidR="0008119D" w:rsidRDefault="0008119D"/>
    <w:p w14:paraId="7553E903" w14:textId="77777777" w:rsidR="0008119D" w:rsidRDefault="00000000">
      <w:r>
        <w:t>MAIN SEO PARAGRAPH:</w:t>
      </w:r>
    </w:p>
    <w:p w14:paraId="2F1EFC7F" w14:textId="77777777" w:rsidR="0008119D" w:rsidRDefault="00000000">
      <w:r>
        <w:t>For absolutely accurate and affordable blood tests in Ramapuram, Chennai, David Labs offers a comprehensive, advanced pathology lab setup. From routine complete blood counts (CBC), diabetes screening, and thyroid profiles to complex biochemical evaluations, our NABL-accredited diagnostic laboratory guarantees the highest level of precision. When searching for a blood test lab near Ramapuram, patients trust us for our rigorously hygienic sample collection process and exceptionally fast turnaround times. Getting your routine lab work done is now completely hassle-free, delivering dependable and verified reports right on time.</w:t>
      </w:r>
    </w:p>
    <w:p w14:paraId="52C956E6" w14:textId="77777777" w:rsidR="0008119D" w:rsidRDefault="0008119D"/>
    <w:p w14:paraId="11178954" w14:textId="77777777" w:rsidR="0008119D" w:rsidRDefault="00000000">
      <w:r>
        <w:t>WHY DOES DAVID SCANS &amp; LABS OFFER SERVICES AT LOW PRICES?</w:t>
      </w:r>
    </w:p>
    <w:p w14:paraId="4EFC11D7" w14:textId="77777777" w:rsidR="0008119D" w:rsidRDefault="00000000">
      <w:r>
        <w:t>We focus on efficiency, high patient volume, and optimized operations to reduce cost without compromising quality.</w:t>
      </w:r>
    </w:p>
    <w:p w14:paraId="37453308" w14:textId="77777777" w:rsidR="0008119D" w:rsidRDefault="0008119D"/>
    <w:p w14:paraId="74C39025" w14:textId="77777777" w:rsidR="0008119D" w:rsidRDefault="00000000">
      <w:r>
        <w:t>HOW DOES DAVID SCANS AND LABS OFFER SERVICES AT A LOWER COST?</w:t>
      </w:r>
    </w:p>
    <w:p w14:paraId="0D7DDE45" w14:textId="77777777" w:rsidR="0008119D" w:rsidRDefault="00000000">
      <w:r>
        <w:t>Using automation and scale, we reduce cost per test and deliver fast, accurate reports.</w:t>
      </w:r>
    </w:p>
    <w:p w14:paraId="30C4B63D" w14:textId="77777777" w:rsidR="0008119D" w:rsidRDefault="0008119D"/>
    <w:p w14:paraId="05900C58" w14:textId="77777777" w:rsidR="0008119D" w:rsidRDefault="00000000">
      <w:r>
        <w:t>DAVID LABS AND SCANS:</w:t>
      </w:r>
    </w:p>
    <w:p w14:paraId="023638B4" w14:textId="77777777" w:rsidR="0008119D" w:rsidRDefault="00000000">
      <w:r>
        <w:t>David Labs and Scans is a trusted diagnostic center in Chennai offering accurate, reliable, and affordable medical testing services with NABL-accredited standards and advanced equipment.</w:t>
      </w:r>
    </w:p>
    <w:p w14:paraId="752A15B9" w14:textId="77777777" w:rsidR="0008119D" w:rsidRDefault="0008119D"/>
    <w:p w14:paraId="6A904D39" w14:textId="77777777" w:rsidR="0008119D" w:rsidRDefault="00000000">
      <w:r>
        <w:t>OUR DIAGNOSTIC SPECIALITIES:</w:t>
      </w:r>
    </w:p>
    <w:p w14:paraId="3CEF6D95" w14:textId="77777777" w:rsidR="0008119D" w:rsidRDefault="00000000">
      <w:r>
        <w:t>We provide a wide range of diagnostic services across Chennai.</w:t>
      </w:r>
    </w:p>
    <w:p w14:paraId="484BB9DB" w14:textId="77777777" w:rsidR="0008119D" w:rsidRDefault="0008119D"/>
    <w:p w14:paraId="1C25E066" w14:textId="77777777" w:rsidR="0008119D" w:rsidRDefault="00000000">
      <w:r>
        <w:t>-----------------------------------------------------</w:t>
      </w:r>
    </w:p>
    <w:p w14:paraId="741E7AB9" w14:textId="77777777" w:rsidR="0008119D" w:rsidRDefault="00000000">
      <w:r>
        <w:t>PAGE 34: DIGITAL X-RAY IN RAMAPURAM</w:t>
      </w:r>
    </w:p>
    <w:p w14:paraId="50570AF6" w14:textId="77777777" w:rsidR="0008119D" w:rsidRDefault="00000000">
      <w:r>
        <w:t>-----------------------------------------------------</w:t>
      </w:r>
    </w:p>
    <w:p w14:paraId="364C4DAB" w14:textId="77777777" w:rsidR="0008119D" w:rsidRDefault="00000000">
      <w:r>
        <w:lastRenderedPageBreak/>
        <w:t>URL: /speciality/ramapuram/digital-x-ray.html</w:t>
      </w:r>
    </w:p>
    <w:p w14:paraId="284C6BD8" w14:textId="77777777" w:rsidR="0008119D" w:rsidRDefault="0008119D"/>
    <w:p w14:paraId="16D20554" w14:textId="77777777" w:rsidR="0008119D" w:rsidRDefault="00000000">
      <w:r>
        <w:t>TITLE: Digital X-Ray in Ramapuram, Chennai</w:t>
      </w:r>
    </w:p>
    <w:p w14:paraId="1223226A" w14:textId="77777777" w:rsidR="0008119D" w:rsidRDefault="00000000">
      <w:r>
        <w:t>ACCESS TEXT: Our center is highly accessible from Porur, K K Nagar, making it easy to schedule your visit with zero hassle.</w:t>
      </w:r>
    </w:p>
    <w:p w14:paraId="68EBE724" w14:textId="77777777" w:rsidR="0008119D" w:rsidRDefault="0008119D"/>
    <w:p w14:paraId="3D0F377B" w14:textId="77777777" w:rsidR="0008119D" w:rsidRDefault="00000000">
      <w:r>
        <w:t>MAIN SEO PARAGRAPH:</w:t>
      </w:r>
    </w:p>
    <w:p w14:paraId="0BD036A3" w14:textId="77777777" w:rsidR="0008119D" w:rsidRDefault="00000000">
      <w:r>
        <w:t>Experience fast, highly detailed, and low-radiation digital X-ray services right here in Ramapuram, Chennai at David Labs and Scans. Whether you need a chest X-ray, joint imaging, or orthopedic bone scans, our advanced digital radiography machines capture precisely detailed internal images instantly. Choosing our center for a digital X-ray near Ramapuram means you get immediate processing and digitally enhanced clarity that significantly aids in accurate orthopedic or pulmonary diagnostics. We maintain a completely safe, sterile environment while ensuring rapid results.</w:t>
      </w:r>
    </w:p>
    <w:p w14:paraId="4DCCD398" w14:textId="77777777" w:rsidR="0008119D" w:rsidRDefault="0008119D"/>
    <w:p w14:paraId="45DE59E4" w14:textId="77777777" w:rsidR="0008119D" w:rsidRDefault="00000000">
      <w:r>
        <w:t>WHY DOES DAVID SCANS &amp; LABS OFFER SERVICES AT LOW PRICES?</w:t>
      </w:r>
    </w:p>
    <w:p w14:paraId="7E2B5A57" w14:textId="77777777" w:rsidR="0008119D" w:rsidRDefault="00000000">
      <w:r>
        <w:t>We focus on efficiency, high patient volume, and optimized operations to reduce cost without compromising quality.</w:t>
      </w:r>
    </w:p>
    <w:p w14:paraId="6035A5A1" w14:textId="77777777" w:rsidR="0008119D" w:rsidRDefault="0008119D"/>
    <w:p w14:paraId="051FEC3B" w14:textId="77777777" w:rsidR="0008119D" w:rsidRDefault="00000000">
      <w:r>
        <w:t>HOW DOES DAVID SCANS AND LABS OFFER SERVICES AT A LOWER COST?</w:t>
      </w:r>
    </w:p>
    <w:p w14:paraId="34B645A3" w14:textId="77777777" w:rsidR="0008119D" w:rsidRDefault="00000000">
      <w:r>
        <w:t>Using automation and scale, we reduce cost per test and deliver fast, accurate reports.</w:t>
      </w:r>
    </w:p>
    <w:p w14:paraId="4F9A4C84" w14:textId="77777777" w:rsidR="0008119D" w:rsidRDefault="0008119D"/>
    <w:p w14:paraId="6D7636AC" w14:textId="77777777" w:rsidR="0008119D" w:rsidRDefault="00000000">
      <w:r>
        <w:t>DAVID LABS AND SCANS:</w:t>
      </w:r>
    </w:p>
    <w:p w14:paraId="6B1C52B4" w14:textId="77777777" w:rsidR="0008119D" w:rsidRDefault="00000000">
      <w:r>
        <w:t>David Labs and Scans is a trusted diagnostic center in Chennai offering accurate, reliable, and affordable medical testing services with NABL-accredited standards and advanced equipment.</w:t>
      </w:r>
    </w:p>
    <w:p w14:paraId="389DA4B9" w14:textId="77777777" w:rsidR="0008119D" w:rsidRDefault="0008119D"/>
    <w:p w14:paraId="12C52540" w14:textId="77777777" w:rsidR="0008119D" w:rsidRDefault="00000000">
      <w:r>
        <w:t>OUR DIAGNOSTIC SPECIALITIES:</w:t>
      </w:r>
    </w:p>
    <w:p w14:paraId="3032CC23" w14:textId="77777777" w:rsidR="0008119D" w:rsidRDefault="00000000">
      <w:r>
        <w:t>We provide a wide range of diagnostic services across Chennai.</w:t>
      </w:r>
    </w:p>
    <w:p w14:paraId="27CE23EC" w14:textId="77777777" w:rsidR="0008119D" w:rsidRDefault="0008119D"/>
    <w:p w14:paraId="2A44D9F8" w14:textId="77777777" w:rsidR="0008119D" w:rsidRDefault="00000000">
      <w:r>
        <w:lastRenderedPageBreak/>
        <w:t>-----------------------------------------------------</w:t>
      </w:r>
    </w:p>
    <w:p w14:paraId="2E6AD2A4" w14:textId="77777777" w:rsidR="0008119D" w:rsidRDefault="00000000">
      <w:r>
        <w:t>PAGE 35: PREGNANCY SCAN IN RAMAPURAM</w:t>
      </w:r>
    </w:p>
    <w:p w14:paraId="531FA55C" w14:textId="77777777" w:rsidR="0008119D" w:rsidRDefault="00000000">
      <w:r>
        <w:t>-----------------------------------------------------</w:t>
      </w:r>
    </w:p>
    <w:p w14:paraId="001794B7" w14:textId="77777777" w:rsidR="0008119D" w:rsidRDefault="00000000">
      <w:r>
        <w:t>URL: /speciality/ramapuram/pregnancy-scan.html</w:t>
      </w:r>
    </w:p>
    <w:p w14:paraId="23B0DF3D" w14:textId="77777777" w:rsidR="0008119D" w:rsidRDefault="0008119D"/>
    <w:p w14:paraId="5370E7D3" w14:textId="77777777" w:rsidR="0008119D" w:rsidRDefault="00000000">
      <w:r>
        <w:t>TITLE: Pregnancy Scan in Ramapuram, Chennai</w:t>
      </w:r>
    </w:p>
    <w:p w14:paraId="2D7A67C4" w14:textId="77777777" w:rsidR="0008119D" w:rsidRDefault="00000000">
      <w:r>
        <w:t>ACCESS TEXT: Our center is highly accessible from Porur, K K Nagar, making it easy to schedule your visit with zero hassle.</w:t>
      </w:r>
    </w:p>
    <w:p w14:paraId="4BEB8313" w14:textId="77777777" w:rsidR="0008119D" w:rsidRDefault="0008119D"/>
    <w:p w14:paraId="25104493" w14:textId="77777777" w:rsidR="0008119D" w:rsidRDefault="00000000">
      <w:r>
        <w:t>MAIN SEO PARAGRAPH:</w:t>
      </w:r>
    </w:p>
    <w:p w14:paraId="7C23789E" w14:textId="77777777" w:rsidR="0008119D" w:rsidRDefault="00000000">
      <w:r>
        <w:t>Expecting mothers seeking a safe, comfortable, and accurate pregnancy scan in Ramapuram, Chennai can confidently rely on David Labs and Scans. We understand that maternal care requires a delicate touch, and our specialized imaging technology provides crystal-clear fetal monitoring, growth tracking, and anomaly screening scans. By choosing our dedicated fetal assessment services near Ramapuram, you are assured of detailed consultations with experienced professionals. We prioritize your privacy and peace of mind by offering thoroughly detailed visual reports that capture every crucial milestone of your baby's development.</w:t>
      </w:r>
    </w:p>
    <w:p w14:paraId="77D72E98" w14:textId="77777777" w:rsidR="0008119D" w:rsidRDefault="0008119D"/>
    <w:p w14:paraId="15237E53" w14:textId="77777777" w:rsidR="0008119D" w:rsidRDefault="00000000">
      <w:r>
        <w:t>WHY DOES DAVID SCANS &amp; LABS OFFER SERVICES AT LOW PRICES?</w:t>
      </w:r>
    </w:p>
    <w:p w14:paraId="0DB1E86F" w14:textId="77777777" w:rsidR="0008119D" w:rsidRDefault="00000000">
      <w:r>
        <w:t>We focus on efficiency, high patient volume, and optimized operations to reduce cost without compromising quality.</w:t>
      </w:r>
    </w:p>
    <w:p w14:paraId="7D2E993A" w14:textId="77777777" w:rsidR="0008119D" w:rsidRDefault="0008119D"/>
    <w:p w14:paraId="7FB93B08" w14:textId="77777777" w:rsidR="0008119D" w:rsidRDefault="00000000">
      <w:r>
        <w:t>HOW DOES DAVID SCANS AND LABS OFFER SERVICES AT A LOWER COST?</w:t>
      </w:r>
    </w:p>
    <w:p w14:paraId="001A9094" w14:textId="77777777" w:rsidR="0008119D" w:rsidRDefault="00000000">
      <w:r>
        <w:t>Using automation and scale, we reduce cost per test and deliver fast, accurate reports.</w:t>
      </w:r>
    </w:p>
    <w:p w14:paraId="16293C2F" w14:textId="77777777" w:rsidR="0008119D" w:rsidRDefault="0008119D"/>
    <w:p w14:paraId="46F69651" w14:textId="77777777" w:rsidR="0008119D" w:rsidRDefault="00000000">
      <w:r>
        <w:t>DAVID LABS AND SCANS:</w:t>
      </w:r>
    </w:p>
    <w:p w14:paraId="7CF16EF4" w14:textId="77777777" w:rsidR="0008119D" w:rsidRDefault="00000000">
      <w:r>
        <w:t>David Labs and Scans is a trusted diagnostic center in Chennai offering accurate, reliable, and affordable medical testing services with NABL-accredited standards and advanced equipment.</w:t>
      </w:r>
    </w:p>
    <w:p w14:paraId="553A8EA2" w14:textId="77777777" w:rsidR="0008119D" w:rsidRDefault="0008119D"/>
    <w:p w14:paraId="427ED0C4" w14:textId="77777777" w:rsidR="0008119D" w:rsidRDefault="00000000">
      <w:r>
        <w:lastRenderedPageBreak/>
        <w:t>OUR DIAGNOSTIC SPECIALITIES:</w:t>
      </w:r>
    </w:p>
    <w:p w14:paraId="161BC8F8" w14:textId="77777777" w:rsidR="0008119D" w:rsidRDefault="00000000">
      <w:r>
        <w:t>We provide a wide range of diagnostic services across Chennai.</w:t>
      </w:r>
    </w:p>
    <w:p w14:paraId="42F99CCC" w14:textId="77777777" w:rsidR="0008119D" w:rsidRDefault="0008119D"/>
    <w:p w14:paraId="7D011B9E" w14:textId="77777777" w:rsidR="0008119D" w:rsidRDefault="00000000">
      <w:r>
        <w:t>-----------------------------------------------------</w:t>
      </w:r>
    </w:p>
    <w:p w14:paraId="2E8D709D" w14:textId="77777777" w:rsidR="0008119D" w:rsidRDefault="00000000">
      <w:r>
        <w:t>PAGE 36: CARDIAC PACKAGE IN RAMAPURAM</w:t>
      </w:r>
    </w:p>
    <w:p w14:paraId="03260663" w14:textId="77777777" w:rsidR="0008119D" w:rsidRDefault="00000000">
      <w:r>
        <w:t>-----------------------------------------------------</w:t>
      </w:r>
    </w:p>
    <w:p w14:paraId="64CFC527" w14:textId="77777777" w:rsidR="0008119D" w:rsidRDefault="00000000">
      <w:r>
        <w:t>URL: /speciality/ramapuram/cardiac-package.html</w:t>
      </w:r>
    </w:p>
    <w:p w14:paraId="11CB4410" w14:textId="77777777" w:rsidR="0008119D" w:rsidRDefault="0008119D"/>
    <w:p w14:paraId="3DFECA97" w14:textId="77777777" w:rsidR="0008119D" w:rsidRDefault="00000000">
      <w:r>
        <w:t>TITLE: Cardiac Package in Ramapuram, Chennai</w:t>
      </w:r>
    </w:p>
    <w:p w14:paraId="72AEE635" w14:textId="77777777" w:rsidR="0008119D" w:rsidRDefault="00000000">
      <w:r>
        <w:t>ACCESS TEXT: Our center is highly accessible from Porur, K K Nagar, making it easy to schedule your visit with zero hassle.</w:t>
      </w:r>
    </w:p>
    <w:p w14:paraId="3AC279EA" w14:textId="77777777" w:rsidR="0008119D" w:rsidRDefault="0008119D"/>
    <w:p w14:paraId="51CBC6D2" w14:textId="77777777" w:rsidR="0008119D" w:rsidRDefault="00000000">
      <w:r>
        <w:t>MAIN SEO PARAGRAPH:</w:t>
      </w:r>
    </w:p>
    <w:p w14:paraId="119744B4" w14:textId="77777777" w:rsidR="0008119D" w:rsidRDefault="00000000">
      <w:r>
        <w:t>Take proactive control of your heart health with our comprehensive cardiac package in Ramapuram, Chennai. Heart disease prevention starts with thorough screening, and David Labs and Scans brings together the most critical diagnostic cardiovascular tests into one highly affordable bundle. Evaluating your cardiovascular wellness near Ramapuram has never been easier; our full package covers lipid profiling, structural heart imaging, and electrical rhythm tests. We empower our patients with a totally unified, in-depth cardiac risk assessment to catch potential issues early and keep their hearts beating strong.</w:t>
      </w:r>
    </w:p>
    <w:p w14:paraId="73335BC5" w14:textId="77777777" w:rsidR="0008119D" w:rsidRDefault="0008119D"/>
    <w:p w14:paraId="14547F1E" w14:textId="77777777" w:rsidR="0008119D" w:rsidRDefault="00000000">
      <w:r>
        <w:t>WHY DOES DAVID SCANS &amp; LABS OFFER SERVICES AT LOW PRICES?</w:t>
      </w:r>
    </w:p>
    <w:p w14:paraId="089D60C4" w14:textId="77777777" w:rsidR="0008119D" w:rsidRDefault="00000000">
      <w:r>
        <w:t>We focus on efficiency, high patient volume, and optimized operations to reduce cost without compromising quality.</w:t>
      </w:r>
    </w:p>
    <w:p w14:paraId="189601E4" w14:textId="77777777" w:rsidR="0008119D" w:rsidRDefault="0008119D"/>
    <w:p w14:paraId="4DD354A1" w14:textId="77777777" w:rsidR="0008119D" w:rsidRDefault="00000000">
      <w:r>
        <w:t>HOW DOES DAVID SCANS AND LABS OFFER SERVICES AT A LOWER COST?</w:t>
      </w:r>
    </w:p>
    <w:p w14:paraId="3F62854C" w14:textId="77777777" w:rsidR="0008119D" w:rsidRDefault="00000000">
      <w:r>
        <w:t>Using automation and scale, we reduce cost per test and deliver fast, accurate reports.</w:t>
      </w:r>
    </w:p>
    <w:p w14:paraId="41A08229" w14:textId="77777777" w:rsidR="0008119D" w:rsidRDefault="0008119D"/>
    <w:p w14:paraId="45AE38A9" w14:textId="77777777" w:rsidR="0008119D" w:rsidRDefault="00000000">
      <w:r>
        <w:t>DAVID LABS AND SCANS:</w:t>
      </w:r>
    </w:p>
    <w:p w14:paraId="47C07619"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3D7F7A98" w14:textId="77777777" w:rsidR="0008119D" w:rsidRDefault="0008119D"/>
    <w:p w14:paraId="5E8EE711" w14:textId="77777777" w:rsidR="0008119D" w:rsidRDefault="00000000">
      <w:r>
        <w:t>OUR DIAGNOSTIC SPECIALITIES:</w:t>
      </w:r>
    </w:p>
    <w:p w14:paraId="2B436CD1" w14:textId="77777777" w:rsidR="0008119D" w:rsidRDefault="00000000">
      <w:r>
        <w:t>We provide a wide range of diagnostic services across Chennai.</w:t>
      </w:r>
    </w:p>
    <w:p w14:paraId="54B24825" w14:textId="77777777" w:rsidR="0008119D" w:rsidRDefault="0008119D"/>
    <w:p w14:paraId="56869273" w14:textId="77777777" w:rsidR="0008119D" w:rsidRDefault="00000000">
      <w:r>
        <w:t>-----------------------------------------------------</w:t>
      </w:r>
    </w:p>
    <w:p w14:paraId="03AD2BE9" w14:textId="77777777" w:rsidR="0008119D" w:rsidRDefault="00000000">
      <w:r>
        <w:t>PAGE 37: ECG IN RAMAPURAM</w:t>
      </w:r>
    </w:p>
    <w:p w14:paraId="257A2CDD" w14:textId="77777777" w:rsidR="0008119D" w:rsidRDefault="00000000">
      <w:r>
        <w:t>-----------------------------------------------------</w:t>
      </w:r>
    </w:p>
    <w:p w14:paraId="5B17DBFF" w14:textId="77777777" w:rsidR="0008119D" w:rsidRDefault="00000000">
      <w:r>
        <w:t>URL: /speciality/ramapuram/ecg.html</w:t>
      </w:r>
    </w:p>
    <w:p w14:paraId="3D5FAAF1" w14:textId="77777777" w:rsidR="0008119D" w:rsidRDefault="0008119D"/>
    <w:p w14:paraId="1A2DA935" w14:textId="77777777" w:rsidR="0008119D" w:rsidRDefault="00000000">
      <w:r>
        <w:t>TITLE: ECG in Ramapuram, Chennai</w:t>
      </w:r>
    </w:p>
    <w:p w14:paraId="64C11EEF" w14:textId="77777777" w:rsidR="0008119D" w:rsidRDefault="00000000">
      <w:r>
        <w:t>ACCESS TEXT: Our center is highly accessible from Porur, K K Nagar, making it easy to schedule your visit with zero hassle.</w:t>
      </w:r>
    </w:p>
    <w:p w14:paraId="5FCC9801" w14:textId="77777777" w:rsidR="0008119D" w:rsidRDefault="0008119D"/>
    <w:p w14:paraId="46F04EC1" w14:textId="77777777" w:rsidR="0008119D" w:rsidRDefault="00000000">
      <w:r>
        <w:t>MAIN SEO PARAGRAPH:</w:t>
      </w:r>
    </w:p>
    <w:p w14:paraId="0C0A2DA4" w14:textId="77777777" w:rsidR="0008119D" w:rsidRDefault="00000000">
      <w:r>
        <w:t>Monitor your heart’s electrical activity instantly with a precision ECG in Ramapuram, Chennai at David Labs and Scans. An electrocardiogram is a fundamental first step in evaluating chest pain, palpitations, or general rhythmic irregularities. Our clinical technicians are experts at conducting comfortable and completely painless ECG tests near Ramapuram, ensuring completely accurate tracing of your heart’s rhythm. The fast procedure provides immediate printout results, giving your cardiologist the vital data they need instantly.</w:t>
      </w:r>
    </w:p>
    <w:p w14:paraId="7D8592CA" w14:textId="77777777" w:rsidR="0008119D" w:rsidRDefault="0008119D"/>
    <w:p w14:paraId="085D41A7" w14:textId="77777777" w:rsidR="0008119D" w:rsidRDefault="00000000">
      <w:r>
        <w:t>WHY DOES DAVID SCANS &amp; LABS OFFER SERVICES AT LOW PRICES?</w:t>
      </w:r>
    </w:p>
    <w:p w14:paraId="7CAC574A" w14:textId="77777777" w:rsidR="0008119D" w:rsidRDefault="00000000">
      <w:r>
        <w:t>We focus on efficiency, high patient volume, and optimized operations to reduce cost without compromising quality.</w:t>
      </w:r>
    </w:p>
    <w:p w14:paraId="7A9DB7DA" w14:textId="77777777" w:rsidR="0008119D" w:rsidRDefault="0008119D"/>
    <w:p w14:paraId="0FA31DB6" w14:textId="77777777" w:rsidR="0008119D" w:rsidRDefault="00000000">
      <w:r>
        <w:t>HOW DOES DAVID SCANS AND LABS OFFER SERVICES AT A LOWER COST?</w:t>
      </w:r>
    </w:p>
    <w:p w14:paraId="7FB777CD" w14:textId="77777777" w:rsidR="0008119D" w:rsidRDefault="00000000">
      <w:r>
        <w:lastRenderedPageBreak/>
        <w:t>Using automation and scale, we reduce cost per test and deliver fast, accurate reports.</w:t>
      </w:r>
    </w:p>
    <w:p w14:paraId="3C7BE584" w14:textId="77777777" w:rsidR="0008119D" w:rsidRDefault="0008119D"/>
    <w:p w14:paraId="7820BE1C" w14:textId="77777777" w:rsidR="0008119D" w:rsidRDefault="00000000">
      <w:r>
        <w:t>DAVID LABS AND SCANS:</w:t>
      </w:r>
    </w:p>
    <w:p w14:paraId="1B2A2B1D" w14:textId="77777777" w:rsidR="0008119D" w:rsidRDefault="00000000">
      <w:r>
        <w:t>David Labs and Scans is a trusted diagnostic center in Chennai offering accurate, reliable, and affordable medical testing services with NABL-accredited standards and advanced equipment.</w:t>
      </w:r>
    </w:p>
    <w:p w14:paraId="3BC4C397" w14:textId="77777777" w:rsidR="0008119D" w:rsidRDefault="0008119D"/>
    <w:p w14:paraId="06903959" w14:textId="77777777" w:rsidR="0008119D" w:rsidRDefault="00000000">
      <w:r>
        <w:t>OUR DIAGNOSTIC SPECIALITIES:</w:t>
      </w:r>
    </w:p>
    <w:p w14:paraId="65F4B55D" w14:textId="77777777" w:rsidR="0008119D" w:rsidRDefault="00000000">
      <w:r>
        <w:t>We provide a wide range of diagnostic services across Chennai.</w:t>
      </w:r>
    </w:p>
    <w:p w14:paraId="77DEAD2A" w14:textId="77777777" w:rsidR="0008119D" w:rsidRDefault="0008119D"/>
    <w:p w14:paraId="34A6122E" w14:textId="77777777" w:rsidR="0008119D" w:rsidRDefault="00000000">
      <w:r>
        <w:t>-----------------------------------------------------</w:t>
      </w:r>
    </w:p>
    <w:p w14:paraId="6214342B" w14:textId="77777777" w:rsidR="0008119D" w:rsidRDefault="00000000">
      <w:r>
        <w:t>PAGE 38: ECHO IN RAMAPURAM</w:t>
      </w:r>
    </w:p>
    <w:p w14:paraId="3C223E12" w14:textId="77777777" w:rsidR="0008119D" w:rsidRDefault="00000000">
      <w:r>
        <w:t>-----------------------------------------------------</w:t>
      </w:r>
    </w:p>
    <w:p w14:paraId="08B41A53" w14:textId="77777777" w:rsidR="0008119D" w:rsidRDefault="00000000">
      <w:r>
        <w:t>URL: /speciality/ramapuram/echo.html</w:t>
      </w:r>
    </w:p>
    <w:p w14:paraId="00629735" w14:textId="77777777" w:rsidR="0008119D" w:rsidRDefault="0008119D"/>
    <w:p w14:paraId="614F7071" w14:textId="77777777" w:rsidR="0008119D" w:rsidRDefault="00000000">
      <w:r>
        <w:t>TITLE: ECHO in Ramapuram, Chennai</w:t>
      </w:r>
    </w:p>
    <w:p w14:paraId="3F9994FD" w14:textId="77777777" w:rsidR="0008119D" w:rsidRDefault="00000000">
      <w:r>
        <w:t>ACCESS TEXT: Our center is highly accessible from Porur, K K Nagar, making it easy to schedule your visit with zero hassle.</w:t>
      </w:r>
    </w:p>
    <w:p w14:paraId="01F59265" w14:textId="77777777" w:rsidR="0008119D" w:rsidRDefault="0008119D"/>
    <w:p w14:paraId="44FDD00F" w14:textId="77777777" w:rsidR="0008119D" w:rsidRDefault="00000000">
      <w:r>
        <w:t>MAIN SEO PARAGRAPH:</w:t>
      </w:r>
    </w:p>
    <w:p w14:paraId="58239F19" w14:textId="77777777" w:rsidR="0008119D" w:rsidRDefault="00000000">
      <w:r>
        <w:t>David Labs and Scans offers state-of-the-art echocardiogram (ECHO) testing in Ramapuram, Chennai to evaluate your heart's structural integrity and pumping strength. Using advanced, non-invasive ultrasound waves, we map your heart valves and chambers in real-time. Patients looking for an ECHO near Ramapuram choose us for our highly detailed cardiovascular scans and specialized reporting. This crucial structural analysis helps physicians accurately diagnose conditions like heart failure, valve disease, or congenital abnormalities without any invasive procedures.</w:t>
      </w:r>
    </w:p>
    <w:p w14:paraId="699B7625" w14:textId="77777777" w:rsidR="0008119D" w:rsidRDefault="0008119D"/>
    <w:p w14:paraId="0C105125" w14:textId="77777777" w:rsidR="0008119D" w:rsidRDefault="00000000">
      <w:r>
        <w:t>WHY DOES DAVID SCANS &amp; LABS OFFER SERVICES AT LOW PRICES?</w:t>
      </w:r>
    </w:p>
    <w:p w14:paraId="6905BAE7" w14:textId="77777777" w:rsidR="0008119D" w:rsidRDefault="00000000">
      <w:r>
        <w:lastRenderedPageBreak/>
        <w:t>We focus on efficiency, high patient volume, and optimized operations to reduce cost without compromising quality.</w:t>
      </w:r>
    </w:p>
    <w:p w14:paraId="1BE00E2E" w14:textId="77777777" w:rsidR="0008119D" w:rsidRDefault="0008119D"/>
    <w:p w14:paraId="7D8CC184" w14:textId="77777777" w:rsidR="0008119D" w:rsidRDefault="00000000">
      <w:r>
        <w:t>HOW DOES DAVID SCANS AND LABS OFFER SERVICES AT A LOWER COST?</w:t>
      </w:r>
    </w:p>
    <w:p w14:paraId="1BE8D7BF" w14:textId="77777777" w:rsidR="0008119D" w:rsidRDefault="00000000">
      <w:r>
        <w:t>Using automation and scale, we reduce cost per test and deliver fast, accurate reports.</w:t>
      </w:r>
    </w:p>
    <w:p w14:paraId="4EA9785A" w14:textId="77777777" w:rsidR="0008119D" w:rsidRDefault="0008119D"/>
    <w:p w14:paraId="567AF6DA" w14:textId="77777777" w:rsidR="0008119D" w:rsidRDefault="00000000">
      <w:r>
        <w:t>DAVID LABS AND SCANS:</w:t>
      </w:r>
    </w:p>
    <w:p w14:paraId="465CE116" w14:textId="77777777" w:rsidR="0008119D" w:rsidRDefault="00000000">
      <w:r>
        <w:t>David Labs and Scans is a trusted diagnostic center in Chennai offering accurate, reliable, and affordable medical testing services with NABL-accredited standards and advanced equipment.</w:t>
      </w:r>
    </w:p>
    <w:p w14:paraId="7433E54D" w14:textId="77777777" w:rsidR="0008119D" w:rsidRDefault="0008119D"/>
    <w:p w14:paraId="05F0B2C9" w14:textId="77777777" w:rsidR="0008119D" w:rsidRDefault="00000000">
      <w:r>
        <w:t>OUR DIAGNOSTIC SPECIALITIES:</w:t>
      </w:r>
    </w:p>
    <w:p w14:paraId="7E078D93" w14:textId="77777777" w:rsidR="0008119D" w:rsidRDefault="00000000">
      <w:r>
        <w:t>We provide a wide range of diagnostic services across Chennai.</w:t>
      </w:r>
    </w:p>
    <w:p w14:paraId="02CF4854" w14:textId="77777777" w:rsidR="0008119D" w:rsidRDefault="0008119D"/>
    <w:p w14:paraId="65165ECF" w14:textId="77777777" w:rsidR="0008119D" w:rsidRDefault="00000000">
      <w:r>
        <w:t>-----------------------------------------------------</w:t>
      </w:r>
    </w:p>
    <w:p w14:paraId="2640100F" w14:textId="77777777" w:rsidR="0008119D" w:rsidRDefault="00000000">
      <w:r>
        <w:t>PAGE 39: PFT IN RAMAPURAM</w:t>
      </w:r>
    </w:p>
    <w:p w14:paraId="02B4C64D" w14:textId="77777777" w:rsidR="0008119D" w:rsidRDefault="00000000">
      <w:r>
        <w:t>-----------------------------------------------------</w:t>
      </w:r>
    </w:p>
    <w:p w14:paraId="6C2829F3" w14:textId="77777777" w:rsidR="0008119D" w:rsidRDefault="00000000">
      <w:r>
        <w:t>URL: /speciality/ramapuram/pft.html</w:t>
      </w:r>
    </w:p>
    <w:p w14:paraId="5BDE2F09" w14:textId="77777777" w:rsidR="0008119D" w:rsidRDefault="0008119D"/>
    <w:p w14:paraId="75BF626E" w14:textId="77777777" w:rsidR="0008119D" w:rsidRDefault="00000000">
      <w:r>
        <w:t>TITLE: PFT in Ramapuram, Chennai</w:t>
      </w:r>
    </w:p>
    <w:p w14:paraId="4A3000F5" w14:textId="77777777" w:rsidR="0008119D" w:rsidRDefault="00000000">
      <w:r>
        <w:t>ACCESS TEXT: Our center is highly accessible from Porur, K K Nagar, making it easy to schedule your visit with zero hassle.</w:t>
      </w:r>
    </w:p>
    <w:p w14:paraId="2EA19F88" w14:textId="77777777" w:rsidR="0008119D" w:rsidRDefault="0008119D"/>
    <w:p w14:paraId="0971E6CC" w14:textId="77777777" w:rsidR="0008119D" w:rsidRDefault="00000000">
      <w:r>
        <w:t>MAIN SEO PARAGRAPH:</w:t>
      </w:r>
    </w:p>
    <w:p w14:paraId="71AFD109" w14:textId="77777777" w:rsidR="0008119D" w:rsidRDefault="00000000">
      <w:r>
        <w:t xml:space="preserve">Assess your lung health and respiratory strength with our advanced Pulmonary Function Test (PFT) in Ramapuram, Chennai. Whether you are dealing with asthma, chronic bronchitis, or general shortness of breath, David Labs and Scans provides highly sensitive spirometry equipment. Getting a reliable PFT near Ramapuram is essential for measuring your total lung capacity and airflow correctly. Our trained staff will safely guide you through </w:t>
      </w:r>
      <w:r>
        <w:lastRenderedPageBreak/>
        <w:t>the breathing exercises to ensure the diagnostic readings are perfectly reflective of your actual pulmonary capability.</w:t>
      </w:r>
    </w:p>
    <w:p w14:paraId="00F33791" w14:textId="77777777" w:rsidR="0008119D" w:rsidRDefault="0008119D"/>
    <w:p w14:paraId="0DA75B5E" w14:textId="77777777" w:rsidR="0008119D" w:rsidRDefault="00000000">
      <w:r>
        <w:t>WHY DOES DAVID SCANS &amp; LABS OFFER SERVICES AT LOW PRICES?</w:t>
      </w:r>
    </w:p>
    <w:p w14:paraId="6868E6A3" w14:textId="77777777" w:rsidR="0008119D" w:rsidRDefault="00000000">
      <w:r>
        <w:t>We focus on efficiency, high patient volume, and optimized operations to reduce cost without compromising quality.</w:t>
      </w:r>
    </w:p>
    <w:p w14:paraId="1B64D71E" w14:textId="77777777" w:rsidR="0008119D" w:rsidRDefault="0008119D"/>
    <w:p w14:paraId="069D583E" w14:textId="77777777" w:rsidR="0008119D" w:rsidRDefault="00000000">
      <w:r>
        <w:t>HOW DOES DAVID SCANS AND LABS OFFER SERVICES AT A LOWER COST?</w:t>
      </w:r>
    </w:p>
    <w:p w14:paraId="5D4EFACB" w14:textId="77777777" w:rsidR="0008119D" w:rsidRDefault="00000000">
      <w:r>
        <w:t>Using automation and scale, we reduce cost per test and deliver fast, accurate reports.</w:t>
      </w:r>
    </w:p>
    <w:p w14:paraId="39F82765" w14:textId="77777777" w:rsidR="0008119D" w:rsidRDefault="0008119D"/>
    <w:p w14:paraId="000C2BE1" w14:textId="77777777" w:rsidR="0008119D" w:rsidRDefault="00000000">
      <w:r>
        <w:t>DAVID LABS AND SCANS:</w:t>
      </w:r>
    </w:p>
    <w:p w14:paraId="6DFC1693" w14:textId="77777777" w:rsidR="0008119D" w:rsidRDefault="00000000">
      <w:r>
        <w:t>David Labs and Scans is a trusted diagnostic center in Chennai offering accurate, reliable, and affordable medical testing services with NABL-accredited standards and advanced equipment.</w:t>
      </w:r>
    </w:p>
    <w:p w14:paraId="7AFAFC50" w14:textId="77777777" w:rsidR="0008119D" w:rsidRDefault="0008119D"/>
    <w:p w14:paraId="09AE7ABB" w14:textId="77777777" w:rsidR="0008119D" w:rsidRDefault="00000000">
      <w:r>
        <w:t>OUR DIAGNOSTIC SPECIALITIES:</w:t>
      </w:r>
    </w:p>
    <w:p w14:paraId="05A7208B" w14:textId="77777777" w:rsidR="0008119D" w:rsidRDefault="00000000">
      <w:r>
        <w:t>We provide a wide range of diagnostic services across Chennai.</w:t>
      </w:r>
    </w:p>
    <w:p w14:paraId="77982858" w14:textId="77777777" w:rsidR="0008119D" w:rsidRDefault="0008119D"/>
    <w:p w14:paraId="2350AC7C" w14:textId="77777777" w:rsidR="0008119D" w:rsidRDefault="00000000">
      <w:r>
        <w:t>-----------------------------------------------------</w:t>
      </w:r>
    </w:p>
    <w:p w14:paraId="68F5D5E7" w14:textId="77777777" w:rsidR="0008119D" w:rsidRDefault="00000000">
      <w:r>
        <w:t>PAGE 40: ALLERGY TEST IN RAMAPURAM</w:t>
      </w:r>
    </w:p>
    <w:p w14:paraId="3A1BFC59" w14:textId="77777777" w:rsidR="0008119D" w:rsidRDefault="00000000">
      <w:r>
        <w:t>-----------------------------------------------------</w:t>
      </w:r>
    </w:p>
    <w:p w14:paraId="5EACBEB8" w14:textId="77777777" w:rsidR="0008119D" w:rsidRDefault="00000000">
      <w:r>
        <w:t>URL: /speciality/ramapuram/allergy-test.html</w:t>
      </w:r>
    </w:p>
    <w:p w14:paraId="241D7143" w14:textId="77777777" w:rsidR="0008119D" w:rsidRDefault="0008119D"/>
    <w:p w14:paraId="188ED7B5" w14:textId="77777777" w:rsidR="0008119D" w:rsidRDefault="00000000">
      <w:r>
        <w:t>TITLE: Allergy Test in Ramapuram, Chennai</w:t>
      </w:r>
    </w:p>
    <w:p w14:paraId="3AF5EF5B" w14:textId="77777777" w:rsidR="0008119D" w:rsidRDefault="00000000">
      <w:r>
        <w:t>ACCESS TEXT: Our center is highly accessible from Porur, K K Nagar, making it easy to schedule your visit with zero hassle.</w:t>
      </w:r>
    </w:p>
    <w:p w14:paraId="07EC3D2B" w14:textId="77777777" w:rsidR="0008119D" w:rsidRDefault="0008119D"/>
    <w:p w14:paraId="0CF35C90" w14:textId="77777777" w:rsidR="0008119D" w:rsidRDefault="00000000">
      <w:r>
        <w:t>MAIN SEO PARAGRAPH:</w:t>
      </w:r>
    </w:p>
    <w:p w14:paraId="6F32ADCB" w14:textId="77777777" w:rsidR="0008119D" w:rsidRDefault="00000000">
      <w:r>
        <w:lastRenderedPageBreak/>
        <w:t>Identify exactly what is triggering your symptoms with a comprehensive, accurate allergy test in Ramapuram, Chennai. At David Labs and Scans, we offer extensive panel testing for food, dust, dander, and environmental allergens using state-of-the-art pathology. By booking your detailed allergy test near Ramapuram, you eliminate the guesswork behind chronic sneezing, skin rashes, or digestive discomfort. We deliver extremely comprehensive reporting that allows you and your doctor to construct a reliable, long-term defensive treatment plan.</w:t>
      </w:r>
    </w:p>
    <w:p w14:paraId="06422868" w14:textId="77777777" w:rsidR="0008119D" w:rsidRDefault="0008119D"/>
    <w:p w14:paraId="3314C160" w14:textId="77777777" w:rsidR="0008119D" w:rsidRDefault="00000000">
      <w:r>
        <w:t>WHY DOES DAVID SCANS &amp; LABS OFFER SERVICES AT LOW PRICES?</w:t>
      </w:r>
    </w:p>
    <w:p w14:paraId="3E4B3E11" w14:textId="77777777" w:rsidR="0008119D" w:rsidRDefault="00000000">
      <w:r>
        <w:t>We focus on efficiency, high patient volume, and optimized operations to reduce cost without compromising quality.</w:t>
      </w:r>
    </w:p>
    <w:p w14:paraId="6798E2DF" w14:textId="77777777" w:rsidR="0008119D" w:rsidRDefault="0008119D"/>
    <w:p w14:paraId="6F4476E6" w14:textId="77777777" w:rsidR="0008119D" w:rsidRDefault="00000000">
      <w:r>
        <w:t>HOW DOES DAVID SCANS AND LABS OFFER SERVICES AT A LOWER COST?</w:t>
      </w:r>
    </w:p>
    <w:p w14:paraId="3092595B" w14:textId="77777777" w:rsidR="0008119D" w:rsidRDefault="00000000">
      <w:r>
        <w:t>Using automation and scale, we reduce cost per test and deliver fast, accurate reports.</w:t>
      </w:r>
    </w:p>
    <w:p w14:paraId="797ABF03" w14:textId="77777777" w:rsidR="0008119D" w:rsidRDefault="0008119D"/>
    <w:p w14:paraId="74FED6D0" w14:textId="77777777" w:rsidR="0008119D" w:rsidRDefault="00000000">
      <w:r>
        <w:t>DAVID LABS AND SCANS:</w:t>
      </w:r>
    </w:p>
    <w:p w14:paraId="6F83EC29" w14:textId="77777777" w:rsidR="0008119D" w:rsidRDefault="00000000">
      <w:r>
        <w:t>David Labs and Scans is a trusted diagnostic center in Chennai offering accurate, reliable, and affordable medical testing services with NABL-accredited standards and advanced equipment.</w:t>
      </w:r>
    </w:p>
    <w:p w14:paraId="3307D1D0" w14:textId="77777777" w:rsidR="0008119D" w:rsidRDefault="0008119D"/>
    <w:p w14:paraId="4E08E836" w14:textId="77777777" w:rsidR="0008119D" w:rsidRDefault="00000000">
      <w:r>
        <w:t>OUR DIAGNOSTIC SPECIALITIES:</w:t>
      </w:r>
    </w:p>
    <w:p w14:paraId="46C13CAE" w14:textId="77777777" w:rsidR="0008119D" w:rsidRDefault="00000000">
      <w:r>
        <w:t>We provide a wide range of diagnostic services across Chennai.</w:t>
      </w:r>
    </w:p>
    <w:p w14:paraId="7E41A99C" w14:textId="77777777" w:rsidR="0008119D" w:rsidRDefault="0008119D"/>
    <w:p w14:paraId="3814D409" w14:textId="77777777" w:rsidR="0008119D" w:rsidRDefault="00000000">
      <w:r>
        <w:t>-----------------------------------------------------</w:t>
      </w:r>
    </w:p>
    <w:p w14:paraId="12173B9B" w14:textId="77777777" w:rsidR="0008119D" w:rsidRDefault="00000000">
      <w:r>
        <w:t>PAGE 41: PREVENTIVE HEALTH CHECKUP IN RAMAPURAM</w:t>
      </w:r>
    </w:p>
    <w:p w14:paraId="20567716" w14:textId="77777777" w:rsidR="0008119D" w:rsidRDefault="00000000">
      <w:r>
        <w:t>-----------------------------------------------------</w:t>
      </w:r>
    </w:p>
    <w:p w14:paraId="30234F4D" w14:textId="77777777" w:rsidR="0008119D" w:rsidRDefault="00000000">
      <w:r>
        <w:t>URL: /speciality/ramapuram/preventive-health-checkup.html</w:t>
      </w:r>
    </w:p>
    <w:p w14:paraId="55A5FB50" w14:textId="77777777" w:rsidR="0008119D" w:rsidRDefault="0008119D"/>
    <w:p w14:paraId="5BA70AB2" w14:textId="77777777" w:rsidR="0008119D" w:rsidRDefault="00000000">
      <w:r>
        <w:t>TITLE: Preventive Health Checkup in Ramapuram, Chennai</w:t>
      </w:r>
    </w:p>
    <w:p w14:paraId="32523850" w14:textId="77777777" w:rsidR="0008119D" w:rsidRDefault="00000000">
      <w:r>
        <w:lastRenderedPageBreak/>
        <w:t>ACCESS TEXT: Our center is highly accessible from Porur, K K Nagar, making it easy to schedule your visit with zero hassle.</w:t>
      </w:r>
    </w:p>
    <w:p w14:paraId="17473340" w14:textId="77777777" w:rsidR="0008119D" w:rsidRDefault="0008119D"/>
    <w:p w14:paraId="2185DE17" w14:textId="77777777" w:rsidR="0008119D" w:rsidRDefault="00000000">
      <w:r>
        <w:t>MAIN SEO PARAGRAPH:</w:t>
      </w:r>
    </w:p>
    <w:p w14:paraId="27A5E8E8" w14:textId="77777777" w:rsidR="0008119D" w:rsidRDefault="00000000">
      <w:r>
        <w:t>Invest in your long-term wellness with an affordable, full-body preventive health checkup in Ramapuram, Chennai. David Labs and Scans has meticulously designed screening packages that evaluate all major organ functions—from liver and kidney health to diabetes and cholesterol levels. Undergoing a robust master health checkup near Ramapuram gives you total peace of mind by catching underlying issues long before they become serious symptoms. Fast, private, and exceptionally thorough, our preventive profiles are the cornerstone of a healthier, happier life.</w:t>
      </w:r>
    </w:p>
    <w:p w14:paraId="22E4C9E0" w14:textId="77777777" w:rsidR="0008119D" w:rsidRDefault="0008119D"/>
    <w:p w14:paraId="3E2155B1" w14:textId="77777777" w:rsidR="0008119D" w:rsidRDefault="00000000">
      <w:r>
        <w:t>WHY DOES DAVID SCANS &amp; LABS OFFER SERVICES AT LOW PRICES?</w:t>
      </w:r>
    </w:p>
    <w:p w14:paraId="1FE12D70" w14:textId="77777777" w:rsidR="0008119D" w:rsidRDefault="00000000">
      <w:r>
        <w:t>We focus on efficiency, high patient volume, and optimized operations to reduce cost without compromising quality.</w:t>
      </w:r>
    </w:p>
    <w:p w14:paraId="1C98D5C4" w14:textId="77777777" w:rsidR="0008119D" w:rsidRDefault="0008119D"/>
    <w:p w14:paraId="2E4D7CE5" w14:textId="77777777" w:rsidR="0008119D" w:rsidRDefault="00000000">
      <w:r>
        <w:t>HOW DOES DAVID SCANS AND LABS OFFER SERVICES AT A LOWER COST?</w:t>
      </w:r>
    </w:p>
    <w:p w14:paraId="6DBD3BF9" w14:textId="77777777" w:rsidR="0008119D" w:rsidRDefault="00000000">
      <w:r>
        <w:t>Using automation and scale, we reduce cost per test and deliver fast, accurate reports.</w:t>
      </w:r>
    </w:p>
    <w:p w14:paraId="0FB2B70C" w14:textId="77777777" w:rsidR="0008119D" w:rsidRDefault="0008119D"/>
    <w:p w14:paraId="5624F6F0" w14:textId="77777777" w:rsidR="0008119D" w:rsidRDefault="00000000">
      <w:r>
        <w:t>DAVID LABS AND SCANS:</w:t>
      </w:r>
    </w:p>
    <w:p w14:paraId="63223C23" w14:textId="77777777" w:rsidR="0008119D" w:rsidRDefault="00000000">
      <w:r>
        <w:t>David Labs and Scans is a trusted diagnostic center in Chennai offering accurate, reliable, and affordable medical testing services with NABL-accredited standards and advanced equipment.</w:t>
      </w:r>
    </w:p>
    <w:p w14:paraId="3369FA95" w14:textId="77777777" w:rsidR="0008119D" w:rsidRDefault="0008119D"/>
    <w:p w14:paraId="03BF073D" w14:textId="77777777" w:rsidR="0008119D" w:rsidRDefault="00000000">
      <w:r>
        <w:t>OUR DIAGNOSTIC SPECIALITIES:</w:t>
      </w:r>
    </w:p>
    <w:p w14:paraId="52857238" w14:textId="77777777" w:rsidR="0008119D" w:rsidRDefault="00000000">
      <w:r>
        <w:t>We provide a wide range of diagnostic services across Chennai.</w:t>
      </w:r>
    </w:p>
    <w:p w14:paraId="647BBDFC" w14:textId="77777777" w:rsidR="0008119D" w:rsidRDefault="0008119D"/>
    <w:p w14:paraId="7A345F1C" w14:textId="77777777" w:rsidR="0008119D" w:rsidRDefault="00000000">
      <w:r>
        <w:t>-----------------------------------------------------</w:t>
      </w:r>
    </w:p>
    <w:p w14:paraId="4631AAF6" w14:textId="77777777" w:rsidR="0008119D" w:rsidRDefault="00000000">
      <w:r>
        <w:t>PAGE 42: ULTRASOUND SCAN IN IYYAPPANTHANGAL</w:t>
      </w:r>
    </w:p>
    <w:p w14:paraId="7A786785" w14:textId="77777777" w:rsidR="0008119D" w:rsidRDefault="00000000">
      <w:r>
        <w:t>-----------------------------------------------------</w:t>
      </w:r>
    </w:p>
    <w:p w14:paraId="78285672" w14:textId="77777777" w:rsidR="0008119D" w:rsidRDefault="00000000">
      <w:r>
        <w:lastRenderedPageBreak/>
        <w:t>URL: /speciality/iyyappanthangal/ultrasound-scan.html</w:t>
      </w:r>
    </w:p>
    <w:p w14:paraId="3E893A71" w14:textId="77777777" w:rsidR="0008119D" w:rsidRDefault="0008119D"/>
    <w:p w14:paraId="3193D19A" w14:textId="77777777" w:rsidR="0008119D" w:rsidRDefault="00000000">
      <w:r>
        <w:t>TITLE: Ultrasound Scan in Iyyappanthangal, Chennai</w:t>
      </w:r>
    </w:p>
    <w:p w14:paraId="0EDCBE8A" w14:textId="77777777" w:rsidR="0008119D" w:rsidRDefault="00000000">
      <w:r>
        <w:t>ACCESS TEXT: Our center is highly accessible from Kattupakkam, Numbal, making it easy to schedule your visit with zero hassle.</w:t>
      </w:r>
    </w:p>
    <w:p w14:paraId="45867372" w14:textId="77777777" w:rsidR="0008119D" w:rsidRDefault="0008119D"/>
    <w:p w14:paraId="5207C8E9" w14:textId="77777777" w:rsidR="0008119D" w:rsidRDefault="00000000">
      <w:r>
        <w:t>MAIN SEO PARAGRAPH:</w:t>
      </w:r>
    </w:p>
    <w:p w14:paraId="0FB36D16" w14:textId="77777777" w:rsidR="0008119D" w:rsidRDefault="00000000">
      <w:r>
        <w:t>If you are looking for a highly reliable and clear ultrasound scan in Iyyappanthangal, Chennai, David Labs and Scans is your trusted diagnostic destination. We utilize the latest state-of-the-art sonography equipment to provide high-resolution imaging for abdominal, pelvic, and general body evaluations. Our experienced radiologists ensure that every ultrasound scan near Iyyappanthangal is conducted with the utmost care, prioritizing patient comfort and clinical accuracy. With affordable pricing, minimal waiting times, and detailed reports delivered swiftly, we help your consulting physician make well-informed healthcare decisions without any diagnostic delay.</w:t>
      </w:r>
    </w:p>
    <w:p w14:paraId="716CA1AE" w14:textId="77777777" w:rsidR="0008119D" w:rsidRDefault="0008119D"/>
    <w:p w14:paraId="6F83955B" w14:textId="77777777" w:rsidR="0008119D" w:rsidRDefault="00000000">
      <w:r>
        <w:t>WHY DOES DAVID SCANS &amp; LABS OFFER SERVICES AT LOW PRICES?</w:t>
      </w:r>
    </w:p>
    <w:p w14:paraId="2605BBB9" w14:textId="77777777" w:rsidR="0008119D" w:rsidRDefault="00000000">
      <w:r>
        <w:t>We focus on efficiency, high patient volume, and optimized operations to reduce cost without compromising quality.</w:t>
      </w:r>
    </w:p>
    <w:p w14:paraId="44FF5ED4" w14:textId="77777777" w:rsidR="0008119D" w:rsidRDefault="0008119D"/>
    <w:p w14:paraId="13E5D4D1" w14:textId="77777777" w:rsidR="0008119D" w:rsidRDefault="00000000">
      <w:r>
        <w:t>HOW DOES DAVID SCANS AND LABS OFFER SERVICES AT A LOWER COST?</w:t>
      </w:r>
    </w:p>
    <w:p w14:paraId="73221BAE" w14:textId="77777777" w:rsidR="0008119D" w:rsidRDefault="00000000">
      <w:r>
        <w:t>Using automation and scale, we reduce cost per test and deliver fast, accurate reports.</w:t>
      </w:r>
    </w:p>
    <w:p w14:paraId="7E8CE688" w14:textId="77777777" w:rsidR="0008119D" w:rsidRDefault="0008119D"/>
    <w:p w14:paraId="7E74E737" w14:textId="77777777" w:rsidR="0008119D" w:rsidRDefault="00000000">
      <w:r>
        <w:t>DAVID LABS AND SCANS:</w:t>
      </w:r>
    </w:p>
    <w:p w14:paraId="65D713E7" w14:textId="77777777" w:rsidR="0008119D" w:rsidRDefault="00000000">
      <w:r>
        <w:t>David Labs and Scans is a trusted diagnostic center in Chennai offering accurate, reliable, and affordable medical testing services with NABL-accredited standards and advanced equipment.</w:t>
      </w:r>
    </w:p>
    <w:p w14:paraId="0723668E" w14:textId="77777777" w:rsidR="0008119D" w:rsidRDefault="0008119D"/>
    <w:p w14:paraId="7421FCB2" w14:textId="77777777" w:rsidR="0008119D" w:rsidRDefault="00000000">
      <w:r>
        <w:t>OUR DIAGNOSTIC SPECIALITIES:</w:t>
      </w:r>
    </w:p>
    <w:p w14:paraId="56E831D2" w14:textId="77777777" w:rsidR="0008119D" w:rsidRDefault="00000000">
      <w:r>
        <w:t>We provide a wide range of diagnostic services across Chennai.</w:t>
      </w:r>
    </w:p>
    <w:p w14:paraId="24CC3A8E" w14:textId="77777777" w:rsidR="0008119D" w:rsidRDefault="0008119D"/>
    <w:p w14:paraId="49EF1754" w14:textId="77777777" w:rsidR="0008119D" w:rsidRDefault="00000000">
      <w:r>
        <w:lastRenderedPageBreak/>
        <w:t>-----------------------------------------------------</w:t>
      </w:r>
    </w:p>
    <w:p w14:paraId="745EBEC4" w14:textId="77777777" w:rsidR="0008119D" w:rsidRDefault="00000000">
      <w:r>
        <w:t>PAGE 43: BLOOD TEST IN IYYAPPANTHANGAL</w:t>
      </w:r>
    </w:p>
    <w:p w14:paraId="71C94974" w14:textId="77777777" w:rsidR="0008119D" w:rsidRDefault="00000000">
      <w:r>
        <w:t>-----------------------------------------------------</w:t>
      </w:r>
    </w:p>
    <w:p w14:paraId="5213E8D7" w14:textId="77777777" w:rsidR="0008119D" w:rsidRDefault="00000000">
      <w:r>
        <w:t>URL: /speciality/iyyappanthangal/blood-test.html</w:t>
      </w:r>
    </w:p>
    <w:p w14:paraId="60D86A21" w14:textId="77777777" w:rsidR="0008119D" w:rsidRDefault="0008119D"/>
    <w:p w14:paraId="696C4EA6" w14:textId="77777777" w:rsidR="0008119D" w:rsidRDefault="00000000">
      <w:r>
        <w:t>TITLE: Blood Test in Iyyappanthangal, Chennai</w:t>
      </w:r>
    </w:p>
    <w:p w14:paraId="7B122E43" w14:textId="77777777" w:rsidR="0008119D" w:rsidRDefault="00000000">
      <w:r>
        <w:t>ACCESS TEXT: Our center is highly accessible from Kattupakkam, Numbal, making it easy to schedule your visit with zero hassle.</w:t>
      </w:r>
    </w:p>
    <w:p w14:paraId="0385B921" w14:textId="77777777" w:rsidR="0008119D" w:rsidRDefault="0008119D"/>
    <w:p w14:paraId="3C1BD2F9" w14:textId="77777777" w:rsidR="0008119D" w:rsidRDefault="00000000">
      <w:r>
        <w:t>MAIN SEO PARAGRAPH:</w:t>
      </w:r>
    </w:p>
    <w:p w14:paraId="127965D7" w14:textId="77777777" w:rsidR="0008119D" w:rsidRDefault="00000000">
      <w:r>
        <w:t>For absolutely accurate and affordable blood tests in Iyyappanthangal, Chennai, David Labs offers a comprehensive, advanced pathology lab setup. From routine complete blood counts (CBC), diabetes screening, and thyroid profiles to complex biochemical evaluations, our NABL-accredited diagnostic laboratory guarantees the highest level of precision. When searching for a blood test lab near Iyyappanthangal, patients trust us for our rigorously hygienic sample collection process and exceptionally fast turnaround times. Getting your routine lab work done is now completely hassle-free, delivering dependable and verified reports right on time.</w:t>
      </w:r>
    </w:p>
    <w:p w14:paraId="5644923D" w14:textId="77777777" w:rsidR="0008119D" w:rsidRDefault="0008119D"/>
    <w:p w14:paraId="1FAB23A6" w14:textId="77777777" w:rsidR="0008119D" w:rsidRDefault="00000000">
      <w:r>
        <w:t>WHY DOES DAVID SCANS &amp; LABS OFFER SERVICES AT LOW PRICES?</w:t>
      </w:r>
    </w:p>
    <w:p w14:paraId="038369F4" w14:textId="77777777" w:rsidR="0008119D" w:rsidRDefault="00000000">
      <w:r>
        <w:t>We focus on efficiency, high patient volume, and optimized operations to reduce cost without compromising quality.</w:t>
      </w:r>
    </w:p>
    <w:p w14:paraId="63847687" w14:textId="77777777" w:rsidR="0008119D" w:rsidRDefault="0008119D"/>
    <w:p w14:paraId="6BC3FE6B" w14:textId="77777777" w:rsidR="0008119D" w:rsidRDefault="00000000">
      <w:r>
        <w:t>HOW DOES DAVID SCANS AND LABS OFFER SERVICES AT A LOWER COST?</w:t>
      </w:r>
    </w:p>
    <w:p w14:paraId="590445DB" w14:textId="77777777" w:rsidR="0008119D" w:rsidRDefault="00000000">
      <w:r>
        <w:t>Using automation and scale, we reduce cost per test and deliver fast, accurate reports.</w:t>
      </w:r>
    </w:p>
    <w:p w14:paraId="13F8CD7C" w14:textId="77777777" w:rsidR="0008119D" w:rsidRDefault="0008119D"/>
    <w:p w14:paraId="4AEFC93D" w14:textId="77777777" w:rsidR="0008119D" w:rsidRDefault="00000000">
      <w:r>
        <w:t>DAVID LABS AND SCANS:</w:t>
      </w:r>
    </w:p>
    <w:p w14:paraId="6C081607" w14:textId="77777777" w:rsidR="0008119D" w:rsidRDefault="00000000">
      <w:r>
        <w:t>David Labs and Scans is a trusted diagnostic center in Chennai offering accurate, reliable, and affordable medical testing services with NABL-accredited standards and advanced equipment.</w:t>
      </w:r>
    </w:p>
    <w:p w14:paraId="0D4207D4" w14:textId="77777777" w:rsidR="0008119D" w:rsidRDefault="0008119D"/>
    <w:p w14:paraId="3932F81A" w14:textId="77777777" w:rsidR="0008119D" w:rsidRDefault="00000000">
      <w:r>
        <w:lastRenderedPageBreak/>
        <w:t>OUR DIAGNOSTIC SPECIALITIES:</w:t>
      </w:r>
    </w:p>
    <w:p w14:paraId="7364DE1A" w14:textId="77777777" w:rsidR="0008119D" w:rsidRDefault="00000000">
      <w:r>
        <w:t>We provide a wide range of diagnostic services across Chennai.</w:t>
      </w:r>
    </w:p>
    <w:p w14:paraId="7FA9716B" w14:textId="77777777" w:rsidR="0008119D" w:rsidRDefault="0008119D"/>
    <w:p w14:paraId="22711E51" w14:textId="77777777" w:rsidR="0008119D" w:rsidRDefault="00000000">
      <w:r>
        <w:t>-----------------------------------------------------</w:t>
      </w:r>
    </w:p>
    <w:p w14:paraId="68A4DA6C" w14:textId="77777777" w:rsidR="0008119D" w:rsidRDefault="00000000">
      <w:r>
        <w:t>PAGE 44: DIGITAL X-RAY IN IYYAPPANTHANGAL</w:t>
      </w:r>
    </w:p>
    <w:p w14:paraId="175C48A3" w14:textId="77777777" w:rsidR="0008119D" w:rsidRDefault="00000000">
      <w:r>
        <w:t>-----------------------------------------------------</w:t>
      </w:r>
    </w:p>
    <w:p w14:paraId="4A5B622A" w14:textId="77777777" w:rsidR="0008119D" w:rsidRDefault="00000000">
      <w:r>
        <w:t>URL: /speciality/iyyappanthangal/digital-x-ray.html</w:t>
      </w:r>
    </w:p>
    <w:p w14:paraId="2ED1D401" w14:textId="77777777" w:rsidR="0008119D" w:rsidRDefault="0008119D"/>
    <w:p w14:paraId="42BEEFAC" w14:textId="77777777" w:rsidR="0008119D" w:rsidRDefault="00000000">
      <w:r>
        <w:t>TITLE: Digital X-Ray in Iyyappanthangal, Chennai</w:t>
      </w:r>
    </w:p>
    <w:p w14:paraId="31FD7400" w14:textId="77777777" w:rsidR="0008119D" w:rsidRDefault="00000000">
      <w:r>
        <w:t>ACCESS TEXT: Our center is highly accessible from Kattupakkam, Numbal, making it easy to schedule your visit with zero hassle.</w:t>
      </w:r>
    </w:p>
    <w:p w14:paraId="6357E7A9" w14:textId="77777777" w:rsidR="0008119D" w:rsidRDefault="0008119D"/>
    <w:p w14:paraId="3E5F190F" w14:textId="77777777" w:rsidR="0008119D" w:rsidRDefault="00000000">
      <w:r>
        <w:t>MAIN SEO PARAGRAPH:</w:t>
      </w:r>
    </w:p>
    <w:p w14:paraId="6151260B" w14:textId="77777777" w:rsidR="0008119D" w:rsidRDefault="00000000">
      <w:r>
        <w:t>Experience fast, highly detailed, and low-radiation digital X-ray services right here in Iyyappanthangal, Chennai at David Labs and Scans. Whether you need a chest X-ray, joint imaging, or orthopedic bone scans, our advanced digital radiography machines capture precisely detailed internal images instantly. Choosing our center for a digital X-ray near Iyyappanthangal means you get immediate processing and digitally enhanced clarity that significantly aids in accurate orthopedic or pulmonary diagnostics. We maintain a completely safe, sterile environment while ensuring rapid results.</w:t>
      </w:r>
    </w:p>
    <w:p w14:paraId="012D6CC9" w14:textId="77777777" w:rsidR="0008119D" w:rsidRDefault="0008119D"/>
    <w:p w14:paraId="46B30701" w14:textId="77777777" w:rsidR="0008119D" w:rsidRDefault="00000000">
      <w:r>
        <w:t>WHY DOES DAVID SCANS &amp; LABS OFFER SERVICES AT LOW PRICES?</w:t>
      </w:r>
    </w:p>
    <w:p w14:paraId="5D207CBE" w14:textId="77777777" w:rsidR="0008119D" w:rsidRDefault="00000000">
      <w:r>
        <w:t>We focus on efficiency, high patient volume, and optimized operations to reduce cost without compromising quality.</w:t>
      </w:r>
    </w:p>
    <w:p w14:paraId="425E5FFD" w14:textId="77777777" w:rsidR="0008119D" w:rsidRDefault="0008119D"/>
    <w:p w14:paraId="39953405" w14:textId="77777777" w:rsidR="0008119D" w:rsidRDefault="00000000">
      <w:r>
        <w:t>HOW DOES DAVID SCANS AND LABS OFFER SERVICES AT A LOWER COST?</w:t>
      </w:r>
    </w:p>
    <w:p w14:paraId="2BF965C1" w14:textId="77777777" w:rsidR="0008119D" w:rsidRDefault="00000000">
      <w:r>
        <w:t>Using automation and scale, we reduce cost per test and deliver fast, accurate reports.</w:t>
      </w:r>
    </w:p>
    <w:p w14:paraId="19C170F6" w14:textId="77777777" w:rsidR="0008119D" w:rsidRDefault="0008119D"/>
    <w:p w14:paraId="2D174AA9" w14:textId="77777777" w:rsidR="0008119D" w:rsidRDefault="00000000">
      <w:r>
        <w:t>DAVID LABS AND SCANS:</w:t>
      </w:r>
    </w:p>
    <w:p w14:paraId="7197FF32"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6F261E24" w14:textId="77777777" w:rsidR="0008119D" w:rsidRDefault="0008119D"/>
    <w:p w14:paraId="245F4A62" w14:textId="77777777" w:rsidR="0008119D" w:rsidRDefault="00000000">
      <w:r>
        <w:t>OUR DIAGNOSTIC SPECIALITIES:</w:t>
      </w:r>
    </w:p>
    <w:p w14:paraId="76B55C74" w14:textId="77777777" w:rsidR="0008119D" w:rsidRDefault="00000000">
      <w:r>
        <w:t>We provide a wide range of diagnostic services across Chennai.</w:t>
      </w:r>
    </w:p>
    <w:p w14:paraId="26A8B997" w14:textId="77777777" w:rsidR="0008119D" w:rsidRDefault="0008119D"/>
    <w:p w14:paraId="31E49B9D" w14:textId="77777777" w:rsidR="0008119D" w:rsidRDefault="00000000">
      <w:r>
        <w:t>-----------------------------------------------------</w:t>
      </w:r>
    </w:p>
    <w:p w14:paraId="2A32B3FF" w14:textId="77777777" w:rsidR="0008119D" w:rsidRDefault="00000000">
      <w:r>
        <w:t>PAGE 45: PREGNANCY SCAN IN IYYAPPANTHANGAL</w:t>
      </w:r>
    </w:p>
    <w:p w14:paraId="76300EEE" w14:textId="77777777" w:rsidR="0008119D" w:rsidRDefault="00000000">
      <w:r>
        <w:t>-----------------------------------------------------</w:t>
      </w:r>
    </w:p>
    <w:p w14:paraId="2CB9C3BD" w14:textId="77777777" w:rsidR="0008119D" w:rsidRDefault="00000000">
      <w:r>
        <w:t>URL: /speciality/iyyappanthangal/pregnancy-scan.html</w:t>
      </w:r>
    </w:p>
    <w:p w14:paraId="6D96E620" w14:textId="77777777" w:rsidR="0008119D" w:rsidRDefault="0008119D"/>
    <w:p w14:paraId="510749DE" w14:textId="77777777" w:rsidR="0008119D" w:rsidRDefault="00000000">
      <w:r>
        <w:t>TITLE: Pregnancy Scan in Iyyappanthangal, Chennai</w:t>
      </w:r>
    </w:p>
    <w:p w14:paraId="1FA9A763" w14:textId="77777777" w:rsidR="0008119D" w:rsidRDefault="00000000">
      <w:r>
        <w:t>ACCESS TEXT: Our center is highly accessible from Kattupakkam, Numbal, making it easy to schedule your visit with zero hassle.</w:t>
      </w:r>
    </w:p>
    <w:p w14:paraId="4A873D5B" w14:textId="77777777" w:rsidR="0008119D" w:rsidRDefault="0008119D"/>
    <w:p w14:paraId="4149B555" w14:textId="77777777" w:rsidR="0008119D" w:rsidRDefault="00000000">
      <w:r>
        <w:t>MAIN SEO PARAGRAPH:</w:t>
      </w:r>
    </w:p>
    <w:p w14:paraId="43BE5F96" w14:textId="77777777" w:rsidR="0008119D" w:rsidRDefault="00000000">
      <w:r>
        <w:t>Expecting mothers seeking a safe, comfortable, and accurate pregnancy scan in Iyyappanthangal, Chennai can confidently rely on David Labs and Scans. We understand that maternal care requires a delicate touch, and our specialized imaging technology provides crystal-clear fetal monitoring, growth tracking, and anomaly screening scans. By choosing our dedicated fetal assessment services near Iyyappanthangal, you are assured of detailed consultations with experienced professionals. We prioritize your privacy and peace of mind by offering thoroughly detailed visual reports that capture every crucial milestone of your baby's development.</w:t>
      </w:r>
    </w:p>
    <w:p w14:paraId="7965D1EF" w14:textId="77777777" w:rsidR="0008119D" w:rsidRDefault="0008119D"/>
    <w:p w14:paraId="5233B2DD" w14:textId="77777777" w:rsidR="0008119D" w:rsidRDefault="00000000">
      <w:r>
        <w:t>WHY DOES DAVID SCANS &amp; LABS OFFER SERVICES AT LOW PRICES?</w:t>
      </w:r>
    </w:p>
    <w:p w14:paraId="246197A3" w14:textId="77777777" w:rsidR="0008119D" w:rsidRDefault="00000000">
      <w:r>
        <w:t>We focus on efficiency, high patient volume, and optimized operations to reduce cost without compromising quality.</w:t>
      </w:r>
    </w:p>
    <w:p w14:paraId="4F030967" w14:textId="77777777" w:rsidR="0008119D" w:rsidRDefault="0008119D"/>
    <w:p w14:paraId="428C8F4E" w14:textId="77777777" w:rsidR="0008119D" w:rsidRDefault="00000000">
      <w:r>
        <w:t>HOW DOES DAVID SCANS AND LABS OFFER SERVICES AT A LOWER COST?</w:t>
      </w:r>
    </w:p>
    <w:p w14:paraId="256289D7" w14:textId="77777777" w:rsidR="0008119D" w:rsidRDefault="00000000">
      <w:r>
        <w:lastRenderedPageBreak/>
        <w:t>Using automation and scale, we reduce cost per test and deliver fast, accurate reports.</w:t>
      </w:r>
    </w:p>
    <w:p w14:paraId="504EC32A" w14:textId="77777777" w:rsidR="0008119D" w:rsidRDefault="0008119D"/>
    <w:p w14:paraId="78A1F5BA" w14:textId="77777777" w:rsidR="0008119D" w:rsidRDefault="00000000">
      <w:r>
        <w:t>DAVID LABS AND SCANS:</w:t>
      </w:r>
    </w:p>
    <w:p w14:paraId="785CC7BE" w14:textId="77777777" w:rsidR="0008119D" w:rsidRDefault="00000000">
      <w:r>
        <w:t>David Labs and Scans is a trusted diagnostic center in Chennai offering accurate, reliable, and affordable medical testing services with NABL-accredited standards and advanced equipment.</w:t>
      </w:r>
    </w:p>
    <w:p w14:paraId="1A67C8E0" w14:textId="77777777" w:rsidR="0008119D" w:rsidRDefault="0008119D"/>
    <w:p w14:paraId="1A91EECD" w14:textId="77777777" w:rsidR="0008119D" w:rsidRDefault="00000000">
      <w:r>
        <w:t>OUR DIAGNOSTIC SPECIALITIES:</w:t>
      </w:r>
    </w:p>
    <w:p w14:paraId="6B82F581" w14:textId="77777777" w:rsidR="0008119D" w:rsidRDefault="00000000">
      <w:r>
        <w:t>We provide a wide range of diagnostic services across Chennai.</w:t>
      </w:r>
    </w:p>
    <w:p w14:paraId="1A113733" w14:textId="77777777" w:rsidR="0008119D" w:rsidRDefault="0008119D"/>
    <w:p w14:paraId="217F5135" w14:textId="77777777" w:rsidR="0008119D" w:rsidRDefault="00000000">
      <w:r>
        <w:t>-----------------------------------------------------</w:t>
      </w:r>
    </w:p>
    <w:p w14:paraId="2C5B2224" w14:textId="77777777" w:rsidR="0008119D" w:rsidRDefault="00000000">
      <w:r>
        <w:t>PAGE 46: CARDIAC PACKAGE IN IYYAPPANTHANGAL</w:t>
      </w:r>
    </w:p>
    <w:p w14:paraId="3F398849" w14:textId="77777777" w:rsidR="0008119D" w:rsidRDefault="00000000">
      <w:r>
        <w:t>-----------------------------------------------------</w:t>
      </w:r>
    </w:p>
    <w:p w14:paraId="1D2E1DC1" w14:textId="77777777" w:rsidR="0008119D" w:rsidRDefault="00000000">
      <w:r>
        <w:t>URL: /speciality/iyyappanthangal/cardiac-package.html</w:t>
      </w:r>
    </w:p>
    <w:p w14:paraId="0D3848A9" w14:textId="77777777" w:rsidR="0008119D" w:rsidRDefault="0008119D"/>
    <w:p w14:paraId="4348432D" w14:textId="77777777" w:rsidR="0008119D" w:rsidRDefault="00000000">
      <w:r>
        <w:t>TITLE: Cardiac Package in Iyyappanthangal, Chennai</w:t>
      </w:r>
    </w:p>
    <w:p w14:paraId="4645EFA3" w14:textId="77777777" w:rsidR="0008119D" w:rsidRDefault="00000000">
      <w:r>
        <w:t>ACCESS TEXT: Our center is highly accessible from Kattupakkam, Numbal, making it easy to schedule your visit with zero hassle.</w:t>
      </w:r>
    </w:p>
    <w:p w14:paraId="04071556" w14:textId="77777777" w:rsidR="0008119D" w:rsidRDefault="0008119D"/>
    <w:p w14:paraId="1ECA44E8" w14:textId="77777777" w:rsidR="0008119D" w:rsidRDefault="00000000">
      <w:r>
        <w:t>MAIN SEO PARAGRAPH:</w:t>
      </w:r>
    </w:p>
    <w:p w14:paraId="50C248C1" w14:textId="77777777" w:rsidR="0008119D" w:rsidRDefault="00000000">
      <w:r>
        <w:t>Take proactive control of your heart health with our comprehensive cardiac package in Iyyappanthangal, Chennai. Heart disease prevention starts with thorough screening, and David Labs and Scans brings together the most critical diagnostic cardiovascular tests into one highly affordable bundle. Evaluating your cardiovascular wellness near Iyyappanthangal has never been easier; our full package covers lipid profiling, structural heart imaging, and electrical rhythm tests. We empower our patients with a totally unified, in-depth cardiac risk assessment to catch potential issues early and keep their hearts beating strong.</w:t>
      </w:r>
    </w:p>
    <w:p w14:paraId="486DF119" w14:textId="77777777" w:rsidR="0008119D" w:rsidRDefault="0008119D"/>
    <w:p w14:paraId="3CC735E2" w14:textId="77777777" w:rsidR="0008119D" w:rsidRDefault="00000000">
      <w:r>
        <w:t>WHY DOES DAVID SCANS &amp; LABS OFFER SERVICES AT LOW PRICES?</w:t>
      </w:r>
    </w:p>
    <w:p w14:paraId="416AE4DC" w14:textId="77777777" w:rsidR="0008119D" w:rsidRDefault="00000000">
      <w:r>
        <w:lastRenderedPageBreak/>
        <w:t>We focus on efficiency, high patient volume, and optimized operations to reduce cost without compromising quality.</w:t>
      </w:r>
    </w:p>
    <w:p w14:paraId="3CDAA9E2" w14:textId="77777777" w:rsidR="0008119D" w:rsidRDefault="0008119D"/>
    <w:p w14:paraId="2BB41466" w14:textId="77777777" w:rsidR="0008119D" w:rsidRDefault="00000000">
      <w:r>
        <w:t>HOW DOES DAVID SCANS AND LABS OFFER SERVICES AT A LOWER COST?</w:t>
      </w:r>
    </w:p>
    <w:p w14:paraId="367F69F7" w14:textId="77777777" w:rsidR="0008119D" w:rsidRDefault="00000000">
      <w:r>
        <w:t>Using automation and scale, we reduce cost per test and deliver fast, accurate reports.</w:t>
      </w:r>
    </w:p>
    <w:p w14:paraId="51110B8F" w14:textId="77777777" w:rsidR="0008119D" w:rsidRDefault="0008119D"/>
    <w:p w14:paraId="15F55D32" w14:textId="77777777" w:rsidR="0008119D" w:rsidRDefault="00000000">
      <w:r>
        <w:t>DAVID LABS AND SCANS:</w:t>
      </w:r>
    </w:p>
    <w:p w14:paraId="0104FE64" w14:textId="77777777" w:rsidR="0008119D" w:rsidRDefault="00000000">
      <w:r>
        <w:t>David Labs and Scans is a trusted diagnostic center in Chennai offering accurate, reliable, and affordable medical testing services with NABL-accredited standards and advanced equipment.</w:t>
      </w:r>
    </w:p>
    <w:p w14:paraId="379FF0C9" w14:textId="77777777" w:rsidR="0008119D" w:rsidRDefault="0008119D"/>
    <w:p w14:paraId="0DE51A2D" w14:textId="77777777" w:rsidR="0008119D" w:rsidRDefault="00000000">
      <w:r>
        <w:t>OUR DIAGNOSTIC SPECIALITIES:</w:t>
      </w:r>
    </w:p>
    <w:p w14:paraId="2929F668" w14:textId="77777777" w:rsidR="0008119D" w:rsidRDefault="00000000">
      <w:r>
        <w:t>We provide a wide range of diagnostic services across Chennai.</w:t>
      </w:r>
    </w:p>
    <w:p w14:paraId="49DEC740" w14:textId="77777777" w:rsidR="0008119D" w:rsidRDefault="0008119D"/>
    <w:p w14:paraId="028EC96E" w14:textId="77777777" w:rsidR="0008119D" w:rsidRDefault="00000000">
      <w:r>
        <w:t>-----------------------------------------------------</w:t>
      </w:r>
    </w:p>
    <w:p w14:paraId="3AD23902" w14:textId="77777777" w:rsidR="0008119D" w:rsidRDefault="00000000">
      <w:r>
        <w:t>PAGE 47: ECG IN IYYAPPANTHANGAL</w:t>
      </w:r>
    </w:p>
    <w:p w14:paraId="2DE1D679" w14:textId="77777777" w:rsidR="0008119D" w:rsidRDefault="00000000">
      <w:r>
        <w:t>-----------------------------------------------------</w:t>
      </w:r>
    </w:p>
    <w:p w14:paraId="4BEDBB25" w14:textId="77777777" w:rsidR="0008119D" w:rsidRDefault="00000000">
      <w:r>
        <w:t>URL: /speciality/iyyappanthangal/ecg.html</w:t>
      </w:r>
    </w:p>
    <w:p w14:paraId="7A315673" w14:textId="77777777" w:rsidR="0008119D" w:rsidRDefault="0008119D"/>
    <w:p w14:paraId="51CE7C14" w14:textId="77777777" w:rsidR="0008119D" w:rsidRDefault="00000000">
      <w:r>
        <w:t>TITLE: ECG in Iyyappanthangal, Chennai</w:t>
      </w:r>
    </w:p>
    <w:p w14:paraId="797AE04E" w14:textId="77777777" w:rsidR="0008119D" w:rsidRDefault="00000000">
      <w:r>
        <w:t>ACCESS TEXT: Our center is highly accessible from Kattupakkam, Numbal, making it easy to schedule your visit with zero hassle.</w:t>
      </w:r>
    </w:p>
    <w:p w14:paraId="79FC16C1" w14:textId="77777777" w:rsidR="0008119D" w:rsidRDefault="0008119D"/>
    <w:p w14:paraId="5701E538" w14:textId="77777777" w:rsidR="0008119D" w:rsidRDefault="00000000">
      <w:r>
        <w:t>MAIN SEO PARAGRAPH:</w:t>
      </w:r>
    </w:p>
    <w:p w14:paraId="7EC37FF7" w14:textId="77777777" w:rsidR="0008119D" w:rsidRDefault="00000000">
      <w:r>
        <w:t xml:space="preserve">Monitor your heart’s electrical activity instantly with a precision ECG in Iyyappanthangal, Chennai at David Labs and Scans. An electrocardiogram is a fundamental first step in evaluating chest pain, palpitations, or general rhythmic irregularities. Our clinical technicians are experts at conducting comfortable and completely painless ECG tests near Iyyappanthangal, ensuring completely accurate tracing of your heart’s rhythm. The fast </w:t>
      </w:r>
      <w:r>
        <w:lastRenderedPageBreak/>
        <w:t>procedure provides immediate printout results, giving your cardiologist the vital data they need instantly.</w:t>
      </w:r>
    </w:p>
    <w:p w14:paraId="2D1112C7" w14:textId="77777777" w:rsidR="0008119D" w:rsidRDefault="0008119D"/>
    <w:p w14:paraId="030A3370" w14:textId="77777777" w:rsidR="0008119D" w:rsidRDefault="00000000">
      <w:r>
        <w:t>WHY DOES DAVID SCANS &amp; LABS OFFER SERVICES AT LOW PRICES?</w:t>
      </w:r>
    </w:p>
    <w:p w14:paraId="39640CAE" w14:textId="77777777" w:rsidR="0008119D" w:rsidRDefault="00000000">
      <w:r>
        <w:t>We focus on efficiency, high patient volume, and optimized operations to reduce cost without compromising quality.</w:t>
      </w:r>
    </w:p>
    <w:p w14:paraId="4E474382" w14:textId="77777777" w:rsidR="0008119D" w:rsidRDefault="0008119D"/>
    <w:p w14:paraId="1EF5A9F8" w14:textId="77777777" w:rsidR="0008119D" w:rsidRDefault="00000000">
      <w:r>
        <w:t>HOW DOES DAVID SCANS AND LABS OFFER SERVICES AT A LOWER COST?</w:t>
      </w:r>
    </w:p>
    <w:p w14:paraId="51865D78" w14:textId="77777777" w:rsidR="0008119D" w:rsidRDefault="00000000">
      <w:r>
        <w:t>Using automation and scale, we reduce cost per test and deliver fast, accurate reports.</w:t>
      </w:r>
    </w:p>
    <w:p w14:paraId="2ABC9E49" w14:textId="77777777" w:rsidR="0008119D" w:rsidRDefault="0008119D"/>
    <w:p w14:paraId="21111A42" w14:textId="77777777" w:rsidR="0008119D" w:rsidRDefault="00000000">
      <w:r>
        <w:t>DAVID LABS AND SCANS:</w:t>
      </w:r>
    </w:p>
    <w:p w14:paraId="2829113F" w14:textId="77777777" w:rsidR="0008119D" w:rsidRDefault="00000000">
      <w:r>
        <w:t>David Labs and Scans is a trusted diagnostic center in Chennai offering accurate, reliable, and affordable medical testing services with NABL-accredited standards and advanced equipment.</w:t>
      </w:r>
    </w:p>
    <w:p w14:paraId="4A876B5D" w14:textId="77777777" w:rsidR="0008119D" w:rsidRDefault="0008119D"/>
    <w:p w14:paraId="482EA195" w14:textId="77777777" w:rsidR="0008119D" w:rsidRDefault="00000000">
      <w:r>
        <w:t>OUR DIAGNOSTIC SPECIALITIES:</w:t>
      </w:r>
    </w:p>
    <w:p w14:paraId="3FF99FF4" w14:textId="77777777" w:rsidR="0008119D" w:rsidRDefault="00000000">
      <w:r>
        <w:t>We provide a wide range of diagnostic services across Chennai.</w:t>
      </w:r>
    </w:p>
    <w:p w14:paraId="667A30C6" w14:textId="77777777" w:rsidR="0008119D" w:rsidRDefault="0008119D"/>
    <w:p w14:paraId="78AE13A9" w14:textId="77777777" w:rsidR="0008119D" w:rsidRDefault="00000000">
      <w:r>
        <w:t>-----------------------------------------------------</w:t>
      </w:r>
    </w:p>
    <w:p w14:paraId="493544A3" w14:textId="77777777" w:rsidR="0008119D" w:rsidRDefault="00000000">
      <w:r>
        <w:t>PAGE 48: ECHO IN IYYAPPANTHANGAL</w:t>
      </w:r>
    </w:p>
    <w:p w14:paraId="1B970000" w14:textId="77777777" w:rsidR="0008119D" w:rsidRDefault="00000000">
      <w:r>
        <w:t>-----------------------------------------------------</w:t>
      </w:r>
    </w:p>
    <w:p w14:paraId="0AE7D13A" w14:textId="77777777" w:rsidR="0008119D" w:rsidRDefault="00000000">
      <w:r>
        <w:t>URL: /speciality/iyyappanthangal/echo.html</w:t>
      </w:r>
    </w:p>
    <w:p w14:paraId="7A524DA6" w14:textId="77777777" w:rsidR="0008119D" w:rsidRDefault="0008119D"/>
    <w:p w14:paraId="4279C042" w14:textId="77777777" w:rsidR="0008119D" w:rsidRDefault="00000000">
      <w:r>
        <w:t>TITLE: ECHO in Iyyappanthangal, Chennai</w:t>
      </w:r>
    </w:p>
    <w:p w14:paraId="53D16DA1" w14:textId="77777777" w:rsidR="0008119D" w:rsidRDefault="00000000">
      <w:r>
        <w:t>ACCESS TEXT: Our center is highly accessible from Kattupakkam, Numbal, making it easy to schedule your visit with zero hassle.</w:t>
      </w:r>
    </w:p>
    <w:p w14:paraId="2467A889" w14:textId="77777777" w:rsidR="0008119D" w:rsidRDefault="0008119D"/>
    <w:p w14:paraId="37B94A97" w14:textId="77777777" w:rsidR="0008119D" w:rsidRDefault="00000000">
      <w:r>
        <w:t>MAIN SEO PARAGRAPH:</w:t>
      </w:r>
    </w:p>
    <w:p w14:paraId="5A6F4CE2" w14:textId="77777777" w:rsidR="0008119D" w:rsidRDefault="00000000">
      <w:r>
        <w:lastRenderedPageBreak/>
        <w:t>David Labs and Scans offers state-of-the-art echocardiogram (ECHO) testing in Iyyappanthangal, Chennai to evaluate your heart's structural integrity and pumping strength. Using advanced, non-invasive ultrasound waves, we map your heart valves and chambers in real-time. Patients looking for an ECHO near Iyyappanthangal choose us for our highly detailed cardiovascular scans and specialized reporting. This crucial structural analysis helps physicians accurately diagnose conditions like heart failure, valve disease, or congenital abnormalities without any invasive procedures.</w:t>
      </w:r>
    </w:p>
    <w:p w14:paraId="7AE5659F" w14:textId="77777777" w:rsidR="0008119D" w:rsidRDefault="0008119D"/>
    <w:p w14:paraId="4D7877B4" w14:textId="77777777" w:rsidR="0008119D" w:rsidRDefault="00000000">
      <w:r>
        <w:t>WHY DOES DAVID SCANS &amp; LABS OFFER SERVICES AT LOW PRICES?</w:t>
      </w:r>
    </w:p>
    <w:p w14:paraId="21950072" w14:textId="77777777" w:rsidR="0008119D" w:rsidRDefault="00000000">
      <w:r>
        <w:t>We focus on efficiency, high patient volume, and optimized operations to reduce cost without compromising quality.</w:t>
      </w:r>
    </w:p>
    <w:p w14:paraId="6C3ED6E6" w14:textId="77777777" w:rsidR="0008119D" w:rsidRDefault="0008119D"/>
    <w:p w14:paraId="41C72C51" w14:textId="77777777" w:rsidR="0008119D" w:rsidRDefault="00000000">
      <w:r>
        <w:t>HOW DOES DAVID SCANS AND LABS OFFER SERVICES AT A LOWER COST?</w:t>
      </w:r>
    </w:p>
    <w:p w14:paraId="10FBF586" w14:textId="77777777" w:rsidR="0008119D" w:rsidRDefault="00000000">
      <w:r>
        <w:t>Using automation and scale, we reduce cost per test and deliver fast, accurate reports.</w:t>
      </w:r>
    </w:p>
    <w:p w14:paraId="2D06BDD8" w14:textId="77777777" w:rsidR="0008119D" w:rsidRDefault="0008119D"/>
    <w:p w14:paraId="76ADC8BA" w14:textId="77777777" w:rsidR="0008119D" w:rsidRDefault="00000000">
      <w:r>
        <w:t>DAVID LABS AND SCANS:</w:t>
      </w:r>
    </w:p>
    <w:p w14:paraId="03FA8FCB" w14:textId="77777777" w:rsidR="0008119D" w:rsidRDefault="00000000">
      <w:r>
        <w:t>David Labs and Scans is a trusted diagnostic center in Chennai offering accurate, reliable, and affordable medical testing services with NABL-accredited standards and advanced equipment.</w:t>
      </w:r>
    </w:p>
    <w:p w14:paraId="3E6B1AEA" w14:textId="77777777" w:rsidR="0008119D" w:rsidRDefault="0008119D"/>
    <w:p w14:paraId="2DF45761" w14:textId="77777777" w:rsidR="0008119D" w:rsidRDefault="00000000">
      <w:r>
        <w:t>OUR DIAGNOSTIC SPECIALITIES:</w:t>
      </w:r>
    </w:p>
    <w:p w14:paraId="11C8EBF3" w14:textId="77777777" w:rsidR="0008119D" w:rsidRDefault="00000000">
      <w:r>
        <w:t>We provide a wide range of diagnostic services across Chennai.</w:t>
      </w:r>
    </w:p>
    <w:p w14:paraId="6410763C" w14:textId="77777777" w:rsidR="0008119D" w:rsidRDefault="0008119D"/>
    <w:p w14:paraId="6694B509" w14:textId="77777777" w:rsidR="0008119D" w:rsidRDefault="00000000">
      <w:r>
        <w:t>-----------------------------------------------------</w:t>
      </w:r>
    </w:p>
    <w:p w14:paraId="71F200EB" w14:textId="77777777" w:rsidR="0008119D" w:rsidRDefault="00000000">
      <w:r>
        <w:t>PAGE 49: PFT IN IYYAPPANTHANGAL</w:t>
      </w:r>
    </w:p>
    <w:p w14:paraId="6C1A31BA" w14:textId="77777777" w:rsidR="0008119D" w:rsidRDefault="00000000">
      <w:r>
        <w:t>-----------------------------------------------------</w:t>
      </w:r>
    </w:p>
    <w:p w14:paraId="43F29E3D" w14:textId="77777777" w:rsidR="0008119D" w:rsidRDefault="00000000">
      <w:r>
        <w:t>URL: /speciality/iyyappanthangal/pft.html</w:t>
      </w:r>
    </w:p>
    <w:p w14:paraId="4DAD52C4" w14:textId="77777777" w:rsidR="0008119D" w:rsidRDefault="0008119D"/>
    <w:p w14:paraId="0D4D036C" w14:textId="77777777" w:rsidR="0008119D" w:rsidRDefault="00000000">
      <w:r>
        <w:t>TITLE: PFT in Iyyappanthangal, Chennai</w:t>
      </w:r>
    </w:p>
    <w:p w14:paraId="5E88EE05" w14:textId="77777777" w:rsidR="0008119D" w:rsidRDefault="00000000">
      <w:r>
        <w:lastRenderedPageBreak/>
        <w:t>ACCESS TEXT: Our center is highly accessible from Kattupakkam, Numbal, making it easy to schedule your visit with zero hassle.</w:t>
      </w:r>
    </w:p>
    <w:p w14:paraId="462020F7" w14:textId="77777777" w:rsidR="0008119D" w:rsidRDefault="0008119D"/>
    <w:p w14:paraId="599D73D4" w14:textId="77777777" w:rsidR="0008119D" w:rsidRDefault="00000000">
      <w:r>
        <w:t>MAIN SEO PARAGRAPH:</w:t>
      </w:r>
    </w:p>
    <w:p w14:paraId="08716C87" w14:textId="77777777" w:rsidR="0008119D" w:rsidRDefault="00000000">
      <w:r>
        <w:t>Assess your lung health and respiratory strength with our advanced Pulmonary Function Test (PFT) in Iyyappanthangal, Chennai. Whether you are dealing with asthma, chronic bronchitis, or general shortness of breath, David Labs and Scans provides highly sensitive spirometry equipment. Getting a reliable PFT near Iyyappanthangal is essential for measuring your total lung capacity and airflow correctly. Our trained staff will safely guide you through the breathing exercises to ensure the diagnostic readings are perfectly reflective of your actual pulmonary capability.</w:t>
      </w:r>
    </w:p>
    <w:p w14:paraId="025D28B9" w14:textId="77777777" w:rsidR="0008119D" w:rsidRDefault="0008119D"/>
    <w:p w14:paraId="4AF00517" w14:textId="77777777" w:rsidR="0008119D" w:rsidRDefault="00000000">
      <w:r>
        <w:t>WHY DOES DAVID SCANS &amp; LABS OFFER SERVICES AT LOW PRICES?</w:t>
      </w:r>
    </w:p>
    <w:p w14:paraId="750032EC" w14:textId="77777777" w:rsidR="0008119D" w:rsidRDefault="00000000">
      <w:r>
        <w:t>We focus on efficiency, high patient volume, and optimized operations to reduce cost without compromising quality.</w:t>
      </w:r>
    </w:p>
    <w:p w14:paraId="23AE8A56" w14:textId="77777777" w:rsidR="0008119D" w:rsidRDefault="0008119D"/>
    <w:p w14:paraId="79FDCFCB" w14:textId="77777777" w:rsidR="0008119D" w:rsidRDefault="00000000">
      <w:r>
        <w:t>HOW DOES DAVID SCANS AND LABS OFFER SERVICES AT A LOWER COST?</w:t>
      </w:r>
    </w:p>
    <w:p w14:paraId="191994B0" w14:textId="77777777" w:rsidR="0008119D" w:rsidRDefault="00000000">
      <w:r>
        <w:t>Using automation and scale, we reduce cost per test and deliver fast, accurate reports.</w:t>
      </w:r>
    </w:p>
    <w:p w14:paraId="0569D3D2" w14:textId="77777777" w:rsidR="0008119D" w:rsidRDefault="0008119D"/>
    <w:p w14:paraId="47EFD563" w14:textId="77777777" w:rsidR="0008119D" w:rsidRDefault="00000000">
      <w:r>
        <w:t>DAVID LABS AND SCANS:</w:t>
      </w:r>
    </w:p>
    <w:p w14:paraId="56DA1659" w14:textId="77777777" w:rsidR="0008119D" w:rsidRDefault="00000000">
      <w:r>
        <w:t>David Labs and Scans is a trusted diagnostic center in Chennai offering accurate, reliable, and affordable medical testing services with NABL-accredited standards and advanced equipment.</w:t>
      </w:r>
    </w:p>
    <w:p w14:paraId="079836F1" w14:textId="77777777" w:rsidR="0008119D" w:rsidRDefault="0008119D"/>
    <w:p w14:paraId="75807086" w14:textId="77777777" w:rsidR="0008119D" w:rsidRDefault="00000000">
      <w:r>
        <w:t>OUR DIAGNOSTIC SPECIALITIES:</w:t>
      </w:r>
    </w:p>
    <w:p w14:paraId="5B69AEA1" w14:textId="77777777" w:rsidR="0008119D" w:rsidRDefault="00000000">
      <w:r>
        <w:t>We provide a wide range of diagnostic services across Chennai.</w:t>
      </w:r>
    </w:p>
    <w:p w14:paraId="005D2A56" w14:textId="77777777" w:rsidR="0008119D" w:rsidRDefault="0008119D"/>
    <w:p w14:paraId="112DE289" w14:textId="77777777" w:rsidR="0008119D" w:rsidRDefault="00000000">
      <w:r>
        <w:t>-----------------------------------------------------</w:t>
      </w:r>
    </w:p>
    <w:p w14:paraId="28586B94" w14:textId="77777777" w:rsidR="0008119D" w:rsidRDefault="00000000">
      <w:r>
        <w:t>PAGE 50: ALLERGY TEST IN IYYAPPANTHANGAL</w:t>
      </w:r>
    </w:p>
    <w:p w14:paraId="6323CB63" w14:textId="77777777" w:rsidR="0008119D" w:rsidRDefault="00000000">
      <w:r>
        <w:t>-----------------------------------------------------</w:t>
      </w:r>
    </w:p>
    <w:p w14:paraId="6F3E70F9" w14:textId="77777777" w:rsidR="0008119D" w:rsidRDefault="00000000">
      <w:r>
        <w:lastRenderedPageBreak/>
        <w:t>URL: /speciality/iyyappanthangal/allergy-test.html</w:t>
      </w:r>
    </w:p>
    <w:p w14:paraId="498102C2" w14:textId="77777777" w:rsidR="0008119D" w:rsidRDefault="0008119D"/>
    <w:p w14:paraId="7553A184" w14:textId="77777777" w:rsidR="0008119D" w:rsidRDefault="00000000">
      <w:r>
        <w:t>TITLE: Allergy Test in Iyyappanthangal, Chennai</w:t>
      </w:r>
    </w:p>
    <w:p w14:paraId="24684B60" w14:textId="77777777" w:rsidR="0008119D" w:rsidRDefault="00000000">
      <w:r>
        <w:t>ACCESS TEXT: Our center is highly accessible from Kattupakkam, Numbal, making it easy to schedule your visit with zero hassle.</w:t>
      </w:r>
    </w:p>
    <w:p w14:paraId="5020769E" w14:textId="77777777" w:rsidR="0008119D" w:rsidRDefault="0008119D"/>
    <w:p w14:paraId="087375F3" w14:textId="77777777" w:rsidR="0008119D" w:rsidRDefault="00000000">
      <w:r>
        <w:t>MAIN SEO PARAGRAPH:</w:t>
      </w:r>
    </w:p>
    <w:p w14:paraId="5080A9FE" w14:textId="77777777" w:rsidR="0008119D" w:rsidRDefault="00000000">
      <w:r>
        <w:t>Identify exactly what is triggering your symptoms with a comprehensive, accurate allergy test in Iyyappanthangal, Chennai. At David Labs and Scans, we offer extensive panel testing for food, dust, dander, and environmental allergens using state-of-the-art pathology. By booking your detailed allergy test near Iyyappanthangal, you eliminate the guesswork behind chronic sneezing, skin rashes, or digestive discomfort. We deliver extremely comprehensive reporting that allows you and your doctor to construct a reliable, long-term defensive treatment plan.</w:t>
      </w:r>
    </w:p>
    <w:p w14:paraId="73065062" w14:textId="77777777" w:rsidR="0008119D" w:rsidRDefault="0008119D"/>
    <w:p w14:paraId="5446BB02" w14:textId="77777777" w:rsidR="0008119D" w:rsidRDefault="00000000">
      <w:r>
        <w:t>WHY DOES DAVID SCANS &amp; LABS OFFER SERVICES AT LOW PRICES?</w:t>
      </w:r>
    </w:p>
    <w:p w14:paraId="38811BDC" w14:textId="77777777" w:rsidR="0008119D" w:rsidRDefault="00000000">
      <w:r>
        <w:t>We focus on efficiency, high patient volume, and optimized operations to reduce cost without compromising quality.</w:t>
      </w:r>
    </w:p>
    <w:p w14:paraId="4C16A27C" w14:textId="77777777" w:rsidR="0008119D" w:rsidRDefault="0008119D"/>
    <w:p w14:paraId="1B64478A" w14:textId="77777777" w:rsidR="0008119D" w:rsidRDefault="00000000">
      <w:r>
        <w:t>HOW DOES DAVID SCANS AND LABS OFFER SERVICES AT A LOWER COST?</w:t>
      </w:r>
    </w:p>
    <w:p w14:paraId="71194076" w14:textId="77777777" w:rsidR="0008119D" w:rsidRDefault="00000000">
      <w:r>
        <w:t>Using automation and scale, we reduce cost per test and deliver fast, accurate reports.</w:t>
      </w:r>
    </w:p>
    <w:p w14:paraId="70CAEC12" w14:textId="77777777" w:rsidR="0008119D" w:rsidRDefault="0008119D"/>
    <w:p w14:paraId="33CF5C76" w14:textId="77777777" w:rsidR="0008119D" w:rsidRDefault="00000000">
      <w:r>
        <w:t>DAVID LABS AND SCANS:</w:t>
      </w:r>
    </w:p>
    <w:p w14:paraId="351AE054" w14:textId="77777777" w:rsidR="0008119D" w:rsidRDefault="00000000">
      <w:r>
        <w:t>David Labs and Scans is a trusted diagnostic center in Chennai offering accurate, reliable, and affordable medical testing services with NABL-accredited standards and advanced equipment.</w:t>
      </w:r>
    </w:p>
    <w:p w14:paraId="631CB89A" w14:textId="77777777" w:rsidR="0008119D" w:rsidRDefault="0008119D"/>
    <w:p w14:paraId="5FE2CDBA" w14:textId="77777777" w:rsidR="0008119D" w:rsidRDefault="00000000">
      <w:r>
        <w:t>OUR DIAGNOSTIC SPECIALITIES:</w:t>
      </w:r>
    </w:p>
    <w:p w14:paraId="1AFB33FC" w14:textId="77777777" w:rsidR="0008119D" w:rsidRDefault="00000000">
      <w:r>
        <w:t>We provide a wide range of diagnostic services across Chennai.</w:t>
      </w:r>
    </w:p>
    <w:p w14:paraId="3206151A" w14:textId="77777777" w:rsidR="0008119D" w:rsidRDefault="0008119D"/>
    <w:p w14:paraId="2E645605" w14:textId="77777777" w:rsidR="0008119D" w:rsidRDefault="00000000">
      <w:r>
        <w:lastRenderedPageBreak/>
        <w:t>-----------------------------------------------------</w:t>
      </w:r>
    </w:p>
    <w:p w14:paraId="5A44D3E8" w14:textId="77777777" w:rsidR="0008119D" w:rsidRDefault="00000000">
      <w:r>
        <w:t>PAGE 51: PREVENTIVE HEALTH CHECKUP IN IYYAPPANTHANGAL</w:t>
      </w:r>
    </w:p>
    <w:p w14:paraId="1D82602C" w14:textId="77777777" w:rsidR="0008119D" w:rsidRDefault="00000000">
      <w:r>
        <w:t>-----------------------------------------------------</w:t>
      </w:r>
    </w:p>
    <w:p w14:paraId="2DB03940" w14:textId="77777777" w:rsidR="0008119D" w:rsidRDefault="00000000">
      <w:r>
        <w:t>URL: /speciality/iyyappanthangal/preventive-health-checkup.html</w:t>
      </w:r>
    </w:p>
    <w:p w14:paraId="5C9107BE" w14:textId="77777777" w:rsidR="0008119D" w:rsidRDefault="0008119D"/>
    <w:p w14:paraId="42E2E668" w14:textId="77777777" w:rsidR="0008119D" w:rsidRDefault="00000000">
      <w:r>
        <w:t>TITLE: Preventive Health Checkup in Iyyappanthangal, Chennai</w:t>
      </w:r>
    </w:p>
    <w:p w14:paraId="15ADEA37" w14:textId="77777777" w:rsidR="0008119D" w:rsidRDefault="00000000">
      <w:r>
        <w:t>ACCESS TEXT: Our center is highly accessible from Kattupakkam, Numbal, making it easy to schedule your visit with zero hassle.</w:t>
      </w:r>
    </w:p>
    <w:p w14:paraId="4BFF0FEE" w14:textId="77777777" w:rsidR="0008119D" w:rsidRDefault="0008119D"/>
    <w:p w14:paraId="1312F009" w14:textId="77777777" w:rsidR="0008119D" w:rsidRDefault="00000000">
      <w:r>
        <w:t>MAIN SEO PARAGRAPH:</w:t>
      </w:r>
    </w:p>
    <w:p w14:paraId="588F4330" w14:textId="77777777" w:rsidR="0008119D" w:rsidRDefault="00000000">
      <w:r>
        <w:t>Invest in your long-term wellness with an affordable, full-body preventive health checkup in Iyyappanthangal, Chennai. David Labs and Scans has meticulously designed screening packages that evaluate all major organ functions—from liver and kidney health to diabetes and cholesterol levels. Undergoing a robust master health checkup near Iyyappanthangal gives you total peace of mind by catching underlying issues long before they become serious symptoms. Fast, private, and exceptionally thorough, our preventive profiles are the cornerstone of a healthier, happier life.</w:t>
      </w:r>
    </w:p>
    <w:p w14:paraId="0B1171F1" w14:textId="77777777" w:rsidR="0008119D" w:rsidRDefault="0008119D"/>
    <w:p w14:paraId="374CD470" w14:textId="77777777" w:rsidR="0008119D" w:rsidRDefault="00000000">
      <w:r>
        <w:t>WHY DOES DAVID SCANS &amp; LABS OFFER SERVICES AT LOW PRICES?</w:t>
      </w:r>
    </w:p>
    <w:p w14:paraId="197E94C5" w14:textId="77777777" w:rsidR="0008119D" w:rsidRDefault="00000000">
      <w:r>
        <w:t>We focus on efficiency, high patient volume, and optimized operations to reduce cost without compromising quality.</w:t>
      </w:r>
    </w:p>
    <w:p w14:paraId="281E195E" w14:textId="77777777" w:rsidR="0008119D" w:rsidRDefault="0008119D"/>
    <w:p w14:paraId="25BFEFC9" w14:textId="77777777" w:rsidR="0008119D" w:rsidRDefault="00000000">
      <w:r>
        <w:t>HOW DOES DAVID SCANS AND LABS OFFER SERVICES AT A LOWER COST?</w:t>
      </w:r>
    </w:p>
    <w:p w14:paraId="4F5EB42E" w14:textId="77777777" w:rsidR="0008119D" w:rsidRDefault="00000000">
      <w:r>
        <w:t>Using automation and scale, we reduce cost per test and deliver fast, accurate reports.</w:t>
      </w:r>
    </w:p>
    <w:p w14:paraId="7F333175" w14:textId="77777777" w:rsidR="0008119D" w:rsidRDefault="0008119D"/>
    <w:p w14:paraId="69FD5328" w14:textId="77777777" w:rsidR="0008119D" w:rsidRDefault="00000000">
      <w:r>
        <w:t>DAVID LABS AND SCANS:</w:t>
      </w:r>
    </w:p>
    <w:p w14:paraId="366C16E6" w14:textId="77777777" w:rsidR="0008119D" w:rsidRDefault="00000000">
      <w:r>
        <w:t>David Labs and Scans is a trusted diagnostic center in Chennai offering accurate, reliable, and affordable medical testing services with NABL-accredited standards and advanced equipment.</w:t>
      </w:r>
    </w:p>
    <w:p w14:paraId="6BB74893" w14:textId="77777777" w:rsidR="0008119D" w:rsidRDefault="0008119D"/>
    <w:p w14:paraId="71681321" w14:textId="77777777" w:rsidR="0008119D" w:rsidRDefault="00000000">
      <w:r>
        <w:lastRenderedPageBreak/>
        <w:t>OUR DIAGNOSTIC SPECIALITIES:</w:t>
      </w:r>
    </w:p>
    <w:p w14:paraId="40B2D033" w14:textId="77777777" w:rsidR="0008119D" w:rsidRDefault="00000000">
      <w:r>
        <w:t>We provide a wide range of diagnostic services across Chennai.</w:t>
      </w:r>
    </w:p>
    <w:p w14:paraId="26EA0E12" w14:textId="77777777" w:rsidR="0008119D" w:rsidRDefault="0008119D"/>
    <w:p w14:paraId="7C2A7E56" w14:textId="77777777" w:rsidR="0008119D" w:rsidRDefault="00000000">
      <w:r>
        <w:t>-----------------------------------------------------</w:t>
      </w:r>
    </w:p>
    <w:p w14:paraId="053D931F" w14:textId="77777777" w:rsidR="0008119D" w:rsidRDefault="00000000">
      <w:r>
        <w:t>PAGE 52: ULTRASOUND SCAN IN MUGALIVAKKAM</w:t>
      </w:r>
    </w:p>
    <w:p w14:paraId="2641B2B4" w14:textId="77777777" w:rsidR="0008119D" w:rsidRDefault="00000000">
      <w:r>
        <w:t>-----------------------------------------------------</w:t>
      </w:r>
    </w:p>
    <w:p w14:paraId="41715DD6" w14:textId="77777777" w:rsidR="0008119D" w:rsidRDefault="00000000">
      <w:r>
        <w:t>URL: /speciality/mugalivakkam/ultrasound-scan.html</w:t>
      </w:r>
    </w:p>
    <w:p w14:paraId="3529A84B" w14:textId="77777777" w:rsidR="0008119D" w:rsidRDefault="0008119D"/>
    <w:p w14:paraId="1A2A1F03" w14:textId="77777777" w:rsidR="0008119D" w:rsidRDefault="00000000">
      <w:r>
        <w:t>TITLE: Ultrasound Scan in Mugalivakkam, Chennai</w:t>
      </w:r>
    </w:p>
    <w:p w14:paraId="5CF480CB" w14:textId="77777777" w:rsidR="0008119D" w:rsidRDefault="00000000">
      <w:r>
        <w:t>ACCESS TEXT: Our center is highly accessible from Ramapuram, Manapakkam, making it easy to schedule your visit with zero hassle.</w:t>
      </w:r>
    </w:p>
    <w:p w14:paraId="2AFDC942" w14:textId="77777777" w:rsidR="0008119D" w:rsidRDefault="0008119D"/>
    <w:p w14:paraId="651EB6D3" w14:textId="77777777" w:rsidR="0008119D" w:rsidRDefault="00000000">
      <w:r>
        <w:t>MAIN SEO PARAGRAPH:</w:t>
      </w:r>
    </w:p>
    <w:p w14:paraId="6658B24A" w14:textId="77777777" w:rsidR="0008119D" w:rsidRDefault="00000000">
      <w:r>
        <w:t>If you are looking for a highly reliable and clear ultrasound scan in Mugalivakkam, Chennai, David Labs and Scans is your trusted diagnostic destination. We utilize the latest state-of-the-art sonography equipment to provide high-resolution imaging for abdominal, pelvic, and general body evaluations. Our experienced radiologists ensure that every ultrasound scan near Mugalivakkam is conducted with the utmost care, prioritizing patient comfort and clinical accuracy. With affordable pricing, minimal waiting times, and detailed reports delivered swiftly, we help your consulting physician make well-informed healthcare decisions without any diagnostic delay.</w:t>
      </w:r>
    </w:p>
    <w:p w14:paraId="73BCA176" w14:textId="77777777" w:rsidR="0008119D" w:rsidRDefault="0008119D"/>
    <w:p w14:paraId="268B313E" w14:textId="77777777" w:rsidR="0008119D" w:rsidRDefault="00000000">
      <w:r>
        <w:t>WHY DOES DAVID SCANS &amp; LABS OFFER SERVICES AT LOW PRICES?</w:t>
      </w:r>
    </w:p>
    <w:p w14:paraId="44ECD74A" w14:textId="77777777" w:rsidR="0008119D" w:rsidRDefault="00000000">
      <w:r>
        <w:t>We focus on efficiency, high patient volume, and optimized operations to reduce cost without compromising quality.</w:t>
      </w:r>
    </w:p>
    <w:p w14:paraId="4D0BFB76" w14:textId="77777777" w:rsidR="0008119D" w:rsidRDefault="0008119D"/>
    <w:p w14:paraId="5FBAC5F1" w14:textId="77777777" w:rsidR="0008119D" w:rsidRDefault="00000000">
      <w:r>
        <w:t>HOW DOES DAVID SCANS AND LABS OFFER SERVICES AT A LOWER COST?</w:t>
      </w:r>
    </w:p>
    <w:p w14:paraId="1B4893DB" w14:textId="77777777" w:rsidR="0008119D" w:rsidRDefault="00000000">
      <w:r>
        <w:t>Using automation and scale, we reduce cost per test and deliver fast, accurate reports.</w:t>
      </w:r>
    </w:p>
    <w:p w14:paraId="4A5D0236" w14:textId="77777777" w:rsidR="0008119D" w:rsidRDefault="0008119D"/>
    <w:p w14:paraId="6D2AC0A9" w14:textId="77777777" w:rsidR="0008119D" w:rsidRDefault="00000000">
      <w:r>
        <w:t>DAVID LABS AND SCANS:</w:t>
      </w:r>
    </w:p>
    <w:p w14:paraId="1C2DF494"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2A0C9BDF" w14:textId="77777777" w:rsidR="0008119D" w:rsidRDefault="0008119D"/>
    <w:p w14:paraId="40C48624" w14:textId="77777777" w:rsidR="0008119D" w:rsidRDefault="00000000">
      <w:r>
        <w:t>OUR DIAGNOSTIC SPECIALITIES:</w:t>
      </w:r>
    </w:p>
    <w:p w14:paraId="4E5ADB89" w14:textId="77777777" w:rsidR="0008119D" w:rsidRDefault="00000000">
      <w:r>
        <w:t>We provide a wide range of diagnostic services across Chennai.</w:t>
      </w:r>
    </w:p>
    <w:p w14:paraId="0EA4E30D" w14:textId="77777777" w:rsidR="0008119D" w:rsidRDefault="0008119D"/>
    <w:p w14:paraId="66A719C0" w14:textId="77777777" w:rsidR="0008119D" w:rsidRDefault="00000000">
      <w:r>
        <w:t>-----------------------------------------------------</w:t>
      </w:r>
    </w:p>
    <w:p w14:paraId="3393C526" w14:textId="77777777" w:rsidR="0008119D" w:rsidRDefault="00000000">
      <w:r>
        <w:t>PAGE 53: BLOOD TEST IN MUGALIVAKKAM</w:t>
      </w:r>
    </w:p>
    <w:p w14:paraId="46FF19F2" w14:textId="77777777" w:rsidR="0008119D" w:rsidRDefault="00000000">
      <w:r>
        <w:t>-----------------------------------------------------</w:t>
      </w:r>
    </w:p>
    <w:p w14:paraId="43933C45" w14:textId="77777777" w:rsidR="0008119D" w:rsidRDefault="00000000">
      <w:r>
        <w:t>URL: /speciality/mugalivakkam/blood-test.html</w:t>
      </w:r>
    </w:p>
    <w:p w14:paraId="027BF75D" w14:textId="77777777" w:rsidR="0008119D" w:rsidRDefault="0008119D"/>
    <w:p w14:paraId="68CD6B85" w14:textId="77777777" w:rsidR="0008119D" w:rsidRDefault="00000000">
      <w:r>
        <w:t>TITLE: Blood Test in Mugalivakkam, Chennai</w:t>
      </w:r>
    </w:p>
    <w:p w14:paraId="2BA2CB20" w14:textId="77777777" w:rsidR="0008119D" w:rsidRDefault="00000000">
      <w:r>
        <w:t>ACCESS TEXT: Our center is highly accessible from Ramapuram, Manapakkam, making it easy to schedule your visit with zero hassle.</w:t>
      </w:r>
    </w:p>
    <w:p w14:paraId="1F575422" w14:textId="77777777" w:rsidR="0008119D" w:rsidRDefault="0008119D"/>
    <w:p w14:paraId="74435718" w14:textId="77777777" w:rsidR="0008119D" w:rsidRDefault="00000000">
      <w:r>
        <w:t>MAIN SEO PARAGRAPH:</w:t>
      </w:r>
    </w:p>
    <w:p w14:paraId="56711D24" w14:textId="77777777" w:rsidR="0008119D" w:rsidRDefault="00000000">
      <w:r>
        <w:t>For absolutely accurate and affordable blood tests in Mugalivakkam, Chennai, David Labs offers a comprehensive, advanced pathology lab setup. From routine complete blood counts (CBC), diabetes screening, and thyroid profiles to complex biochemical evaluations, our NABL-accredited diagnostic laboratory guarantees the highest level of precision. When searching for a blood test lab near Mugalivakkam, patients trust us for our rigorously hygienic sample collection process and exceptionally fast turnaround times. Getting your routine lab work done is now completely hassle-free, delivering dependable and verified reports right on time.</w:t>
      </w:r>
    </w:p>
    <w:p w14:paraId="4C77DDCC" w14:textId="77777777" w:rsidR="0008119D" w:rsidRDefault="0008119D"/>
    <w:p w14:paraId="2D84AE48" w14:textId="77777777" w:rsidR="0008119D" w:rsidRDefault="00000000">
      <w:r>
        <w:t>WHY DOES DAVID SCANS &amp; LABS OFFER SERVICES AT LOW PRICES?</w:t>
      </w:r>
    </w:p>
    <w:p w14:paraId="561ECB75" w14:textId="77777777" w:rsidR="0008119D" w:rsidRDefault="00000000">
      <w:r>
        <w:t>We focus on efficiency, high patient volume, and optimized operations to reduce cost without compromising quality.</w:t>
      </w:r>
    </w:p>
    <w:p w14:paraId="76703665" w14:textId="77777777" w:rsidR="0008119D" w:rsidRDefault="0008119D"/>
    <w:p w14:paraId="49E3BA4D" w14:textId="77777777" w:rsidR="0008119D" w:rsidRDefault="00000000">
      <w:r>
        <w:t>HOW DOES DAVID SCANS AND LABS OFFER SERVICES AT A LOWER COST?</w:t>
      </w:r>
    </w:p>
    <w:p w14:paraId="406EEE52" w14:textId="77777777" w:rsidR="0008119D" w:rsidRDefault="00000000">
      <w:r>
        <w:lastRenderedPageBreak/>
        <w:t>Using automation and scale, we reduce cost per test and deliver fast, accurate reports.</w:t>
      </w:r>
    </w:p>
    <w:p w14:paraId="7AB98B2A" w14:textId="77777777" w:rsidR="0008119D" w:rsidRDefault="0008119D"/>
    <w:p w14:paraId="3B1CC01F" w14:textId="77777777" w:rsidR="0008119D" w:rsidRDefault="00000000">
      <w:r>
        <w:t>DAVID LABS AND SCANS:</w:t>
      </w:r>
    </w:p>
    <w:p w14:paraId="59033476" w14:textId="77777777" w:rsidR="0008119D" w:rsidRDefault="00000000">
      <w:r>
        <w:t>David Labs and Scans is a trusted diagnostic center in Chennai offering accurate, reliable, and affordable medical testing services with NABL-accredited standards and advanced equipment.</w:t>
      </w:r>
    </w:p>
    <w:p w14:paraId="6B006C7B" w14:textId="77777777" w:rsidR="0008119D" w:rsidRDefault="0008119D"/>
    <w:p w14:paraId="0A4E8DD1" w14:textId="77777777" w:rsidR="0008119D" w:rsidRDefault="00000000">
      <w:r>
        <w:t>OUR DIAGNOSTIC SPECIALITIES:</w:t>
      </w:r>
    </w:p>
    <w:p w14:paraId="02A34A65" w14:textId="77777777" w:rsidR="0008119D" w:rsidRDefault="00000000">
      <w:r>
        <w:t>We provide a wide range of diagnostic services across Chennai.</w:t>
      </w:r>
    </w:p>
    <w:p w14:paraId="4D69B266" w14:textId="77777777" w:rsidR="0008119D" w:rsidRDefault="0008119D"/>
    <w:p w14:paraId="6AEDC540" w14:textId="77777777" w:rsidR="0008119D" w:rsidRDefault="00000000">
      <w:r>
        <w:t>-----------------------------------------------------</w:t>
      </w:r>
    </w:p>
    <w:p w14:paraId="3EB5230F" w14:textId="77777777" w:rsidR="0008119D" w:rsidRDefault="00000000">
      <w:r>
        <w:t>PAGE 54: DIGITAL X-RAY IN MUGALIVAKKAM</w:t>
      </w:r>
    </w:p>
    <w:p w14:paraId="460EC533" w14:textId="77777777" w:rsidR="0008119D" w:rsidRDefault="00000000">
      <w:r>
        <w:t>-----------------------------------------------------</w:t>
      </w:r>
    </w:p>
    <w:p w14:paraId="3FB00BB2" w14:textId="77777777" w:rsidR="0008119D" w:rsidRDefault="00000000">
      <w:r>
        <w:t>URL: /speciality/mugalivakkam/digital-x-ray.html</w:t>
      </w:r>
    </w:p>
    <w:p w14:paraId="5FBD8128" w14:textId="77777777" w:rsidR="0008119D" w:rsidRDefault="0008119D"/>
    <w:p w14:paraId="0410BF0A" w14:textId="77777777" w:rsidR="0008119D" w:rsidRDefault="00000000">
      <w:r>
        <w:t>TITLE: Digital X-Ray in Mugalivakkam, Chennai</w:t>
      </w:r>
    </w:p>
    <w:p w14:paraId="117D9E81" w14:textId="77777777" w:rsidR="0008119D" w:rsidRDefault="00000000">
      <w:r>
        <w:t>ACCESS TEXT: Our center is highly accessible from Ramapuram, Manapakkam, making it easy to schedule your visit with zero hassle.</w:t>
      </w:r>
    </w:p>
    <w:p w14:paraId="1B36735D" w14:textId="77777777" w:rsidR="0008119D" w:rsidRDefault="0008119D"/>
    <w:p w14:paraId="12F4689E" w14:textId="77777777" w:rsidR="0008119D" w:rsidRDefault="00000000">
      <w:r>
        <w:t>MAIN SEO PARAGRAPH:</w:t>
      </w:r>
    </w:p>
    <w:p w14:paraId="455E20DB" w14:textId="77777777" w:rsidR="0008119D" w:rsidRDefault="00000000">
      <w:r>
        <w:t>Experience fast, highly detailed, and low-radiation digital X-ray services right here in Mugalivakkam, Chennai at David Labs and Scans. Whether you need a chest X-ray, joint imaging, or orthopedic bone scans, our advanced digital radiography machines capture precisely detailed internal images instantly. Choosing our center for a digital X-ray near Mugalivakkam means you get immediate processing and digitally enhanced clarity that significantly aids in accurate orthopedic or pulmonary diagnostics. We maintain a completely safe, sterile environment while ensuring rapid results.</w:t>
      </w:r>
    </w:p>
    <w:p w14:paraId="471F58E2" w14:textId="77777777" w:rsidR="0008119D" w:rsidRDefault="0008119D"/>
    <w:p w14:paraId="18A1C273" w14:textId="77777777" w:rsidR="0008119D" w:rsidRDefault="00000000">
      <w:r>
        <w:t>WHY DOES DAVID SCANS &amp; LABS OFFER SERVICES AT LOW PRICES?</w:t>
      </w:r>
    </w:p>
    <w:p w14:paraId="10AD8248" w14:textId="77777777" w:rsidR="0008119D" w:rsidRDefault="00000000">
      <w:r>
        <w:lastRenderedPageBreak/>
        <w:t>We focus on efficiency, high patient volume, and optimized operations to reduce cost without compromising quality.</w:t>
      </w:r>
    </w:p>
    <w:p w14:paraId="6B6BC917" w14:textId="77777777" w:rsidR="0008119D" w:rsidRDefault="0008119D"/>
    <w:p w14:paraId="210E5565" w14:textId="77777777" w:rsidR="0008119D" w:rsidRDefault="00000000">
      <w:r>
        <w:t>HOW DOES DAVID SCANS AND LABS OFFER SERVICES AT A LOWER COST?</w:t>
      </w:r>
    </w:p>
    <w:p w14:paraId="3DEEB5AB" w14:textId="77777777" w:rsidR="0008119D" w:rsidRDefault="00000000">
      <w:r>
        <w:t>Using automation and scale, we reduce cost per test and deliver fast, accurate reports.</w:t>
      </w:r>
    </w:p>
    <w:p w14:paraId="09BC40E2" w14:textId="77777777" w:rsidR="0008119D" w:rsidRDefault="0008119D"/>
    <w:p w14:paraId="1611D6D3" w14:textId="77777777" w:rsidR="0008119D" w:rsidRDefault="00000000">
      <w:r>
        <w:t>DAVID LABS AND SCANS:</w:t>
      </w:r>
    </w:p>
    <w:p w14:paraId="456B2362" w14:textId="77777777" w:rsidR="0008119D" w:rsidRDefault="00000000">
      <w:r>
        <w:t>David Labs and Scans is a trusted diagnostic center in Chennai offering accurate, reliable, and affordable medical testing services with NABL-accredited standards and advanced equipment.</w:t>
      </w:r>
    </w:p>
    <w:p w14:paraId="3A39526D" w14:textId="77777777" w:rsidR="0008119D" w:rsidRDefault="0008119D"/>
    <w:p w14:paraId="441BE1AF" w14:textId="77777777" w:rsidR="0008119D" w:rsidRDefault="00000000">
      <w:r>
        <w:t>OUR DIAGNOSTIC SPECIALITIES:</w:t>
      </w:r>
    </w:p>
    <w:p w14:paraId="7CADD85A" w14:textId="77777777" w:rsidR="0008119D" w:rsidRDefault="00000000">
      <w:r>
        <w:t>We provide a wide range of diagnostic services across Chennai.</w:t>
      </w:r>
    </w:p>
    <w:p w14:paraId="3451F679" w14:textId="77777777" w:rsidR="0008119D" w:rsidRDefault="0008119D"/>
    <w:p w14:paraId="47694A83" w14:textId="77777777" w:rsidR="0008119D" w:rsidRDefault="00000000">
      <w:r>
        <w:t>-----------------------------------------------------</w:t>
      </w:r>
    </w:p>
    <w:p w14:paraId="2D5C532A" w14:textId="77777777" w:rsidR="0008119D" w:rsidRDefault="00000000">
      <w:r>
        <w:t>PAGE 55: PREGNANCY SCAN IN MUGALIVAKKAM</w:t>
      </w:r>
    </w:p>
    <w:p w14:paraId="49EF485A" w14:textId="77777777" w:rsidR="0008119D" w:rsidRDefault="00000000">
      <w:r>
        <w:t>-----------------------------------------------------</w:t>
      </w:r>
    </w:p>
    <w:p w14:paraId="7BB77338" w14:textId="77777777" w:rsidR="0008119D" w:rsidRDefault="00000000">
      <w:r>
        <w:t>URL: /speciality/mugalivakkam/pregnancy-scan.html</w:t>
      </w:r>
    </w:p>
    <w:p w14:paraId="47CC12F8" w14:textId="77777777" w:rsidR="0008119D" w:rsidRDefault="0008119D"/>
    <w:p w14:paraId="7B009606" w14:textId="77777777" w:rsidR="0008119D" w:rsidRDefault="00000000">
      <w:r>
        <w:t>TITLE: Pregnancy Scan in Mugalivakkam, Chennai</w:t>
      </w:r>
    </w:p>
    <w:p w14:paraId="60884D87" w14:textId="77777777" w:rsidR="0008119D" w:rsidRDefault="00000000">
      <w:r>
        <w:t>ACCESS TEXT: Our center is highly accessible from Ramapuram, Manapakkam, making it easy to schedule your visit with zero hassle.</w:t>
      </w:r>
    </w:p>
    <w:p w14:paraId="68131CDE" w14:textId="77777777" w:rsidR="0008119D" w:rsidRDefault="0008119D"/>
    <w:p w14:paraId="40474EE9" w14:textId="77777777" w:rsidR="0008119D" w:rsidRDefault="00000000">
      <w:r>
        <w:t>MAIN SEO PARAGRAPH:</w:t>
      </w:r>
    </w:p>
    <w:p w14:paraId="0AAB0775" w14:textId="77777777" w:rsidR="0008119D" w:rsidRDefault="00000000">
      <w:r>
        <w:t xml:space="preserve">Expecting mothers seeking a safe, comfortable, and accurate pregnancy scan in Mugalivakkam, Chennai can confidently rely on David Labs and Scans. We understand that maternal care requires a delicate touch, and our specialized imaging technology provides crystal-clear fetal monitoring, growth tracking, and anomaly screening scans. By choosing our dedicated fetal assessment services near Mugalivakkam, you are assured of detailed consultations with experienced professionals. We prioritize your privacy and peace of mind </w:t>
      </w:r>
      <w:r>
        <w:lastRenderedPageBreak/>
        <w:t>by offering thoroughly detailed visual reports that capture every crucial milestone of your baby's development.</w:t>
      </w:r>
    </w:p>
    <w:p w14:paraId="5E49B991" w14:textId="77777777" w:rsidR="0008119D" w:rsidRDefault="0008119D"/>
    <w:p w14:paraId="4D60D401" w14:textId="77777777" w:rsidR="0008119D" w:rsidRDefault="00000000">
      <w:r>
        <w:t>WHY DOES DAVID SCANS &amp; LABS OFFER SERVICES AT LOW PRICES?</w:t>
      </w:r>
    </w:p>
    <w:p w14:paraId="16B20C86" w14:textId="77777777" w:rsidR="0008119D" w:rsidRDefault="00000000">
      <w:r>
        <w:t>We focus on efficiency, high patient volume, and optimized operations to reduce cost without compromising quality.</w:t>
      </w:r>
    </w:p>
    <w:p w14:paraId="47972235" w14:textId="77777777" w:rsidR="0008119D" w:rsidRDefault="0008119D"/>
    <w:p w14:paraId="0C082792" w14:textId="77777777" w:rsidR="0008119D" w:rsidRDefault="00000000">
      <w:r>
        <w:t>HOW DOES DAVID SCANS AND LABS OFFER SERVICES AT A LOWER COST?</w:t>
      </w:r>
    </w:p>
    <w:p w14:paraId="2FE2B720" w14:textId="77777777" w:rsidR="0008119D" w:rsidRDefault="00000000">
      <w:r>
        <w:t>Using automation and scale, we reduce cost per test and deliver fast, accurate reports.</w:t>
      </w:r>
    </w:p>
    <w:p w14:paraId="27980B1C" w14:textId="77777777" w:rsidR="0008119D" w:rsidRDefault="0008119D"/>
    <w:p w14:paraId="0EEF0BC3" w14:textId="77777777" w:rsidR="0008119D" w:rsidRDefault="00000000">
      <w:r>
        <w:t>DAVID LABS AND SCANS:</w:t>
      </w:r>
    </w:p>
    <w:p w14:paraId="03A30279" w14:textId="77777777" w:rsidR="0008119D" w:rsidRDefault="00000000">
      <w:r>
        <w:t>David Labs and Scans is a trusted diagnostic center in Chennai offering accurate, reliable, and affordable medical testing services with NABL-accredited standards and advanced equipment.</w:t>
      </w:r>
    </w:p>
    <w:p w14:paraId="1FA28C23" w14:textId="77777777" w:rsidR="0008119D" w:rsidRDefault="0008119D"/>
    <w:p w14:paraId="39E6ECB0" w14:textId="77777777" w:rsidR="0008119D" w:rsidRDefault="00000000">
      <w:r>
        <w:t>OUR DIAGNOSTIC SPECIALITIES:</w:t>
      </w:r>
    </w:p>
    <w:p w14:paraId="6B12EAD6" w14:textId="77777777" w:rsidR="0008119D" w:rsidRDefault="00000000">
      <w:r>
        <w:t>We provide a wide range of diagnostic services across Chennai.</w:t>
      </w:r>
    </w:p>
    <w:p w14:paraId="4FC7F7D9" w14:textId="77777777" w:rsidR="0008119D" w:rsidRDefault="0008119D"/>
    <w:p w14:paraId="457C0D15" w14:textId="77777777" w:rsidR="0008119D" w:rsidRDefault="00000000">
      <w:r>
        <w:t>-----------------------------------------------------</w:t>
      </w:r>
    </w:p>
    <w:p w14:paraId="430EC2E2" w14:textId="77777777" w:rsidR="0008119D" w:rsidRDefault="00000000">
      <w:r>
        <w:t>PAGE 56: CARDIAC PACKAGE IN MUGALIVAKKAM</w:t>
      </w:r>
    </w:p>
    <w:p w14:paraId="2857334B" w14:textId="77777777" w:rsidR="0008119D" w:rsidRDefault="00000000">
      <w:r>
        <w:t>-----------------------------------------------------</w:t>
      </w:r>
    </w:p>
    <w:p w14:paraId="345779E5" w14:textId="77777777" w:rsidR="0008119D" w:rsidRDefault="00000000">
      <w:r>
        <w:t>URL: /speciality/mugalivakkam/cardiac-package.html</w:t>
      </w:r>
    </w:p>
    <w:p w14:paraId="1AEC2222" w14:textId="77777777" w:rsidR="0008119D" w:rsidRDefault="0008119D"/>
    <w:p w14:paraId="6FE620F4" w14:textId="77777777" w:rsidR="0008119D" w:rsidRDefault="00000000">
      <w:r>
        <w:t>TITLE: Cardiac Package in Mugalivakkam, Chennai</w:t>
      </w:r>
    </w:p>
    <w:p w14:paraId="6A8B3017" w14:textId="77777777" w:rsidR="0008119D" w:rsidRDefault="00000000">
      <w:r>
        <w:t>ACCESS TEXT: Our center is highly accessible from Ramapuram, Manapakkam, making it easy to schedule your visit with zero hassle.</w:t>
      </w:r>
    </w:p>
    <w:p w14:paraId="78C0E181" w14:textId="77777777" w:rsidR="0008119D" w:rsidRDefault="0008119D"/>
    <w:p w14:paraId="1A981B6F" w14:textId="77777777" w:rsidR="0008119D" w:rsidRDefault="00000000">
      <w:r>
        <w:t>MAIN SEO PARAGRAPH:</w:t>
      </w:r>
    </w:p>
    <w:p w14:paraId="586137AE" w14:textId="77777777" w:rsidR="0008119D" w:rsidRDefault="00000000">
      <w:r>
        <w:lastRenderedPageBreak/>
        <w:t>Take proactive control of your heart health with our comprehensive cardiac package in Mugalivakkam, Chennai. Heart disease prevention starts with thorough screening, and David Labs and Scans brings together the most critical diagnostic cardiovascular tests into one highly affordable bundle. Evaluating your cardiovascular wellness near Mugalivakkam has never been easier; our full package covers lipid profiling, structural heart imaging, and electrical rhythm tests. We empower our patients with a totally unified, in-depth cardiac risk assessment to catch potential issues early and keep their hearts beating strong.</w:t>
      </w:r>
    </w:p>
    <w:p w14:paraId="24A1FD8E" w14:textId="77777777" w:rsidR="0008119D" w:rsidRDefault="0008119D"/>
    <w:p w14:paraId="75890746" w14:textId="77777777" w:rsidR="0008119D" w:rsidRDefault="00000000">
      <w:r>
        <w:t>WHY DOES DAVID SCANS &amp; LABS OFFER SERVICES AT LOW PRICES?</w:t>
      </w:r>
    </w:p>
    <w:p w14:paraId="24E90EB4" w14:textId="77777777" w:rsidR="0008119D" w:rsidRDefault="00000000">
      <w:r>
        <w:t>We focus on efficiency, high patient volume, and optimized operations to reduce cost without compromising quality.</w:t>
      </w:r>
    </w:p>
    <w:p w14:paraId="1BE5D60D" w14:textId="77777777" w:rsidR="0008119D" w:rsidRDefault="0008119D"/>
    <w:p w14:paraId="5B516F36" w14:textId="77777777" w:rsidR="0008119D" w:rsidRDefault="00000000">
      <w:r>
        <w:t>HOW DOES DAVID SCANS AND LABS OFFER SERVICES AT A LOWER COST?</w:t>
      </w:r>
    </w:p>
    <w:p w14:paraId="5E245730" w14:textId="77777777" w:rsidR="0008119D" w:rsidRDefault="00000000">
      <w:r>
        <w:t>Using automation and scale, we reduce cost per test and deliver fast, accurate reports.</w:t>
      </w:r>
    </w:p>
    <w:p w14:paraId="3331ADD8" w14:textId="77777777" w:rsidR="0008119D" w:rsidRDefault="0008119D"/>
    <w:p w14:paraId="13E71668" w14:textId="77777777" w:rsidR="0008119D" w:rsidRDefault="00000000">
      <w:r>
        <w:t>DAVID LABS AND SCANS:</w:t>
      </w:r>
    </w:p>
    <w:p w14:paraId="23534C94" w14:textId="77777777" w:rsidR="0008119D" w:rsidRDefault="00000000">
      <w:r>
        <w:t>David Labs and Scans is a trusted diagnostic center in Chennai offering accurate, reliable, and affordable medical testing services with NABL-accredited standards and advanced equipment.</w:t>
      </w:r>
    </w:p>
    <w:p w14:paraId="4DAD9777" w14:textId="77777777" w:rsidR="0008119D" w:rsidRDefault="0008119D"/>
    <w:p w14:paraId="179897EF" w14:textId="77777777" w:rsidR="0008119D" w:rsidRDefault="00000000">
      <w:r>
        <w:t>OUR DIAGNOSTIC SPECIALITIES:</w:t>
      </w:r>
    </w:p>
    <w:p w14:paraId="54096E49" w14:textId="77777777" w:rsidR="0008119D" w:rsidRDefault="00000000">
      <w:r>
        <w:t>We provide a wide range of diagnostic services across Chennai.</w:t>
      </w:r>
    </w:p>
    <w:p w14:paraId="08D8C4C8" w14:textId="77777777" w:rsidR="0008119D" w:rsidRDefault="0008119D"/>
    <w:p w14:paraId="7F01F376" w14:textId="77777777" w:rsidR="0008119D" w:rsidRDefault="00000000">
      <w:r>
        <w:t>-----------------------------------------------------</w:t>
      </w:r>
    </w:p>
    <w:p w14:paraId="08E5E8A9" w14:textId="77777777" w:rsidR="0008119D" w:rsidRDefault="00000000">
      <w:r>
        <w:t>PAGE 57: ECG IN MUGALIVAKKAM</w:t>
      </w:r>
    </w:p>
    <w:p w14:paraId="771B595B" w14:textId="77777777" w:rsidR="0008119D" w:rsidRDefault="00000000">
      <w:r>
        <w:t>-----------------------------------------------------</w:t>
      </w:r>
    </w:p>
    <w:p w14:paraId="6F400093" w14:textId="77777777" w:rsidR="0008119D" w:rsidRDefault="00000000">
      <w:r>
        <w:t>URL: /speciality/mugalivakkam/ecg.html</w:t>
      </w:r>
    </w:p>
    <w:p w14:paraId="056305CF" w14:textId="77777777" w:rsidR="0008119D" w:rsidRDefault="0008119D"/>
    <w:p w14:paraId="42E29A29" w14:textId="77777777" w:rsidR="0008119D" w:rsidRDefault="00000000">
      <w:r>
        <w:t>TITLE: ECG in Mugalivakkam, Chennai</w:t>
      </w:r>
    </w:p>
    <w:p w14:paraId="0A40E712" w14:textId="77777777" w:rsidR="0008119D" w:rsidRDefault="00000000">
      <w:r>
        <w:lastRenderedPageBreak/>
        <w:t>ACCESS TEXT: Our center is highly accessible from Ramapuram, Manapakkam, making it easy to schedule your visit with zero hassle.</w:t>
      </w:r>
    </w:p>
    <w:p w14:paraId="76ED5EA6" w14:textId="77777777" w:rsidR="0008119D" w:rsidRDefault="0008119D"/>
    <w:p w14:paraId="0B550097" w14:textId="77777777" w:rsidR="0008119D" w:rsidRDefault="00000000">
      <w:r>
        <w:t>MAIN SEO PARAGRAPH:</w:t>
      </w:r>
    </w:p>
    <w:p w14:paraId="5704651D" w14:textId="77777777" w:rsidR="0008119D" w:rsidRDefault="00000000">
      <w:r>
        <w:t>Monitor your heart’s electrical activity instantly with a precision ECG in Mugalivakkam, Chennai at David Labs and Scans. An electrocardiogram is a fundamental first step in evaluating chest pain, palpitations, or general rhythmic irregularities. Our clinical technicians are experts at conducting comfortable and completely painless ECG tests near Mugalivakkam, ensuring completely accurate tracing of your heart’s rhythm. The fast procedure provides immediate printout results, giving your cardiologist the vital data they need instantly.</w:t>
      </w:r>
    </w:p>
    <w:p w14:paraId="5EA7F595" w14:textId="77777777" w:rsidR="0008119D" w:rsidRDefault="0008119D"/>
    <w:p w14:paraId="6C852C1E" w14:textId="77777777" w:rsidR="0008119D" w:rsidRDefault="00000000">
      <w:r>
        <w:t>WHY DOES DAVID SCANS &amp; LABS OFFER SERVICES AT LOW PRICES?</w:t>
      </w:r>
    </w:p>
    <w:p w14:paraId="4BFA76AE" w14:textId="77777777" w:rsidR="0008119D" w:rsidRDefault="00000000">
      <w:r>
        <w:t>We focus on efficiency, high patient volume, and optimized operations to reduce cost without compromising quality.</w:t>
      </w:r>
    </w:p>
    <w:p w14:paraId="62A7CDBF" w14:textId="77777777" w:rsidR="0008119D" w:rsidRDefault="0008119D"/>
    <w:p w14:paraId="5A8CFEBD" w14:textId="77777777" w:rsidR="0008119D" w:rsidRDefault="00000000">
      <w:r>
        <w:t>HOW DOES DAVID SCANS AND LABS OFFER SERVICES AT A LOWER COST?</w:t>
      </w:r>
    </w:p>
    <w:p w14:paraId="6E157724" w14:textId="77777777" w:rsidR="0008119D" w:rsidRDefault="00000000">
      <w:r>
        <w:t>Using automation and scale, we reduce cost per test and deliver fast, accurate reports.</w:t>
      </w:r>
    </w:p>
    <w:p w14:paraId="4888A227" w14:textId="77777777" w:rsidR="0008119D" w:rsidRDefault="0008119D"/>
    <w:p w14:paraId="3CC19898" w14:textId="77777777" w:rsidR="0008119D" w:rsidRDefault="00000000">
      <w:r>
        <w:t>DAVID LABS AND SCANS:</w:t>
      </w:r>
    </w:p>
    <w:p w14:paraId="6A07E4AB" w14:textId="77777777" w:rsidR="0008119D" w:rsidRDefault="00000000">
      <w:r>
        <w:t>David Labs and Scans is a trusted diagnostic center in Chennai offering accurate, reliable, and affordable medical testing services with NABL-accredited standards and advanced equipment.</w:t>
      </w:r>
    </w:p>
    <w:p w14:paraId="4BDC7213" w14:textId="77777777" w:rsidR="0008119D" w:rsidRDefault="0008119D"/>
    <w:p w14:paraId="631129B4" w14:textId="77777777" w:rsidR="0008119D" w:rsidRDefault="00000000">
      <w:r>
        <w:t>OUR DIAGNOSTIC SPECIALITIES:</w:t>
      </w:r>
    </w:p>
    <w:p w14:paraId="2479C053" w14:textId="77777777" w:rsidR="0008119D" w:rsidRDefault="00000000">
      <w:r>
        <w:t>We provide a wide range of diagnostic services across Chennai.</w:t>
      </w:r>
    </w:p>
    <w:p w14:paraId="6DD3F323" w14:textId="77777777" w:rsidR="0008119D" w:rsidRDefault="0008119D"/>
    <w:p w14:paraId="77236E63" w14:textId="77777777" w:rsidR="0008119D" w:rsidRDefault="00000000">
      <w:r>
        <w:t>-----------------------------------------------------</w:t>
      </w:r>
    </w:p>
    <w:p w14:paraId="254EC2BA" w14:textId="77777777" w:rsidR="0008119D" w:rsidRDefault="00000000">
      <w:r>
        <w:t>PAGE 58: ECHO IN MUGALIVAKKAM</w:t>
      </w:r>
    </w:p>
    <w:p w14:paraId="59912FA9" w14:textId="77777777" w:rsidR="0008119D" w:rsidRDefault="00000000">
      <w:r>
        <w:t>-----------------------------------------------------</w:t>
      </w:r>
    </w:p>
    <w:p w14:paraId="31DE5B49" w14:textId="77777777" w:rsidR="0008119D" w:rsidRDefault="00000000">
      <w:r>
        <w:lastRenderedPageBreak/>
        <w:t>URL: /speciality/mugalivakkam/echo.html</w:t>
      </w:r>
    </w:p>
    <w:p w14:paraId="3A60C0C8" w14:textId="77777777" w:rsidR="0008119D" w:rsidRDefault="0008119D"/>
    <w:p w14:paraId="2CD09A84" w14:textId="77777777" w:rsidR="0008119D" w:rsidRDefault="00000000">
      <w:r>
        <w:t>TITLE: ECHO in Mugalivakkam, Chennai</w:t>
      </w:r>
    </w:p>
    <w:p w14:paraId="59C475F8" w14:textId="77777777" w:rsidR="0008119D" w:rsidRDefault="00000000">
      <w:r>
        <w:t>ACCESS TEXT: Our center is highly accessible from Ramapuram, Manapakkam, making it easy to schedule your visit with zero hassle.</w:t>
      </w:r>
    </w:p>
    <w:p w14:paraId="60EE97E3" w14:textId="77777777" w:rsidR="0008119D" w:rsidRDefault="0008119D"/>
    <w:p w14:paraId="3C45D5C7" w14:textId="77777777" w:rsidR="0008119D" w:rsidRDefault="00000000">
      <w:r>
        <w:t>MAIN SEO PARAGRAPH:</w:t>
      </w:r>
    </w:p>
    <w:p w14:paraId="5E2705DD" w14:textId="77777777" w:rsidR="0008119D" w:rsidRDefault="00000000">
      <w:r>
        <w:t>David Labs and Scans offers state-of-the-art echocardiogram (ECHO) testing in Mugalivakkam, Chennai to evaluate your heart's structural integrity and pumping strength. Using advanced, non-invasive ultrasound waves, we map your heart valves and chambers in real-time. Patients looking for an ECHO near Mugalivakkam choose us for our highly detailed cardiovascular scans and specialized reporting. This crucial structural analysis helps physicians accurately diagnose conditions like heart failure, valve disease, or congenital abnormalities without any invasive procedures.</w:t>
      </w:r>
    </w:p>
    <w:p w14:paraId="1A18CF92" w14:textId="77777777" w:rsidR="0008119D" w:rsidRDefault="0008119D"/>
    <w:p w14:paraId="44DFD72D" w14:textId="77777777" w:rsidR="0008119D" w:rsidRDefault="00000000">
      <w:r>
        <w:t>WHY DOES DAVID SCANS &amp; LABS OFFER SERVICES AT LOW PRICES?</w:t>
      </w:r>
    </w:p>
    <w:p w14:paraId="5A4EA998" w14:textId="77777777" w:rsidR="0008119D" w:rsidRDefault="00000000">
      <w:r>
        <w:t>We focus on efficiency, high patient volume, and optimized operations to reduce cost without compromising quality.</w:t>
      </w:r>
    </w:p>
    <w:p w14:paraId="16CD1AAA" w14:textId="77777777" w:rsidR="0008119D" w:rsidRDefault="0008119D"/>
    <w:p w14:paraId="5584BB8E" w14:textId="77777777" w:rsidR="0008119D" w:rsidRDefault="00000000">
      <w:r>
        <w:t>HOW DOES DAVID SCANS AND LABS OFFER SERVICES AT A LOWER COST?</w:t>
      </w:r>
    </w:p>
    <w:p w14:paraId="601C2195" w14:textId="77777777" w:rsidR="0008119D" w:rsidRDefault="00000000">
      <w:r>
        <w:t>Using automation and scale, we reduce cost per test and deliver fast, accurate reports.</w:t>
      </w:r>
    </w:p>
    <w:p w14:paraId="324139A8" w14:textId="77777777" w:rsidR="0008119D" w:rsidRDefault="0008119D"/>
    <w:p w14:paraId="0B4DA46C" w14:textId="77777777" w:rsidR="0008119D" w:rsidRDefault="00000000">
      <w:r>
        <w:t>DAVID LABS AND SCANS:</w:t>
      </w:r>
    </w:p>
    <w:p w14:paraId="3CA9742A" w14:textId="77777777" w:rsidR="0008119D" w:rsidRDefault="00000000">
      <w:r>
        <w:t>David Labs and Scans is a trusted diagnostic center in Chennai offering accurate, reliable, and affordable medical testing services with NABL-accredited standards and advanced equipment.</w:t>
      </w:r>
    </w:p>
    <w:p w14:paraId="4BDA3A30" w14:textId="77777777" w:rsidR="0008119D" w:rsidRDefault="0008119D"/>
    <w:p w14:paraId="0DF70F7E" w14:textId="77777777" w:rsidR="0008119D" w:rsidRDefault="00000000">
      <w:r>
        <w:t>OUR DIAGNOSTIC SPECIALITIES:</w:t>
      </w:r>
    </w:p>
    <w:p w14:paraId="5A1A1642" w14:textId="77777777" w:rsidR="0008119D" w:rsidRDefault="00000000">
      <w:r>
        <w:t>We provide a wide range of diagnostic services across Chennai.</w:t>
      </w:r>
    </w:p>
    <w:p w14:paraId="35D4D8BD" w14:textId="77777777" w:rsidR="0008119D" w:rsidRDefault="0008119D"/>
    <w:p w14:paraId="418BA0AE" w14:textId="77777777" w:rsidR="0008119D" w:rsidRDefault="00000000">
      <w:r>
        <w:lastRenderedPageBreak/>
        <w:t>-----------------------------------------------------</w:t>
      </w:r>
    </w:p>
    <w:p w14:paraId="249FFAC5" w14:textId="77777777" w:rsidR="0008119D" w:rsidRDefault="00000000">
      <w:r>
        <w:t>PAGE 59: PFT IN MUGALIVAKKAM</w:t>
      </w:r>
    </w:p>
    <w:p w14:paraId="28641CF4" w14:textId="77777777" w:rsidR="0008119D" w:rsidRDefault="00000000">
      <w:r>
        <w:t>-----------------------------------------------------</w:t>
      </w:r>
    </w:p>
    <w:p w14:paraId="23B777C3" w14:textId="77777777" w:rsidR="0008119D" w:rsidRDefault="00000000">
      <w:r>
        <w:t>URL: /speciality/mugalivakkam/pft.html</w:t>
      </w:r>
    </w:p>
    <w:p w14:paraId="507A3361" w14:textId="77777777" w:rsidR="0008119D" w:rsidRDefault="0008119D"/>
    <w:p w14:paraId="7B11EB46" w14:textId="77777777" w:rsidR="0008119D" w:rsidRDefault="00000000">
      <w:r>
        <w:t>TITLE: PFT in Mugalivakkam, Chennai</w:t>
      </w:r>
    </w:p>
    <w:p w14:paraId="797BD0DD" w14:textId="77777777" w:rsidR="0008119D" w:rsidRDefault="00000000">
      <w:r>
        <w:t>ACCESS TEXT: Our center is highly accessible from Ramapuram, Manapakkam, making it easy to schedule your visit with zero hassle.</w:t>
      </w:r>
    </w:p>
    <w:p w14:paraId="1E08B8FB" w14:textId="77777777" w:rsidR="0008119D" w:rsidRDefault="0008119D"/>
    <w:p w14:paraId="4FAD310D" w14:textId="77777777" w:rsidR="0008119D" w:rsidRDefault="00000000">
      <w:r>
        <w:t>MAIN SEO PARAGRAPH:</w:t>
      </w:r>
    </w:p>
    <w:p w14:paraId="423F9E95" w14:textId="77777777" w:rsidR="0008119D" w:rsidRDefault="00000000">
      <w:r>
        <w:t>Assess your lung health and respiratory strength with our advanced Pulmonary Function Test (PFT) in Mugalivakkam, Chennai. Whether you are dealing with asthma, chronic bronchitis, or general shortness of breath, David Labs and Scans provides highly sensitive spirometry equipment. Getting a reliable PFT near Mugalivakkam is essential for measuring your total lung capacity and airflow correctly. Our trained staff will safely guide you through the breathing exercises to ensure the diagnostic readings are perfectly reflective of your actual pulmonary capability.</w:t>
      </w:r>
    </w:p>
    <w:p w14:paraId="1DB39252" w14:textId="77777777" w:rsidR="0008119D" w:rsidRDefault="0008119D"/>
    <w:p w14:paraId="0D01259D" w14:textId="77777777" w:rsidR="0008119D" w:rsidRDefault="00000000">
      <w:r>
        <w:t>WHY DOES DAVID SCANS &amp; LABS OFFER SERVICES AT LOW PRICES?</w:t>
      </w:r>
    </w:p>
    <w:p w14:paraId="000CB901" w14:textId="77777777" w:rsidR="0008119D" w:rsidRDefault="00000000">
      <w:r>
        <w:t>We focus on efficiency, high patient volume, and optimized operations to reduce cost without compromising quality.</w:t>
      </w:r>
    </w:p>
    <w:p w14:paraId="0321FAFD" w14:textId="77777777" w:rsidR="0008119D" w:rsidRDefault="0008119D"/>
    <w:p w14:paraId="49A6620D" w14:textId="77777777" w:rsidR="0008119D" w:rsidRDefault="00000000">
      <w:r>
        <w:t>HOW DOES DAVID SCANS AND LABS OFFER SERVICES AT A LOWER COST?</w:t>
      </w:r>
    </w:p>
    <w:p w14:paraId="0F0C5F51" w14:textId="77777777" w:rsidR="0008119D" w:rsidRDefault="00000000">
      <w:r>
        <w:t>Using automation and scale, we reduce cost per test and deliver fast, accurate reports.</w:t>
      </w:r>
    </w:p>
    <w:p w14:paraId="68B1587A" w14:textId="77777777" w:rsidR="0008119D" w:rsidRDefault="0008119D"/>
    <w:p w14:paraId="769C270B" w14:textId="77777777" w:rsidR="0008119D" w:rsidRDefault="00000000">
      <w:r>
        <w:t>DAVID LABS AND SCANS:</w:t>
      </w:r>
    </w:p>
    <w:p w14:paraId="5F92D252" w14:textId="77777777" w:rsidR="0008119D" w:rsidRDefault="00000000">
      <w:r>
        <w:t>David Labs and Scans is a trusted diagnostic center in Chennai offering accurate, reliable, and affordable medical testing services with NABL-accredited standards and advanced equipment.</w:t>
      </w:r>
    </w:p>
    <w:p w14:paraId="1E9B8169" w14:textId="77777777" w:rsidR="0008119D" w:rsidRDefault="0008119D"/>
    <w:p w14:paraId="4EC06904" w14:textId="77777777" w:rsidR="0008119D" w:rsidRDefault="00000000">
      <w:r>
        <w:lastRenderedPageBreak/>
        <w:t>OUR DIAGNOSTIC SPECIALITIES:</w:t>
      </w:r>
    </w:p>
    <w:p w14:paraId="4689B06B" w14:textId="77777777" w:rsidR="0008119D" w:rsidRDefault="00000000">
      <w:r>
        <w:t>We provide a wide range of diagnostic services across Chennai.</w:t>
      </w:r>
    </w:p>
    <w:p w14:paraId="2B41DD47" w14:textId="77777777" w:rsidR="0008119D" w:rsidRDefault="0008119D"/>
    <w:p w14:paraId="18D2AF8F" w14:textId="77777777" w:rsidR="0008119D" w:rsidRDefault="00000000">
      <w:r>
        <w:t>-----------------------------------------------------</w:t>
      </w:r>
    </w:p>
    <w:p w14:paraId="65A5AE5B" w14:textId="77777777" w:rsidR="0008119D" w:rsidRDefault="00000000">
      <w:r>
        <w:t>PAGE 60: ALLERGY TEST IN MUGALIVAKKAM</w:t>
      </w:r>
    </w:p>
    <w:p w14:paraId="201EB5BF" w14:textId="77777777" w:rsidR="0008119D" w:rsidRDefault="00000000">
      <w:r>
        <w:t>-----------------------------------------------------</w:t>
      </w:r>
    </w:p>
    <w:p w14:paraId="552F2E50" w14:textId="77777777" w:rsidR="0008119D" w:rsidRDefault="00000000">
      <w:r>
        <w:t>URL: /speciality/mugalivakkam/allergy-test.html</w:t>
      </w:r>
    </w:p>
    <w:p w14:paraId="0E10894F" w14:textId="77777777" w:rsidR="0008119D" w:rsidRDefault="0008119D"/>
    <w:p w14:paraId="2B7051CD" w14:textId="77777777" w:rsidR="0008119D" w:rsidRDefault="00000000">
      <w:r>
        <w:t>TITLE: Allergy Test in Mugalivakkam, Chennai</w:t>
      </w:r>
    </w:p>
    <w:p w14:paraId="0EFEDE7F" w14:textId="77777777" w:rsidR="0008119D" w:rsidRDefault="00000000">
      <w:r>
        <w:t>ACCESS TEXT: Our center is highly accessible from Ramapuram, Manapakkam, making it easy to schedule your visit with zero hassle.</w:t>
      </w:r>
    </w:p>
    <w:p w14:paraId="62AA6A61" w14:textId="77777777" w:rsidR="0008119D" w:rsidRDefault="0008119D"/>
    <w:p w14:paraId="3EBFE694" w14:textId="77777777" w:rsidR="0008119D" w:rsidRDefault="00000000">
      <w:r>
        <w:t>MAIN SEO PARAGRAPH:</w:t>
      </w:r>
    </w:p>
    <w:p w14:paraId="62FD7F59" w14:textId="77777777" w:rsidR="0008119D" w:rsidRDefault="00000000">
      <w:r>
        <w:t>Identify exactly what is triggering your symptoms with a comprehensive, accurate allergy test in Mugalivakkam, Chennai. At David Labs and Scans, we offer extensive panel testing for food, dust, dander, and environmental allergens using state-of-the-art pathology. By booking your detailed allergy test near Mugalivakkam, you eliminate the guesswork behind chronic sneezing, skin rashes, or digestive discomfort. We deliver extremely comprehensive reporting that allows you and your doctor to construct a reliable, long-term defensive treatment plan.</w:t>
      </w:r>
    </w:p>
    <w:p w14:paraId="320B7364" w14:textId="77777777" w:rsidR="0008119D" w:rsidRDefault="0008119D"/>
    <w:p w14:paraId="7C56990B" w14:textId="77777777" w:rsidR="0008119D" w:rsidRDefault="00000000">
      <w:r>
        <w:t>WHY DOES DAVID SCANS &amp; LABS OFFER SERVICES AT LOW PRICES?</w:t>
      </w:r>
    </w:p>
    <w:p w14:paraId="213A3368" w14:textId="77777777" w:rsidR="0008119D" w:rsidRDefault="00000000">
      <w:r>
        <w:t>We focus on efficiency, high patient volume, and optimized operations to reduce cost without compromising quality.</w:t>
      </w:r>
    </w:p>
    <w:p w14:paraId="50D2F2B9" w14:textId="77777777" w:rsidR="0008119D" w:rsidRDefault="0008119D"/>
    <w:p w14:paraId="47B68A29" w14:textId="77777777" w:rsidR="0008119D" w:rsidRDefault="00000000">
      <w:r>
        <w:t>HOW DOES DAVID SCANS AND LABS OFFER SERVICES AT A LOWER COST?</w:t>
      </w:r>
    </w:p>
    <w:p w14:paraId="40DF1066" w14:textId="77777777" w:rsidR="0008119D" w:rsidRDefault="00000000">
      <w:r>
        <w:t>Using automation and scale, we reduce cost per test and deliver fast, accurate reports.</w:t>
      </w:r>
    </w:p>
    <w:p w14:paraId="4884FA29" w14:textId="77777777" w:rsidR="0008119D" w:rsidRDefault="0008119D"/>
    <w:p w14:paraId="307DE052" w14:textId="77777777" w:rsidR="0008119D" w:rsidRDefault="00000000">
      <w:r>
        <w:t>DAVID LABS AND SCANS:</w:t>
      </w:r>
    </w:p>
    <w:p w14:paraId="68137311"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4D3245BE" w14:textId="77777777" w:rsidR="0008119D" w:rsidRDefault="0008119D"/>
    <w:p w14:paraId="1CAA5973" w14:textId="77777777" w:rsidR="0008119D" w:rsidRDefault="00000000">
      <w:r>
        <w:t>OUR DIAGNOSTIC SPECIALITIES:</w:t>
      </w:r>
    </w:p>
    <w:p w14:paraId="4E3658EF" w14:textId="77777777" w:rsidR="0008119D" w:rsidRDefault="00000000">
      <w:r>
        <w:t>We provide a wide range of diagnostic services across Chennai.</w:t>
      </w:r>
    </w:p>
    <w:p w14:paraId="15FE9F98" w14:textId="77777777" w:rsidR="0008119D" w:rsidRDefault="0008119D"/>
    <w:p w14:paraId="643D4ABB" w14:textId="77777777" w:rsidR="0008119D" w:rsidRDefault="00000000">
      <w:r>
        <w:t>-----------------------------------------------------</w:t>
      </w:r>
    </w:p>
    <w:p w14:paraId="1E68D0D6" w14:textId="77777777" w:rsidR="0008119D" w:rsidRDefault="00000000">
      <w:r>
        <w:t>PAGE 61: PREVENTIVE HEALTH CHECKUP IN MUGALIVAKKAM</w:t>
      </w:r>
    </w:p>
    <w:p w14:paraId="3620609C" w14:textId="77777777" w:rsidR="0008119D" w:rsidRDefault="00000000">
      <w:r>
        <w:t>-----------------------------------------------------</w:t>
      </w:r>
    </w:p>
    <w:p w14:paraId="1327035C" w14:textId="77777777" w:rsidR="0008119D" w:rsidRDefault="00000000">
      <w:r>
        <w:t>URL: /speciality/mugalivakkam/preventive-health-checkup.html</w:t>
      </w:r>
    </w:p>
    <w:p w14:paraId="5AB8AD39" w14:textId="77777777" w:rsidR="0008119D" w:rsidRDefault="0008119D"/>
    <w:p w14:paraId="79DA4483" w14:textId="77777777" w:rsidR="0008119D" w:rsidRDefault="00000000">
      <w:r>
        <w:t>TITLE: Preventive Health Checkup in Mugalivakkam, Chennai</w:t>
      </w:r>
    </w:p>
    <w:p w14:paraId="45834981" w14:textId="77777777" w:rsidR="0008119D" w:rsidRDefault="00000000">
      <w:r>
        <w:t>ACCESS TEXT: Our center is highly accessible from Ramapuram, Manapakkam, making it easy to schedule your visit with zero hassle.</w:t>
      </w:r>
    </w:p>
    <w:p w14:paraId="58A7B3B3" w14:textId="77777777" w:rsidR="0008119D" w:rsidRDefault="0008119D"/>
    <w:p w14:paraId="34A5D210" w14:textId="77777777" w:rsidR="0008119D" w:rsidRDefault="00000000">
      <w:r>
        <w:t>MAIN SEO PARAGRAPH:</w:t>
      </w:r>
    </w:p>
    <w:p w14:paraId="58788933" w14:textId="77777777" w:rsidR="0008119D" w:rsidRDefault="00000000">
      <w:r>
        <w:t>Invest in your long-term wellness with an affordable, full-body preventive health checkup in Mugalivakkam, Chennai. David Labs and Scans has meticulously designed screening packages that evaluate all major organ functions—from liver and kidney health to diabetes and cholesterol levels. Undergoing a robust master health checkup near Mugalivakkam gives you total peace of mind by catching underlying issues long before they become serious symptoms. Fast, private, and exceptionally thorough, our preventive profiles are the cornerstone of a healthier, happier life.</w:t>
      </w:r>
    </w:p>
    <w:p w14:paraId="23345E1E" w14:textId="77777777" w:rsidR="0008119D" w:rsidRDefault="0008119D"/>
    <w:p w14:paraId="2B0B70A7" w14:textId="77777777" w:rsidR="0008119D" w:rsidRDefault="00000000">
      <w:r>
        <w:t>WHY DOES DAVID SCANS &amp; LABS OFFER SERVICES AT LOW PRICES?</w:t>
      </w:r>
    </w:p>
    <w:p w14:paraId="70ED82A5" w14:textId="77777777" w:rsidR="0008119D" w:rsidRDefault="00000000">
      <w:r>
        <w:t>We focus on efficiency, high patient volume, and optimized operations to reduce cost without compromising quality.</w:t>
      </w:r>
    </w:p>
    <w:p w14:paraId="62B9D4D2" w14:textId="77777777" w:rsidR="0008119D" w:rsidRDefault="0008119D"/>
    <w:p w14:paraId="0E267740" w14:textId="77777777" w:rsidR="0008119D" w:rsidRDefault="00000000">
      <w:r>
        <w:t>HOW DOES DAVID SCANS AND LABS OFFER SERVICES AT A LOWER COST?</w:t>
      </w:r>
    </w:p>
    <w:p w14:paraId="74B9887F" w14:textId="77777777" w:rsidR="0008119D" w:rsidRDefault="00000000">
      <w:r>
        <w:lastRenderedPageBreak/>
        <w:t>Using automation and scale, we reduce cost per test and deliver fast, accurate reports.</w:t>
      </w:r>
    </w:p>
    <w:p w14:paraId="0CB65D76" w14:textId="77777777" w:rsidR="0008119D" w:rsidRDefault="0008119D"/>
    <w:p w14:paraId="4B2C2BF1" w14:textId="77777777" w:rsidR="0008119D" w:rsidRDefault="00000000">
      <w:r>
        <w:t>DAVID LABS AND SCANS:</w:t>
      </w:r>
    </w:p>
    <w:p w14:paraId="789E9F9A" w14:textId="77777777" w:rsidR="0008119D" w:rsidRDefault="00000000">
      <w:r>
        <w:t>David Labs and Scans is a trusted diagnostic center in Chennai offering accurate, reliable, and affordable medical testing services with NABL-accredited standards and advanced equipment.</w:t>
      </w:r>
    </w:p>
    <w:p w14:paraId="785DDC17" w14:textId="77777777" w:rsidR="0008119D" w:rsidRDefault="0008119D"/>
    <w:p w14:paraId="43D15604" w14:textId="77777777" w:rsidR="0008119D" w:rsidRDefault="00000000">
      <w:r>
        <w:t>OUR DIAGNOSTIC SPECIALITIES:</w:t>
      </w:r>
    </w:p>
    <w:p w14:paraId="50DDB470" w14:textId="77777777" w:rsidR="0008119D" w:rsidRDefault="00000000">
      <w:r>
        <w:t>We provide a wide range of diagnostic services across Chennai.</w:t>
      </w:r>
    </w:p>
    <w:p w14:paraId="6460167C" w14:textId="77777777" w:rsidR="0008119D" w:rsidRDefault="0008119D"/>
    <w:p w14:paraId="554B7F2B" w14:textId="77777777" w:rsidR="0008119D" w:rsidRDefault="00000000">
      <w:r>
        <w:t>-----------------------------------------------------</w:t>
      </w:r>
    </w:p>
    <w:p w14:paraId="4C5A7295" w14:textId="77777777" w:rsidR="0008119D" w:rsidRDefault="00000000">
      <w:r>
        <w:t>PAGE 62: ULTRASOUND SCAN IN KOLAPAKKAM</w:t>
      </w:r>
    </w:p>
    <w:p w14:paraId="44EA8F6D" w14:textId="77777777" w:rsidR="0008119D" w:rsidRDefault="00000000">
      <w:r>
        <w:t>-----------------------------------------------------</w:t>
      </w:r>
    </w:p>
    <w:p w14:paraId="758D2581" w14:textId="77777777" w:rsidR="0008119D" w:rsidRDefault="00000000">
      <w:r>
        <w:t>URL: /speciality/kolapakkam/ultrasound-scan.html</w:t>
      </w:r>
    </w:p>
    <w:p w14:paraId="42E4CF0F" w14:textId="77777777" w:rsidR="0008119D" w:rsidRDefault="0008119D"/>
    <w:p w14:paraId="5EE83C67" w14:textId="77777777" w:rsidR="0008119D" w:rsidRDefault="00000000">
      <w:r>
        <w:t>TITLE: Ultrasound Scan in Kolapakkam, Chennai</w:t>
      </w:r>
    </w:p>
    <w:p w14:paraId="0E621FFA" w14:textId="77777777" w:rsidR="0008119D" w:rsidRDefault="00000000">
      <w:r>
        <w:t>ACCESS TEXT: Our center is highly accessible from Gerugambakkam, Manapakkam, making it easy to schedule your visit with zero hassle.</w:t>
      </w:r>
    </w:p>
    <w:p w14:paraId="65716427" w14:textId="77777777" w:rsidR="0008119D" w:rsidRDefault="0008119D"/>
    <w:p w14:paraId="4A1C1E0F" w14:textId="77777777" w:rsidR="0008119D" w:rsidRDefault="00000000">
      <w:r>
        <w:t>MAIN SEO PARAGRAPH:</w:t>
      </w:r>
    </w:p>
    <w:p w14:paraId="33BA02E3" w14:textId="77777777" w:rsidR="0008119D" w:rsidRDefault="00000000">
      <w:r>
        <w:t>If you are looking for a highly reliable and clear ultrasound scan in Kolapakkam, Chennai, David Labs and Scans is your trusted diagnostic destination. We utilize the latest state-of-the-art sonography equipment to provide high-resolution imaging for abdominal, pelvic, and general body evaluations. Our experienced radiologists ensure that every ultrasound scan near Kolapakkam is conducted with the utmost care, prioritizing patient comfort and clinical accuracy. With affordable pricing, minimal waiting times, and detailed reports delivered swiftly, we help your consulting physician make well-informed healthcare decisions without any diagnostic delay.</w:t>
      </w:r>
    </w:p>
    <w:p w14:paraId="020D855A" w14:textId="77777777" w:rsidR="0008119D" w:rsidRDefault="0008119D"/>
    <w:p w14:paraId="5BC17ABA" w14:textId="77777777" w:rsidR="0008119D" w:rsidRDefault="00000000">
      <w:r>
        <w:t>WHY DOES DAVID SCANS &amp; LABS OFFER SERVICES AT LOW PRICES?</w:t>
      </w:r>
    </w:p>
    <w:p w14:paraId="288E11C8" w14:textId="77777777" w:rsidR="0008119D" w:rsidRDefault="00000000">
      <w:r>
        <w:lastRenderedPageBreak/>
        <w:t>We focus on efficiency, high patient volume, and optimized operations to reduce cost without compromising quality.</w:t>
      </w:r>
    </w:p>
    <w:p w14:paraId="6D4CF8D3" w14:textId="77777777" w:rsidR="0008119D" w:rsidRDefault="0008119D"/>
    <w:p w14:paraId="3CF2A852" w14:textId="77777777" w:rsidR="0008119D" w:rsidRDefault="00000000">
      <w:r>
        <w:t>HOW DOES DAVID SCANS AND LABS OFFER SERVICES AT A LOWER COST?</w:t>
      </w:r>
    </w:p>
    <w:p w14:paraId="44301A65" w14:textId="77777777" w:rsidR="0008119D" w:rsidRDefault="00000000">
      <w:r>
        <w:t>Using automation and scale, we reduce cost per test and deliver fast, accurate reports.</w:t>
      </w:r>
    </w:p>
    <w:p w14:paraId="04716EE9" w14:textId="77777777" w:rsidR="0008119D" w:rsidRDefault="0008119D"/>
    <w:p w14:paraId="0EB8886F" w14:textId="77777777" w:rsidR="0008119D" w:rsidRDefault="00000000">
      <w:r>
        <w:t>DAVID LABS AND SCANS:</w:t>
      </w:r>
    </w:p>
    <w:p w14:paraId="5856CF1B" w14:textId="77777777" w:rsidR="0008119D" w:rsidRDefault="00000000">
      <w:r>
        <w:t>David Labs and Scans is a trusted diagnostic center in Chennai offering accurate, reliable, and affordable medical testing services with NABL-accredited standards and advanced equipment.</w:t>
      </w:r>
    </w:p>
    <w:p w14:paraId="15543546" w14:textId="77777777" w:rsidR="0008119D" w:rsidRDefault="0008119D"/>
    <w:p w14:paraId="5A8C7893" w14:textId="77777777" w:rsidR="0008119D" w:rsidRDefault="00000000">
      <w:r>
        <w:t>OUR DIAGNOSTIC SPECIALITIES:</w:t>
      </w:r>
    </w:p>
    <w:p w14:paraId="59FA7771" w14:textId="77777777" w:rsidR="0008119D" w:rsidRDefault="00000000">
      <w:r>
        <w:t>We provide a wide range of diagnostic services across Chennai.</w:t>
      </w:r>
    </w:p>
    <w:p w14:paraId="78C5144C" w14:textId="77777777" w:rsidR="0008119D" w:rsidRDefault="0008119D"/>
    <w:p w14:paraId="3BA8972E" w14:textId="77777777" w:rsidR="0008119D" w:rsidRDefault="00000000">
      <w:r>
        <w:t>-----------------------------------------------------</w:t>
      </w:r>
    </w:p>
    <w:p w14:paraId="4DBC8505" w14:textId="77777777" w:rsidR="0008119D" w:rsidRDefault="00000000">
      <w:r>
        <w:t>PAGE 63: BLOOD TEST IN KOLAPAKKAM</w:t>
      </w:r>
    </w:p>
    <w:p w14:paraId="5447EB54" w14:textId="77777777" w:rsidR="0008119D" w:rsidRDefault="00000000">
      <w:r>
        <w:t>-----------------------------------------------------</w:t>
      </w:r>
    </w:p>
    <w:p w14:paraId="661BDF8A" w14:textId="77777777" w:rsidR="0008119D" w:rsidRDefault="00000000">
      <w:r>
        <w:t>URL: /speciality/kolapakkam/blood-test.html</w:t>
      </w:r>
    </w:p>
    <w:p w14:paraId="565B8BCC" w14:textId="77777777" w:rsidR="0008119D" w:rsidRDefault="0008119D"/>
    <w:p w14:paraId="110EE2B6" w14:textId="77777777" w:rsidR="0008119D" w:rsidRDefault="00000000">
      <w:r>
        <w:t>TITLE: Blood Test in Kolapakkam, Chennai</w:t>
      </w:r>
    </w:p>
    <w:p w14:paraId="031C0C2E" w14:textId="77777777" w:rsidR="0008119D" w:rsidRDefault="00000000">
      <w:r>
        <w:t>ACCESS TEXT: Our center is highly accessible from Gerugambakkam, Manapakkam, making it easy to schedule your visit with zero hassle.</w:t>
      </w:r>
    </w:p>
    <w:p w14:paraId="660BECB1" w14:textId="77777777" w:rsidR="0008119D" w:rsidRDefault="0008119D"/>
    <w:p w14:paraId="7284340B" w14:textId="77777777" w:rsidR="0008119D" w:rsidRDefault="00000000">
      <w:r>
        <w:t>MAIN SEO PARAGRAPH:</w:t>
      </w:r>
    </w:p>
    <w:p w14:paraId="54CD707F" w14:textId="77777777" w:rsidR="0008119D" w:rsidRDefault="00000000">
      <w:r>
        <w:t xml:space="preserve">For absolutely accurate and affordable blood tests in Kolapakkam, Chennai, David Labs offers a comprehensive, advanced pathology lab setup. From routine complete blood counts (CBC), diabetes screening, and thyroid profiles to complex biochemical evaluations, our NABL-accredited diagnostic laboratory guarantees the highest level of precision. When searching for a blood test lab near Kolapakkam, patients trust us for our rigorously hygienic sample collection process and exceptionally fast turnaround times. Getting your routine lab </w:t>
      </w:r>
      <w:r>
        <w:lastRenderedPageBreak/>
        <w:t>work done is now completely hassle-free, delivering dependable and verified reports right on time.</w:t>
      </w:r>
    </w:p>
    <w:p w14:paraId="6861A48E" w14:textId="77777777" w:rsidR="0008119D" w:rsidRDefault="0008119D"/>
    <w:p w14:paraId="04F2D56C" w14:textId="77777777" w:rsidR="0008119D" w:rsidRDefault="00000000">
      <w:r>
        <w:t>WHY DOES DAVID SCANS &amp; LABS OFFER SERVICES AT LOW PRICES?</w:t>
      </w:r>
    </w:p>
    <w:p w14:paraId="72F2510B" w14:textId="77777777" w:rsidR="0008119D" w:rsidRDefault="00000000">
      <w:r>
        <w:t>We focus on efficiency, high patient volume, and optimized operations to reduce cost without compromising quality.</w:t>
      </w:r>
    </w:p>
    <w:p w14:paraId="551C17C5" w14:textId="77777777" w:rsidR="0008119D" w:rsidRDefault="0008119D"/>
    <w:p w14:paraId="31C8B550" w14:textId="77777777" w:rsidR="0008119D" w:rsidRDefault="00000000">
      <w:r>
        <w:t>HOW DOES DAVID SCANS AND LABS OFFER SERVICES AT A LOWER COST?</w:t>
      </w:r>
    </w:p>
    <w:p w14:paraId="7BE0823E" w14:textId="77777777" w:rsidR="0008119D" w:rsidRDefault="00000000">
      <w:r>
        <w:t>Using automation and scale, we reduce cost per test and deliver fast, accurate reports.</w:t>
      </w:r>
    </w:p>
    <w:p w14:paraId="6EF18FF6" w14:textId="77777777" w:rsidR="0008119D" w:rsidRDefault="0008119D"/>
    <w:p w14:paraId="442CD1EB" w14:textId="77777777" w:rsidR="0008119D" w:rsidRDefault="00000000">
      <w:r>
        <w:t>DAVID LABS AND SCANS:</w:t>
      </w:r>
    </w:p>
    <w:p w14:paraId="067E0076" w14:textId="77777777" w:rsidR="0008119D" w:rsidRDefault="00000000">
      <w:r>
        <w:t>David Labs and Scans is a trusted diagnostic center in Chennai offering accurate, reliable, and affordable medical testing services with NABL-accredited standards and advanced equipment.</w:t>
      </w:r>
    </w:p>
    <w:p w14:paraId="2AE46B69" w14:textId="77777777" w:rsidR="0008119D" w:rsidRDefault="0008119D"/>
    <w:p w14:paraId="17F96BFF" w14:textId="77777777" w:rsidR="0008119D" w:rsidRDefault="00000000">
      <w:r>
        <w:t>OUR DIAGNOSTIC SPECIALITIES:</w:t>
      </w:r>
    </w:p>
    <w:p w14:paraId="56B0C8BD" w14:textId="77777777" w:rsidR="0008119D" w:rsidRDefault="00000000">
      <w:r>
        <w:t>We provide a wide range of diagnostic services across Chennai.</w:t>
      </w:r>
    </w:p>
    <w:p w14:paraId="5711CFDA" w14:textId="77777777" w:rsidR="0008119D" w:rsidRDefault="0008119D"/>
    <w:p w14:paraId="615FCC30" w14:textId="77777777" w:rsidR="0008119D" w:rsidRDefault="00000000">
      <w:r>
        <w:t>-----------------------------------------------------</w:t>
      </w:r>
    </w:p>
    <w:p w14:paraId="33294027" w14:textId="77777777" w:rsidR="0008119D" w:rsidRDefault="00000000">
      <w:r>
        <w:t>PAGE 64: DIGITAL X-RAY IN KOLAPAKKAM</w:t>
      </w:r>
    </w:p>
    <w:p w14:paraId="508EF587" w14:textId="77777777" w:rsidR="0008119D" w:rsidRDefault="00000000">
      <w:r>
        <w:t>-----------------------------------------------------</w:t>
      </w:r>
    </w:p>
    <w:p w14:paraId="176E2253" w14:textId="77777777" w:rsidR="0008119D" w:rsidRDefault="00000000">
      <w:r>
        <w:t>URL: /speciality/kolapakkam/digital-x-ray.html</w:t>
      </w:r>
    </w:p>
    <w:p w14:paraId="77277B4D" w14:textId="77777777" w:rsidR="0008119D" w:rsidRDefault="0008119D"/>
    <w:p w14:paraId="40B23F2B" w14:textId="77777777" w:rsidR="0008119D" w:rsidRDefault="00000000">
      <w:r>
        <w:t>TITLE: Digital X-Ray in Kolapakkam, Chennai</w:t>
      </w:r>
    </w:p>
    <w:p w14:paraId="112E3AC0" w14:textId="77777777" w:rsidR="0008119D" w:rsidRDefault="00000000">
      <w:r>
        <w:t>ACCESS TEXT: Our center is highly accessible from Gerugambakkam, Manapakkam, making it easy to schedule your visit with zero hassle.</w:t>
      </w:r>
    </w:p>
    <w:p w14:paraId="3590A155" w14:textId="77777777" w:rsidR="0008119D" w:rsidRDefault="0008119D"/>
    <w:p w14:paraId="0889FB98" w14:textId="77777777" w:rsidR="0008119D" w:rsidRDefault="00000000">
      <w:r>
        <w:t>MAIN SEO PARAGRAPH:</w:t>
      </w:r>
    </w:p>
    <w:p w14:paraId="3085B529" w14:textId="77777777" w:rsidR="0008119D" w:rsidRDefault="00000000">
      <w:r>
        <w:lastRenderedPageBreak/>
        <w:t>Experience fast, highly detailed, and low-radiation digital X-ray services right here in Kolapakkam, Chennai at David Labs and Scans. Whether you need a chest X-ray, joint imaging, or orthopedic bone scans, our advanced digital radiography machines capture precisely detailed internal images instantly. Choosing our center for a digital X-ray near Kolapakkam means you get immediate processing and digitally enhanced clarity that significantly aids in accurate orthopedic or pulmonary diagnostics. We maintain a completely safe, sterile environment while ensuring rapid results.</w:t>
      </w:r>
    </w:p>
    <w:p w14:paraId="1483AF8D" w14:textId="77777777" w:rsidR="0008119D" w:rsidRDefault="0008119D"/>
    <w:p w14:paraId="1AF27CE8" w14:textId="77777777" w:rsidR="0008119D" w:rsidRDefault="00000000">
      <w:r>
        <w:t>WHY DOES DAVID SCANS &amp; LABS OFFER SERVICES AT LOW PRICES?</w:t>
      </w:r>
    </w:p>
    <w:p w14:paraId="63AE8B19" w14:textId="77777777" w:rsidR="0008119D" w:rsidRDefault="00000000">
      <w:r>
        <w:t>We focus on efficiency, high patient volume, and optimized operations to reduce cost without compromising quality.</w:t>
      </w:r>
    </w:p>
    <w:p w14:paraId="3A1B2E7A" w14:textId="77777777" w:rsidR="0008119D" w:rsidRDefault="0008119D"/>
    <w:p w14:paraId="3FD2C37B" w14:textId="77777777" w:rsidR="0008119D" w:rsidRDefault="00000000">
      <w:r>
        <w:t>HOW DOES DAVID SCANS AND LABS OFFER SERVICES AT A LOWER COST?</w:t>
      </w:r>
    </w:p>
    <w:p w14:paraId="13A21243" w14:textId="77777777" w:rsidR="0008119D" w:rsidRDefault="00000000">
      <w:r>
        <w:t>Using automation and scale, we reduce cost per test and deliver fast, accurate reports.</w:t>
      </w:r>
    </w:p>
    <w:p w14:paraId="4BA3603E" w14:textId="77777777" w:rsidR="0008119D" w:rsidRDefault="0008119D"/>
    <w:p w14:paraId="55B00470" w14:textId="77777777" w:rsidR="0008119D" w:rsidRDefault="00000000">
      <w:r>
        <w:t>DAVID LABS AND SCANS:</w:t>
      </w:r>
    </w:p>
    <w:p w14:paraId="5CA71554" w14:textId="77777777" w:rsidR="0008119D" w:rsidRDefault="00000000">
      <w:r>
        <w:t>David Labs and Scans is a trusted diagnostic center in Chennai offering accurate, reliable, and affordable medical testing services with NABL-accredited standards and advanced equipment.</w:t>
      </w:r>
    </w:p>
    <w:p w14:paraId="10EA0CCA" w14:textId="77777777" w:rsidR="0008119D" w:rsidRDefault="0008119D"/>
    <w:p w14:paraId="7DF9499E" w14:textId="77777777" w:rsidR="0008119D" w:rsidRDefault="00000000">
      <w:r>
        <w:t>OUR DIAGNOSTIC SPECIALITIES:</w:t>
      </w:r>
    </w:p>
    <w:p w14:paraId="5F8A20FE" w14:textId="77777777" w:rsidR="0008119D" w:rsidRDefault="00000000">
      <w:r>
        <w:t>We provide a wide range of diagnostic services across Chennai.</w:t>
      </w:r>
    </w:p>
    <w:p w14:paraId="51208E02" w14:textId="77777777" w:rsidR="0008119D" w:rsidRDefault="0008119D"/>
    <w:p w14:paraId="68F4C57B" w14:textId="77777777" w:rsidR="0008119D" w:rsidRDefault="00000000">
      <w:r>
        <w:t>-----------------------------------------------------</w:t>
      </w:r>
    </w:p>
    <w:p w14:paraId="1148E8F6" w14:textId="77777777" w:rsidR="0008119D" w:rsidRDefault="00000000">
      <w:r>
        <w:t>PAGE 65: PREGNANCY SCAN IN KOLAPAKKAM</w:t>
      </w:r>
    </w:p>
    <w:p w14:paraId="351DE0B6" w14:textId="77777777" w:rsidR="0008119D" w:rsidRDefault="00000000">
      <w:r>
        <w:t>-----------------------------------------------------</w:t>
      </w:r>
    </w:p>
    <w:p w14:paraId="56427A8F" w14:textId="77777777" w:rsidR="0008119D" w:rsidRDefault="00000000">
      <w:r>
        <w:t>URL: /speciality/kolapakkam/pregnancy-scan.html</w:t>
      </w:r>
    </w:p>
    <w:p w14:paraId="4F64B4FD" w14:textId="77777777" w:rsidR="0008119D" w:rsidRDefault="0008119D"/>
    <w:p w14:paraId="65801D1B" w14:textId="77777777" w:rsidR="0008119D" w:rsidRDefault="00000000">
      <w:r>
        <w:t>TITLE: Pregnancy Scan in Kolapakkam, Chennai</w:t>
      </w:r>
    </w:p>
    <w:p w14:paraId="7EE994C8" w14:textId="77777777" w:rsidR="0008119D" w:rsidRDefault="00000000">
      <w:r>
        <w:lastRenderedPageBreak/>
        <w:t>ACCESS TEXT: Our center is highly accessible from Gerugambakkam, Manapakkam, making it easy to schedule your visit with zero hassle.</w:t>
      </w:r>
    </w:p>
    <w:p w14:paraId="61FDC626" w14:textId="77777777" w:rsidR="0008119D" w:rsidRDefault="0008119D"/>
    <w:p w14:paraId="5FA785A1" w14:textId="77777777" w:rsidR="0008119D" w:rsidRDefault="00000000">
      <w:r>
        <w:t>MAIN SEO PARAGRAPH:</w:t>
      </w:r>
    </w:p>
    <w:p w14:paraId="38BE6BEC" w14:textId="77777777" w:rsidR="0008119D" w:rsidRDefault="00000000">
      <w:r>
        <w:t>Expecting mothers seeking a safe, comfortable, and accurate pregnancy scan in Kolapakkam, Chennai can confidently rely on David Labs and Scans. We understand that maternal care requires a delicate touch, and our specialized imaging technology provides crystal-clear fetal monitoring, growth tracking, and anomaly screening scans. By choosing our dedicated fetal assessment services near Kolapakkam, you are assured of detailed consultations with experienced professionals. We prioritize your privacy and peace of mind by offering thoroughly detailed visual reports that capture every crucial milestone of your baby's development.</w:t>
      </w:r>
    </w:p>
    <w:p w14:paraId="7C3F0EED" w14:textId="77777777" w:rsidR="0008119D" w:rsidRDefault="0008119D"/>
    <w:p w14:paraId="1A2CA445" w14:textId="77777777" w:rsidR="0008119D" w:rsidRDefault="00000000">
      <w:r>
        <w:t>WHY DOES DAVID SCANS &amp; LABS OFFER SERVICES AT LOW PRICES?</w:t>
      </w:r>
    </w:p>
    <w:p w14:paraId="3DA69C72" w14:textId="77777777" w:rsidR="0008119D" w:rsidRDefault="00000000">
      <w:r>
        <w:t>We focus on efficiency, high patient volume, and optimized operations to reduce cost without compromising quality.</w:t>
      </w:r>
    </w:p>
    <w:p w14:paraId="3BCC8FCA" w14:textId="77777777" w:rsidR="0008119D" w:rsidRDefault="0008119D"/>
    <w:p w14:paraId="31B51213" w14:textId="77777777" w:rsidR="0008119D" w:rsidRDefault="00000000">
      <w:r>
        <w:t>HOW DOES DAVID SCANS AND LABS OFFER SERVICES AT A LOWER COST?</w:t>
      </w:r>
    </w:p>
    <w:p w14:paraId="0A8326A4" w14:textId="77777777" w:rsidR="0008119D" w:rsidRDefault="00000000">
      <w:r>
        <w:t>Using automation and scale, we reduce cost per test and deliver fast, accurate reports.</w:t>
      </w:r>
    </w:p>
    <w:p w14:paraId="646E1CD8" w14:textId="77777777" w:rsidR="0008119D" w:rsidRDefault="0008119D"/>
    <w:p w14:paraId="6F557E4E" w14:textId="77777777" w:rsidR="0008119D" w:rsidRDefault="00000000">
      <w:r>
        <w:t>DAVID LABS AND SCANS:</w:t>
      </w:r>
    </w:p>
    <w:p w14:paraId="3DDB6F7F" w14:textId="77777777" w:rsidR="0008119D" w:rsidRDefault="00000000">
      <w:r>
        <w:t>David Labs and Scans is a trusted diagnostic center in Chennai offering accurate, reliable, and affordable medical testing services with NABL-accredited standards and advanced equipment.</w:t>
      </w:r>
    </w:p>
    <w:p w14:paraId="26512A0A" w14:textId="77777777" w:rsidR="0008119D" w:rsidRDefault="0008119D"/>
    <w:p w14:paraId="12C67F60" w14:textId="77777777" w:rsidR="0008119D" w:rsidRDefault="00000000">
      <w:r>
        <w:t>OUR DIAGNOSTIC SPECIALITIES:</w:t>
      </w:r>
    </w:p>
    <w:p w14:paraId="64115320" w14:textId="77777777" w:rsidR="0008119D" w:rsidRDefault="00000000">
      <w:r>
        <w:t>We provide a wide range of diagnostic services across Chennai.</w:t>
      </w:r>
    </w:p>
    <w:p w14:paraId="07AED6E2" w14:textId="77777777" w:rsidR="0008119D" w:rsidRDefault="0008119D"/>
    <w:p w14:paraId="597650ED" w14:textId="77777777" w:rsidR="0008119D" w:rsidRDefault="00000000">
      <w:r>
        <w:t>-----------------------------------------------------</w:t>
      </w:r>
    </w:p>
    <w:p w14:paraId="2B0B701C" w14:textId="77777777" w:rsidR="0008119D" w:rsidRDefault="00000000">
      <w:r>
        <w:t>PAGE 66: CARDIAC PACKAGE IN KOLAPAKKAM</w:t>
      </w:r>
    </w:p>
    <w:p w14:paraId="70D8BE1B" w14:textId="77777777" w:rsidR="0008119D" w:rsidRDefault="00000000">
      <w:r>
        <w:t>-----------------------------------------------------</w:t>
      </w:r>
    </w:p>
    <w:p w14:paraId="46020D24" w14:textId="77777777" w:rsidR="0008119D" w:rsidRDefault="00000000">
      <w:r>
        <w:lastRenderedPageBreak/>
        <w:t>URL: /speciality/kolapakkam/cardiac-package.html</w:t>
      </w:r>
    </w:p>
    <w:p w14:paraId="57BEF751" w14:textId="77777777" w:rsidR="0008119D" w:rsidRDefault="0008119D"/>
    <w:p w14:paraId="5422C514" w14:textId="77777777" w:rsidR="0008119D" w:rsidRDefault="00000000">
      <w:r>
        <w:t>TITLE: Cardiac Package in Kolapakkam, Chennai</w:t>
      </w:r>
    </w:p>
    <w:p w14:paraId="54EF6442" w14:textId="77777777" w:rsidR="0008119D" w:rsidRDefault="00000000">
      <w:r>
        <w:t>ACCESS TEXT: Our center is highly accessible from Gerugambakkam, Manapakkam, making it easy to schedule your visit with zero hassle.</w:t>
      </w:r>
    </w:p>
    <w:p w14:paraId="7EE62990" w14:textId="77777777" w:rsidR="0008119D" w:rsidRDefault="0008119D"/>
    <w:p w14:paraId="5ED5879A" w14:textId="77777777" w:rsidR="0008119D" w:rsidRDefault="00000000">
      <w:r>
        <w:t>MAIN SEO PARAGRAPH:</w:t>
      </w:r>
    </w:p>
    <w:p w14:paraId="40BFF663" w14:textId="77777777" w:rsidR="0008119D" w:rsidRDefault="00000000">
      <w:r>
        <w:t>Take proactive control of your heart health with our comprehensive cardiac package in Kolapakkam, Chennai. Heart disease prevention starts with thorough screening, and David Labs and Scans brings together the most critical diagnostic cardiovascular tests into one highly affordable bundle. Evaluating your cardiovascular wellness near Kolapakkam has never been easier; our full package covers lipid profiling, structural heart imaging, and electrical rhythm tests. We empower our patients with a totally unified, in-depth cardiac risk assessment to catch potential issues early and keep their hearts beating strong.</w:t>
      </w:r>
    </w:p>
    <w:p w14:paraId="1F5C0CD5" w14:textId="77777777" w:rsidR="0008119D" w:rsidRDefault="0008119D"/>
    <w:p w14:paraId="29650B31" w14:textId="77777777" w:rsidR="0008119D" w:rsidRDefault="00000000">
      <w:r>
        <w:t>WHY DOES DAVID SCANS &amp; LABS OFFER SERVICES AT LOW PRICES?</w:t>
      </w:r>
    </w:p>
    <w:p w14:paraId="246B190A" w14:textId="77777777" w:rsidR="0008119D" w:rsidRDefault="00000000">
      <w:r>
        <w:t>We focus on efficiency, high patient volume, and optimized operations to reduce cost without compromising quality.</w:t>
      </w:r>
    </w:p>
    <w:p w14:paraId="3BAC5DFD" w14:textId="77777777" w:rsidR="0008119D" w:rsidRDefault="0008119D"/>
    <w:p w14:paraId="5E9E8614" w14:textId="77777777" w:rsidR="0008119D" w:rsidRDefault="00000000">
      <w:r>
        <w:t>HOW DOES DAVID SCANS AND LABS OFFER SERVICES AT A LOWER COST?</w:t>
      </w:r>
    </w:p>
    <w:p w14:paraId="028A9EF0" w14:textId="77777777" w:rsidR="0008119D" w:rsidRDefault="00000000">
      <w:r>
        <w:t>Using automation and scale, we reduce cost per test and deliver fast, accurate reports.</w:t>
      </w:r>
    </w:p>
    <w:p w14:paraId="1AFFFF5B" w14:textId="77777777" w:rsidR="0008119D" w:rsidRDefault="0008119D"/>
    <w:p w14:paraId="69F4194E" w14:textId="77777777" w:rsidR="0008119D" w:rsidRDefault="00000000">
      <w:r>
        <w:t>DAVID LABS AND SCANS:</w:t>
      </w:r>
    </w:p>
    <w:p w14:paraId="547BAE9C" w14:textId="77777777" w:rsidR="0008119D" w:rsidRDefault="00000000">
      <w:r>
        <w:t>David Labs and Scans is a trusted diagnostic center in Chennai offering accurate, reliable, and affordable medical testing services with NABL-accredited standards and advanced equipment.</w:t>
      </w:r>
    </w:p>
    <w:p w14:paraId="27E67861" w14:textId="77777777" w:rsidR="0008119D" w:rsidRDefault="0008119D"/>
    <w:p w14:paraId="4FA4F5AF" w14:textId="77777777" w:rsidR="0008119D" w:rsidRDefault="00000000">
      <w:r>
        <w:t>OUR DIAGNOSTIC SPECIALITIES:</w:t>
      </w:r>
    </w:p>
    <w:p w14:paraId="06720941" w14:textId="77777777" w:rsidR="0008119D" w:rsidRDefault="00000000">
      <w:r>
        <w:t>We provide a wide range of diagnostic services across Chennai.</w:t>
      </w:r>
    </w:p>
    <w:p w14:paraId="5FD9AB73" w14:textId="77777777" w:rsidR="0008119D" w:rsidRDefault="0008119D"/>
    <w:p w14:paraId="3C933464" w14:textId="77777777" w:rsidR="0008119D" w:rsidRDefault="00000000">
      <w:r>
        <w:lastRenderedPageBreak/>
        <w:t>-----------------------------------------------------</w:t>
      </w:r>
    </w:p>
    <w:p w14:paraId="764DC375" w14:textId="77777777" w:rsidR="0008119D" w:rsidRDefault="00000000">
      <w:r>
        <w:t>PAGE 67: ECG IN KOLAPAKKAM</w:t>
      </w:r>
    </w:p>
    <w:p w14:paraId="20504542" w14:textId="77777777" w:rsidR="0008119D" w:rsidRDefault="00000000">
      <w:r>
        <w:t>-----------------------------------------------------</w:t>
      </w:r>
    </w:p>
    <w:p w14:paraId="427DC23A" w14:textId="77777777" w:rsidR="0008119D" w:rsidRDefault="00000000">
      <w:r>
        <w:t>URL: /speciality/kolapakkam/ecg.html</w:t>
      </w:r>
    </w:p>
    <w:p w14:paraId="6D910F52" w14:textId="77777777" w:rsidR="0008119D" w:rsidRDefault="0008119D"/>
    <w:p w14:paraId="7105BE56" w14:textId="77777777" w:rsidR="0008119D" w:rsidRDefault="00000000">
      <w:r>
        <w:t>TITLE: ECG in Kolapakkam, Chennai</w:t>
      </w:r>
    </w:p>
    <w:p w14:paraId="0463EBB2" w14:textId="77777777" w:rsidR="0008119D" w:rsidRDefault="00000000">
      <w:r>
        <w:t>ACCESS TEXT: Our center is highly accessible from Gerugambakkam, Manapakkam, making it easy to schedule your visit with zero hassle.</w:t>
      </w:r>
    </w:p>
    <w:p w14:paraId="0855C849" w14:textId="77777777" w:rsidR="0008119D" w:rsidRDefault="0008119D"/>
    <w:p w14:paraId="5DF149F9" w14:textId="77777777" w:rsidR="0008119D" w:rsidRDefault="00000000">
      <w:r>
        <w:t>MAIN SEO PARAGRAPH:</w:t>
      </w:r>
    </w:p>
    <w:p w14:paraId="0CAFAACE" w14:textId="77777777" w:rsidR="0008119D" w:rsidRDefault="00000000">
      <w:r>
        <w:t>Monitor your heart’s electrical activity instantly with a precision ECG in Kolapakkam, Chennai at David Labs and Scans. An electrocardiogram is a fundamental first step in evaluating chest pain, palpitations, or general rhythmic irregularities. Our clinical technicians are experts at conducting comfortable and completely painless ECG tests near Kolapakkam, ensuring completely accurate tracing of your heart’s rhythm. The fast procedure provides immediate printout results, giving your cardiologist the vital data they need instantly.</w:t>
      </w:r>
    </w:p>
    <w:p w14:paraId="4A38500A" w14:textId="77777777" w:rsidR="0008119D" w:rsidRDefault="0008119D"/>
    <w:p w14:paraId="6D637A1A" w14:textId="77777777" w:rsidR="0008119D" w:rsidRDefault="00000000">
      <w:r>
        <w:t>WHY DOES DAVID SCANS &amp; LABS OFFER SERVICES AT LOW PRICES?</w:t>
      </w:r>
    </w:p>
    <w:p w14:paraId="1C503BEC" w14:textId="77777777" w:rsidR="0008119D" w:rsidRDefault="00000000">
      <w:r>
        <w:t>We focus on efficiency, high patient volume, and optimized operations to reduce cost without compromising quality.</w:t>
      </w:r>
    </w:p>
    <w:p w14:paraId="4D17859B" w14:textId="77777777" w:rsidR="0008119D" w:rsidRDefault="0008119D"/>
    <w:p w14:paraId="1A6D5FFB" w14:textId="77777777" w:rsidR="0008119D" w:rsidRDefault="00000000">
      <w:r>
        <w:t>HOW DOES DAVID SCANS AND LABS OFFER SERVICES AT A LOWER COST?</w:t>
      </w:r>
    </w:p>
    <w:p w14:paraId="7107DD66" w14:textId="77777777" w:rsidR="0008119D" w:rsidRDefault="00000000">
      <w:r>
        <w:t>Using automation and scale, we reduce cost per test and deliver fast, accurate reports.</w:t>
      </w:r>
    </w:p>
    <w:p w14:paraId="55C57B41" w14:textId="77777777" w:rsidR="0008119D" w:rsidRDefault="0008119D"/>
    <w:p w14:paraId="1416475B" w14:textId="77777777" w:rsidR="0008119D" w:rsidRDefault="00000000">
      <w:r>
        <w:t>DAVID LABS AND SCANS:</w:t>
      </w:r>
    </w:p>
    <w:p w14:paraId="35BC2043" w14:textId="77777777" w:rsidR="0008119D" w:rsidRDefault="00000000">
      <w:r>
        <w:t>David Labs and Scans is a trusted diagnostic center in Chennai offering accurate, reliable, and affordable medical testing services with NABL-accredited standards and advanced equipment.</w:t>
      </w:r>
    </w:p>
    <w:p w14:paraId="0D2E78A5" w14:textId="77777777" w:rsidR="0008119D" w:rsidRDefault="0008119D"/>
    <w:p w14:paraId="4AD6FE4C" w14:textId="77777777" w:rsidR="0008119D" w:rsidRDefault="00000000">
      <w:r>
        <w:lastRenderedPageBreak/>
        <w:t>OUR DIAGNOSTIC SPECIALITIES:</w:t>
      </w:r>
    </w:p>
    <w:p w14:paraId="34E697D4" w14:textId="77777777" w:rsidR="0008119D" w:rsidRDefault="00000000">
      <w:r>
        <w:t>We provide a wide range of diagnostic services across Chennai.</w:t>
      </w:r>
    </w:p>
    <w:p w14:paraId="0D5B8147" w14:textId="77777777" w:rsidR="0008119D" w:rsidRDefault="0008119D"/>
    <w:p w14:paraId="0A7B2B6E" w14:textId="77777777" w:rsidR="0008119D" w:rsidRDefault="00000000">
      <w:r>
        <w:t>-----------------------------------------------------</w:t>
      </w:r>
    </w:p>
    <w:p w14:paraId="323DDC00" w14:textId="77777777" w:rsidR="0008119D" w:rsidRDefault="00000000">
      <w:r>
        <w:t>PAGE 68: ECHO IN KOLAPAKKAM</w:t>
      </w:r>
    </w:p>
    <w:p w14:paraId="0A2DB8F4" w14:textId="77777777" w:rsidR="0008119D" w:rsidRDefault="00000000">
      <w:r>
        <w:t>-----------------------------------------------------</w:t>
      </w:r>
    </w:p>
    <w:p w14:paraId="171D3106" w14:textId="77777777" w:rsidR="0008119D" w:rsidRDefault="00000000">
      <w:r>
        <w:t>URL: /speciality/kolapakkam/echo.html</w:t>
      </w:r>
    </w:p>
    <w:p w14:paraId="55EE787D" w14:textId="77777777" w:rsidR="0008119D" w:rsidRDefault="0008119D"/>
    <w:p w14:paraId="38912DED" w14:textId="77777777" w:rsidR="0008119D" w:rsidRDefault="00000000">
      <w:r>
        <w:t>TITLE: ECHO in Kolapakkam, Chennai</w:t>
      </w:r>
    </w:p>
    <w:p w14:paraId="349BA0C2" w14:textId="77777777" w:rsidR="0008119D" w:rsidRDefault="00000000">
      <w:r>
        <w:t>ACCESS TEXT: Our center is highly accessible from Gerugambakkam, Manapakkam, making it easy to schedule your visit with zero hassle.</w:t>
      </w:r>
    </w:p>
    <w:p w14:paraId="51730D24" w14:textId="77777777" w:rsidR="0008119D" w:rsidRDefault="0008119D"/>
    <w:p w14:paraId="45CBEFAD" w14:textId="77777777" w:rsidR="0008119D" w:rsidRDefault="00000000">
      <w:r>
        <w:t>MAIN SEO PARAGRAPH:</w:t>
      </w:r>
    </w:p>
    <w:p w14:paraId="3BB69245" w14:textId="77777777" w:rsidR="0008119D" w:rsidRDefault="00000000">
      <w:r>
        <w:t>David Labs and Scans offers state-of-the-art echocardiogram (ECHO) testing in Kolapakkam, Chennai to evaluate your heart's structural integrity and pumping strength. Using advanced, non-invasive ultrasound waves, we map your heart valves and chambers in real-time. Patients looking for an ECHO near Kolapakkam choose us for our highly detailed cardiovascular scans and specialized reporting. This crucial structural analysis helps physicians accurately diagnose conditions like heart failure, valve disease, or congenital abnormalities without any invasive procedures.</w:t>
      </w:r>
    </w:p>
    <w:p w14:paraId="66163369" w14:textId="77777777" w:rsidR="0008119D" w:rsidRDefault="0008119D"/>
    <w:p w14:paraId="7CBF34E2" w14:textId="77777777" w:rsidR="0008119D" w:rsidRDefault="00000000">
      <w:r>
        <w:t>WHY DOES DAVID SCANS &amp; LABS OFFER SERVICES AT LOW PRICES?</w:t>
      </w:r>
    </w:p>
    <w:p w14:paraId="4E5CB7F7" w14:textId="77777777" w:rsidR="0008119D" w:rsidRDefault="00000000">
      <w:r>
        <w:t>We focus on efficiency, high patient volume, and optimized operations to reduce cost without compromising quality.</w:t>
      </w:r>
    </w:p>
    <w:p w14:paraId="560A4DEE" w14:textId="77777777" w:rsidR="0008119D" w:rsidRDefault="0008119D"/>
    <w:p w14:paraId="645C7D13" w14:textId="77777777" w:rsidR="0008119D" w:rsidRDefault="00000000">
      <w:r>
        <w:t>HOW DOES DAVID SCANS AND LABS OFFER SERVICES AT A LOWER COST?</w:t>
      </w:r>
    </w:p>
    <w:p w14:paraId="4B372508" w14:textId="77777777" w:rsidR="0008119D" w:rsidRDefault="00000000">
      <w:r>
        <w:t>Using automation and scale, we reduce cost per test and deliver fast, accurate reports.</w:t>
      </w:r>
    </w:p>
    <w:p w14:paraId="1D9489A9" w14:textId="77777777" w:rsidR="0008119D" w:rsidRDefault="0008119D"/>
    <w:p w14:paraId="6671E57E" w14:textId="77777777" w:rsidR="0008119D" w:rsidRDefault="00000000">
      <w:r>
        <w:t>DAVID LABS AND SCANS:</w:t>
      </w:r>
    </w:p>
    <w:p w14:paraId="3A7E0F74"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1123B893" w14:textId="77777777" w:rsidR="0008119D" w:rsidRDefault="0008119D"/>
    <w:p w14:paraId="226C944E" w14:textId="77777777" w:rsidR="0008119D" w:rsidRDefault="00000000">
      <w:r>
        <w:t>OUR DIAGNOSTIC SPECIALITIES:</w:t>
      </w:r>
    </w:p>
    <w:p w14:paraId="3A8230F4" w14:textId="77777777" w:rsidR="0008119D" w:rsidRDefault="00000000">
      <w:r>
        <w:t>We provide a wide range of diagnostic services across Chennai.</w:t>
      </w:r>
    </w:p>
    <w:p w14:paraId="2F9CD875" w14:textId="77777777" w:rsidR="0008119D" w:rsidRDefault="0008119D"/>
    <w:p w14:paraId="2F28D5D9" w14:textId="77777777" w:rsidR="0008119D" w:rsidRDefault="00000000">
      <w:r>
        <w:t>-----------------------------------------------------</w:t>
      </w:r>
    </w:p>
    <w:p w14:paraId="4CA0BB66" w14:textId="77777777" w:rsidR="0008119D" w:rsidRDefault="00000000">
      <w:r>
        <w:t>PAGE 69: PFT IN KOLAPAKKAM</w:t>
      </w:r>
    </w:p>
    <w:p w14:paraId="4D422287" w14:textId="77777777" w:rsidR="0008119D" w:rsidRDefault="00000000">
      <w:r>
        <w:t>-----------------------------------------------------</w:t>
      </w:r>
    </w:p>
    <w:p w14:paraId="7D337326" w14:textId="77777777" w:rsidR="0008119D" w:rsidRDefault="00000000">
      <w:r>
        <w:t>URL: /speciality/kolapakkam/pft.html</w:t>
      </w:r>
    </w:p>
    <w:p w14:paraId="39D57E67" w14:textId="77777777" w:rsidR="0008119D" w:rsidRDefault="0008119D"/>
    <w:p w14:paraId="4E5F0A29" w14:textId="77777777" w:rsidR="0008119D" w:rsidRDefault="00000000">
      <w:r>
        <w:t>TITLE: PFT in Kolapakkam, Chennai</w:t>
      </w:r>
    </w:p>
    <w:p w14:paraId="2F15B172" w14:textId="77777777" w:rsidR="0008119D" w:rsidRDefault="00000000">
      <w:r>
        <w:t>ACCESS TEXT: Our center is highly accessible from Gerugambakkam, Manapakkam, making it easy to schedule your visit with zero hassle.</w:t>
      </w:r>
    </w:p>
    <w:p w14:paraId="6E452120" w14:textId="77777777" w:rsidR="0008119D" w:rsidRDefault="0008119D"/>
    <w:p w14:paraId="6D14CA19" w14:textId="77777777" w:rsidR="0008119D" w:rsidRDefault="00000000">
      <w:r>
        <w:t>MAIN SEO PARAGRAPH:</w:t>
      </w:r>
    </w:p>
    <w:p w14:paraId="519A1C7D" w14:textId="77777777" w:rsidR="0008119D" w:rsidRDefault="00000000">
      <w:r>
        <w:t>Assess your lung health and respiratory strength with our advanced Pulmonary Function Test (PFT) in Kolapakkam, Chennai. Whether you are dealing with asthma, chronic bronchitis, or general shortness of breath, David Labs and Scans provides highly sensitive spirometry equipment. Getting a reliable PFT near Kolapakkam is essential for measuring your total lung capacity and airflow correctly. Our trained staff will safely guide you through the breathing exercises to ensure the diagnostic readings are perfectly reflective of your actual pulmonary capability.</w:t>
      </w:r>
    </w:p>
    <w:p w14:paraId="2043C78C" w14:textId="77777777" w:rsidR="0008119D" w:rsidRDefault="0008119D"/>
    <w:p w14:paraId="634AFB0E" w14:textId="77777777" w:rsidR="0008119D" w:rsidRDefault="00000000">
      <w:r>
        <w:t>WHY DOES DAVID SCANS &amp; LABS OFFER SERVICES AT LOW PRICES?</w:t>
      </w:r>
    </w:p>
    <w:p w14:paraId="4E8E46F0" w14:textId="77777777" w:rsidR="0008119D" w:rsidRDefault="00000000">
      <w:r>
        <w:t>We focus on efficiency, high patient volume, and optimized operations to reduce cost without compromising quality.</w:t>
      </w:r>
    </w:p>
    <w:p w14:paraId="434452E2" w14:textId="77777777" w:rsidR="0008119D" w:rsidRDefault="0008119D"/>
    <w:p w14:paraId="2F2C7EF2" w14:textId="77777777" w:rsidR="0008119D" w:rsidRDefault="00000000">
      <w:r>
        <w:t>HOW DOES DAVID SCANS AND LABS OFFER SERVICES AT A LOWER COST?</w:t>
      </w:r>
    </w:p>
    <w:p w14:paraId="590ED165" w14:textId="77777777" w:rsidR="0008119D" w:rsidRDefault="00000000">
      <w:r>
        <w:lastRenderedPageBreak/>
        <w:t>Using automation and scale, we reduce cost per test and deliver fast, accurate reports.</w:t>
      </w:r>
    </w:p>
    <w:p w14:paraId="2883F479" w14:textId="77777777" w:rsidR="0008119D" w:rsidRDefault="0008119D"/>
    <w:p w14:paraId="69468532" w14:textId="77777777" w:rsidR="0008119D" w:rsidRDefault="00000000">
      <w:r>
        <w:t>DAVID LABS AND SCANS:</w:t>
      </w:r>
    </w:p>
    <w:p w14:paraId="5170B4B1" w14:textId="77777777" w:rsidR="0008119D" w:rsidRDefault="00000000">
      <w:r>
        <w:t>David Labs and Scans is a trusted diagnostic center in Chennai offering accurate, reliable, and affordable medical testing services with NABL-accredited standards and advanced equipment.</w:t>
      </w:r>
    </w:p>
    <w:p w14:paraId="6BD0C8DC" w14:textId="77777777" w:rsidR="0008119D" w:rsidRDefault="0008119D"/>
    <w:p w14:paraId="43B6829A" w14:textId="77777777" w:rsidR="0008119D" w:rsidRDefault="00000000">
      <w:r>
        <w:t>OUR DIAGNOSTIC SPECIALITIES:</w:t>
      </w:r>
    </w:p>
    <w:p w14:paraId="4BBD3053" w14:textId="77777777" w:rsidR="0008119D" w:rsidRDefault="00000000">
      <w:r>
        <w:t>We provide a wide range of diagnostic services across Chennai.</w:t>
      </w:r>
    </w:p>
    <w:p w14:paraId="33F3CCF3" w14:textId="77777777" w:rsidR="0008119D" w:rsidRDefault="0008119D"/>
    <w:p w14:paraId="2B0A563A" w14:textId="77777777" w:rsidR="0008119D" w:rsidRDefault="00000000">
      <w:r>
        <w:t>-----------------------------------------------------</w:t>
      </w:r>
    </w:p>
    <w:p w14:paraId="469AC1A4" w14:textId="77777777" w:rsidR="0008119D" w:rsidRDefault="00000000">
      <w:r>
        <w:t>PAGE 70: ALLERGY TEST IN KOLAPAKKAM</w:t>
      </w:r>
    </w:p>
    <w:p w14:paraId="3A0390DD" w14:textId="77777777" w:rsidR="0008119D" w:rsidRDefault="00000000">
      <w:r>
        <w:t>-----------------------------------------------------</w:t>
      </w:r>
    </w:p>
    <w:p w14:paraId="35D9316C" w14:textId="77777777" w:rsidR="0008119D" w:rsidRDefault="00000000">
      <w:r>
        <w:t>URL: /speciality/kolapakkam/allergy-test.html</w:t>
      </w:r>
    </w:p>
    <w:p w14:paraId="6849CC7B" w14:textId="77777777" w:rsidR="0008119D" w:rsidRDefault="0008119D"/>
    <w:p w14:paraId="72367920" w14:textId="77777777" w:rsidR="0008119D" w:rsidRDefault="00000000">
      <w:r>
        <w:t>TITLE: Allergy Test in Kolapakkam, Chennai</w:t>
      </w:r>
    </w:p>
    <w:p w14:paraId="2ED1B6CA" w14:textId="77777777" w:rsidR="0008119D" w:rsidRDefault="00000000">
      <w:r>
        <w:t>ACCESS TEXT: Our center is highly accessible from Gerugambakkam, Manapakkam, making it easy to schedule your visit with zero hassle.</w:t>
      </w:r>
    </w:p>
    <w:p w14:paraId="3E5E2818" w14:textId="77777777" w:rsidR="0008119D" w:rsidRDefault="0008119D"/>
    <w:p w14:paraId="3D34E9D9" w14:textId="77777777" w:rsidR="0008119D" w:rsidRDefault="00000000">
      <w:r>
        <w:t>MAIN SEO PARAGRAPH:</w:t>
      </w:r>
    </w:p>
    <w:p w14:paraId="31FC0E76" w14:textId="77777777" w:rsidR="0008119D" w:rsidRDefault="00000000">
      <w:r>
        <w:t>Identify exactly what is triggering your symptoms with a comprehensive, accurate allergy test in Kolapakkam, Chennai. At David Labs and Scans, we offer extensive panel testing for food, dust, dander, and environmental allergens using state-of-the-art pathology. By booking your detailed allergy test near Kolapakkam, you eliminate the guesswork behind chronic sneezing, skin rashes, or digestive discomfort. We deliver extremely comprehensive reporting that allows you and your doctor to construct a reliable, long-term defensive treatment plan.</w:t>
      </w:r>
    </w:p>
    <w:p w14:paraId="2DC39C89" w14:textId="77777777" w:rsidR="0008119D" w:rsidRDefault="0008119D"/>
    <w:p w14:paraId="4458FB2D" w14:textId="77777777" w:rsidR="0008119D" w:rsidRDefault="00000000">
      <w:r>
        <w:t>WHY DOES DAVID SCANS &amp; LABS OFFER SERVICES AT LOW PRICES?</w:t>
      </w:r>
    </w:p>
    <w:p w14:paraId="24A8CB29" w14:textId="77777777" w:rsidR="0008119D" w:rsidRDefault="00000000">
      <w:r>
        <w:lastRenderedPageBreak/>
        <w:t>We focus on efficiency, high patient volume, and optimized operations to reduce cost without compromising quality.</w:t>
      </w:r>
    </w:p>
    <w:p w14:paraId="7A86A740" w14:textId="77777777" w:rsidR="0008119D" w:rsidRDefault="0008119D"/>
    <w:p w14:paraId="1ACB4DC5" w14:textId="77777777" w:rsidR="0008119D" w:rsidRDefault="00000000">
      <w:r>
        <w:t>HOW DOES DAVID SCANS AND LABS OFFER SERVICES AT A LOWER COST?</w:t>
      </w:r>
    </w:p>
    <w:p w14:paraId="04733A70" w14:textId="77777777" w:rsidR="0008119D" w:rsidRDefault="00000000">
      <w:r>
        <w:t>Using automation and scale, we reduce cost per test and deliver fast, accurate reports.</w:t>
      </w:r>
    </w:p>
    <w:p w14:paraId="5395932F" w14:textId="77777777" w:rsidR="0008119D" w:rsidRDefault="0008119D"/>
    <w:p w14:paraId="2C3C4A44" w14:textId="77777777" w:rsidR="0008119D" w:rsidRDefault="00000000">
      <w:r>
        <w:t>DAVID LABS AND SCANS:</w:t>
      </w:r>
    </w:p>
    <w:p w14:paraId="1FF9E487" w14:textId="77777777" w:rsidR="0008119D" w:rsidRDefault="00000000">
      <w:r>
        <w:t>David Labs and Scans is a trusted diagnostic center in Chennai offering accurate, reliable, and affordable medical testing services with NABL-accredited standards and advanced equipment.</w:t>
      </w:r>
    </w:p>
    <w:p w14:paraId="50C0D001" w14:textId="77777777" w:rsidR="0008119D" w:rsidRDefault="0008119D"/>
    <w:p w14:paraId="0FF8A2B6" w14:textId="77777777" w:rsidR="0008119D" w:rsidRDefault="00000000">
      <w:r>
        <w:t>OUR DIAGNOSTIC SPECIALITIES:</w:t>
      </w:r>
    </w:p>
    <w:p w14:paraId="5086EC9E" w14:textId="77777777" w:rsidR="0008119D" w:rsidRDefault="00000000">
      <w:r>
        <w:t>We provide a wide range of diagnostic services across Chennai.</w:t>
      </w:r>
    </w:p>
    <w:p w14:paraId="633054B2" w14:textId="77777777" w:rsidR="0008119D" w:rsidRDefault="0008119D"/>
    <w:p w14:paraId="502E0EB3" w14:textId="77777777" w:rsidR="0008119D" w:rsidRDefault="00000000">
      <w:r>
        <w:t>-----------------------------------------------------</w:t>
      </w:r>
    </w:p>
    <w:p w14:paraId="11F6C14C" w14:textId="77777777" w:rsidR="0008119D" w:rsidRDefault="00000000">
      <w:r>
        <w:t>PAGE 71: PREVENTIVE HEALTH CHECKUP IN KOLAPAKKAM</w:t>
      </w:r>
    </w:p>
    <w:p w14:paraId="42623309" w14:textId="77777777" w:rsidR="0008119D" w:rsidRDefault="00000000">
      <w:r>
        <w:t>-----------------------------------------------------</w:t>
      </w:r>
    </w:p>
    <w:p w14:paraId="4C4CC379" w14:textId="77777777" w:rsidR="0008119D" w:rsidRDefault="00000000">
      <w:r>
        <w:t>URL: /speciality/kolapakkam/preventive-health-checkup.html</w:t>
      </w:r>
    </w:p>
    <w:p w14:paraId="37F3E5AE" w14:textId="77777777" w:rsidR="0008119D" w:rsidRDefault="0008119D"/>
    <w:p w14:paraId="22BF0D31" w14:textId="77777777" w:rsidR="0008119D" w:rsidRDefault="00000000">
      <w:r>
        <w:t>TITLE: Preventive Health Checkup in Kolapakkam, Chennai</w:t>
      </w:r>
    </w:p>
    <w:p w14:paraId="1669E77F" w14:textId="77777777" w:rsidR="0008119D" w:rsidRDefault="00000000">
      <w:r>
        <w:t>ACCESS TEXT: Our center is highly accessible from Gerugambakkam, Manapakkam, making it easy to schedule your visit with zero hassle.</w:t>
      </w:r>
    </w:p>
    <w:p w14:paraId="77E2ACAE" w14:textId="77777777" w:rsidR="0008119D" w:rsidRDefault="0008119D"/>
    <w:p w14:paraId="4E077C3B" w14:textId="77777777" w:rsidR="0008119D" w:rsidRDefault="00000000">
      <w:r>
        <w:t>MAIN SEO PARAGRAPH:</w:t>
      </w:r>
    </w:p>
    <w:p w14:paraId="1035C85E" w14:textId="77777777" w:rsidR="0008119D" w:rsidRDefault="00000000">
      <w:r>
        <w:t xml:space="preserve">Invest in your long-term wellness with an affordable, full-body preventive health checkup in Kolapakkam, Chennai. David Labs and Scans has meticulously designed screening packages that evaluate all major organ functions—from liver and kidney health to diabetes and cholesterol levels. Undergoing a robust master health checkup near Kolapakkam gives you total peace of mind by catching underlying issues long before they become serious </w:t>
      </w:r>
      <w:r>
        <w:lastRenderedPageBreak/>
        <w:t>symptoms. Fast, private, and exceptionally thorough, our preventive profiles are the cornerstone of a healthier, happier life.</w:t>
      </w:r>
    </w:p>
    <w:p w14:paraId="7A5464F5" w14:textId="77777777" w:rsidR="0008119D" w:rsidRDefault="0008119D"/>
    <w:p w14:paraId="12B20EA8" w14:textId="77777777" w:rsidR="0008119D" w:rsidRDefault="00000000">
      <w:r>
        <w:t>WHY DOES DAVID SCANS &amp; LABS OFFER SERVICES AT LOW PRICES?</w:t>
      </w:r>
    </w:p>
    <w:p w14:paraId="53E8FC0D" w14:textId="77777777" w:rsidR="0008119D" w:rsidRDefault="00000000">
      <w:r>
        <w:t>We focus on efficiency, high patient volume, and optimized operations to reduce cost without compromising quality.</w:t>
      </w:r>
    </w:p>
    <w:p w14:paraId="2C1A6154" w14:textId="77777777" w:rsidR="0008119D" w:rsidRDefault="0008119D"/>
    <w:p w14:paraId="0B14AEDB" w14:textId="77777777" w:rsidR="0008119D" w:rsidRDefault="00000000">
      <w:r>
        <w:t>HOW DOES DAVID SCANS AND LABS OFFER SERVICES AT A LOWER COST?</w:t>
      </w:r>
    </w:p>
    <w:p w14:paraId="3384CB25" w14:textId="77777777" w:rsidR="0008119D" w:rsidRDefault="00000000">
      <w:r>
        <w:t>Using automation and scale, we reduce cost per test and deliver fast, accurate reports.</w:t>
      </w:r>
    </w:p>
    <w:p w14:paraId="08721E24" w14:textId="77777777" w:rsidR="0008119D" w:rsidRDefault="0008119D"/>
    <w:p w14:paraId="1CFAFA6F" w14:textId="77777777" w:rsidR="0008119D" w:rsidRDefault="00000000">
      <w:r>
        <w:t>DAVID LABS AND SCANS:</w:t>
      </w:r>
    </w:p>
    <w:p w14:paraId="6366465E" w14:textId="77777777" w:rsidR="0008119D" w:rsidRDefault="00000000">
      <w:r>
        <w:t>David Labs and Scans is a trusted diagnostic center in Chennai offering accurate, reliable, and affordable medical testing services with NABL-accredited standards and advanced equipment.</w:t>
      </w:r>
    </w:p>
    <w:p w14:paraId="65A68061" w14:textId="77777777" w:rsidR="0008119D" w:rsidRDefault="0008119D"/>
    <w:p w14:paraId="3F97E939" w14:textId="77777777" w:rsidR="0008119D" w:rsidRDefault="00000000">
      <w:r>
        <w:t>OUR DIAGNOSTIC SPECIALITIES:</w:t>
      </w:r>
    </w:p>
    <w:p w14:paraId="41DAFD55" w14:textId="77777777" w:rsidR="0008119D" w:rsidRDefault="00000000">
      <w:r>
        <w:t>We provide a wide range of diagnostic services across Chennai.</w:t>
      </w:r>
    </w:p>
    <w:p w14:paraId="0935869D" w14:textId="77777777" w:rsidR="0008119D" w:rsidRDefault="0008119D"/>
    <w:p w14:paraId="6579FB9E" w14:textId="77777777" w:rsidR="0008119D" w:rsidRDefault="00000000">
      <w:r>
        <w:t>-----------------------------------------------------</w:t>
      </w:r>
    </w:p>
    <w:p w14:paraId="13B6BA49" w14:textId="77777777" w:rsidR="0008119D" w:rsidRDefault="00000000">
      <w:r>
        <w:t>PAGE 72: ULTRASOUND SCAN IN ANAKAPUTHUR</w:t>
      </w:r>
    </w:p>
    <w:p w14:paraId="64154CD9" w14:textId="77777777" w:rsidR="0008119D" w:rsidRDefault="00000000">
      <w:r>
        <w:t>-----------------------------------------------------</w:t>
      </w:r>
    </w:p>
    <w:p w14:paraId="203201DE" w14:textId="77777777" w:rsidR="0008119D" w:rsidRDefault="00000000">
      <w:r>
        <w:t>URL: /speciality/anakaputhur/ultrasound-scan.html</w:t>
      </w:r>
    </w:p>
    <w:p w14:paraId="397E5DBE" w14:textId="77777777" w:rsidR="0008119D" w:rsidRDefault="0008119D"/>
    <w:p w14:paraId="3FDF0F6D" w14:textId="77777777" w:rsidR="0008119D" w:rsidRDefault="00000000">
      <w:r>
        <w:t>TITLE: Ultrasound Scan in Anakaputhur, Chennai</w:t>
      </w:r>
    </w:p>
    <w:p w14:paraId="6B5F946C" w14:textId="77777777" w:rsidR="0008119D" w:rsidRDefault="00000000">
      <w:r>
        <w:t>ACCESS TEXT: Our center is highly accessible from Pammal, Pallavaram, making it easy to schedule your visit with zero hassle.</w:t>
      </w:r>
    </w:p>
    <w:p w14:paraId="4CCDEC8B" w14:textId="77777777" w:rsidR="0008119D" w:rsidRDefault="0008119D"/>
    <w:p w14:paraId="12F86D56" w14:textId="77777777" w:rsidR="0008119D" w:rsidRDefault="00000000">
      <w:r>
        <w:t>MAIN SEO PARAGRAPH:</w:t>
      </w:r>
    </w:p>
    <w:p w14:paraId="5F8731BD" w14:textId="77777777" w:rsidR="0008119D" w:rsidRDefault="00000000">
      <w:r>
        <w:lastRenderedPageBreak/>
        <w:t>If you are looking for a highly reliable and clear ultrasound scan in Anakaputhur, Chennai, David Labs and Scans is your trusted diagnostic destination. We utilize the latest state-of-the-art sonography equipment to provide high-resolution imaging for abdominal, pelvic, and general body evaluations. Our experienced radiologists ensure that every ultrasound scan near Anakaputhur is conducted with the utmost care, prioritizing patient comfort and clinical accuracy. With affordable pricing, minimal waiting times, and detailed reports delivered swiftly, we help your consulting physician make well-informed healthcare decisions without any diagnostic delay.</w:t>
      </w:r>
    </w:p>
    <w:p w14:paraId="608C1406" w14:textId="77777777" w:rsidR="0008119D" w:rsidRDefault="0008119D"/>
    <w:p w14:paraId="78E90763" w14:textId="77777777" w:rsidR="0008119D" w:rsidRDefault="00000000">
      <w:r>
        <w:t>WHY DOES DAVID SCANS &amp; LABS OFFER SERVICES AT LOW PRICES?</w:t>
      </w:r>
    </w:p>
    <w:p w14:paraId="1ECD5FAC" w14:textId="77777777" w:rsidR="0008119D" w:rsidRDefault="00000000">
      <w:r>
        <w:t>We focus on efficiency, high patient volume, and optimized operations to reduce cost without compromising quality.</w:t>
      </w:r>
    </w:p>
    <w:p w14:paraId="47DC02F4" w14:textId="77777777" w:rsidR="0008119D" w:rsidRDefault="0008119D"/>
    <w:p w14:paraId="5E6A30B1" w14:textId="77777777" w:rsidR="0008119D" w:rsidRDefault="00000000">
      <w:r>
        <w:t>HOW DOES DAVID SCANS AND LABS OFFER SERVICES AT A LOWER COST?</w:t>
      </w:r>
    </w:p>
    <w:p w14:paraId="2ADADF47" w14:textId="77777777" w:rsidR="0008119D" w:rsidRDefault="00000000">
      <w:r>
        <w:t>Using automation and scale, we reduce cost per test and deliver fast, accurate reports.</w:t>
      </w:r>
    </w:p>
    <w:p w14:paraId="29B46CA1" w14:textId="77777777" w:rsidR="0008119D" w:rsidRDefault="0008119D"/>
    <w:p w14:paraId="09B81B0F" w14:textId="77777777" w:rsidR="0008119D" w:rsidRDefault="00000000">
      <w:r>
        <w:t>DAVID LABS AND SCANS:</w:t>
      </w:r>
    </w:p>
    <w:p w14:paraId="76F2B542" w14:textId="77777777" w:rsidR="0008119D" w:rsidRDefault="00000000">
      <w:r>
        <w:t>David Labs and Scans is a trusted diagnostic center in Chennai offering accurate, reliable, and affordable medical testing services with NABL-accredited standards and advanced equipment.</w:t>
      </w:r>
    </w:p>
    <w:p w14:paraId="5820A8A0" w14:textId="77777777" w:rsidR="0008119D" w:rsidRDefault="0008119D"/>
    <w:p w14:paraId="77F1E181" w14:textId="77777777" w:rsidR="0008119D" w:rsidRDefault="00000000">
      <w:r>
        <w:t>OUR DIAGNOSTIC SPECIALITIES:</w:t>
      </w:r>
    </w:p>
    <w:p w14:paraId="15651AD6" w14:textId="77777777" w:rsidR="0008119D" w:rsidRDefault="00000000">
      <w:r>
        <w:t>We provide a wide range of diagnostic services across Chennai.</w:t>
      </w:r>
    </w:p>
    <w:p w14:paraId="62C338B7" w14:textId="77777777" w:rsidR="0008119D" w:rsidRDefault="0008119D"/>
    <w:p w14:paraId="7663AE6D" w14:textId="77777777" w:rsidR="0008119D" w:rsidRDefault="00000000">
      <w:r>
        <w:t>-----------------------------------------------------</w:t>
      </w:r>
    </w:p>
    <w:p w14:paraId="692785A7" w14:textId="77777777" w:rsidR="0008119D" w:rsidRDefault="00000000">
      <w:r>
        <w:t>PAGE 73: BLOOD TEST IN ANAKAPUTHUR</w:t>
      </w:r>
    </w:p>
    <w:p w14:paraId="2C3F53D3" w14:textId="77777777" w:rsidR="0008119D" w:rsidRDefault="00000000">
      <w:r>
        <w:t>-----------------------------------------------------</w:t>
      </w:r>
    </w:p>
    <w:p w14:paraId="147F9EAC" w14:textId="77777777" w:rsidR="0008119D" w:rsidRDefault="00000000">
      <w:r>
        <w:t>URL: /speciality/anakaputhur/blood-test.html</w:t>
      </w:r>
    </w:p>
    <w:p w14:paraId="7EF6D7DD" w14:textId="77777777" w:rsidR="0008119D" w:rsidRDefault="0008119D"/>
    <w:p w14:paraId="5EC44001" w14:textId="77777777" w:rsidR="0008119D" w:rsidRDefault="00000000">
      <w:r>
        <w:t>TITLE: Blood Test in Anakaputhur, Chennai</w:t>
      </w:r>
    </w:p>
    <w:p w14:paraId="29D856FB" w14:textId="77777777" w:rsidR="0008119D" w:rsidRDefault="00000000">
      <w:r>
        <w:lastRenderedPageBreak/>
        <w:t>ACCESS TEXT: Our center is highly accessible from Pammal, Pallavaram, making it easy to schedule your visit with zero hassle.</w:t>
      </w:r>
    </w:p>
    <w:p w14:paraId="6B8DB53F" w14:textId="77777777" w:rsidR="0008119D" w:rsidRDefault="0008119D"/>
    <w:p w14:paraId="366F1877" w14:textId="77777777" w:rsidR="0008119D" w:rsidRDefault="00000000">
      <w:r>
        <w:t>MAIN SEO PARAGRAPH:</w:t>
      </w:r>
    </w:p>
    <w:p w14:paraId="5F0A5A55" w14:textId="77777777" w:rsidR="0008119D" w:rsidRDefault="00000000">
      <w:r>
        <w:t>For absolutely accurate and affordable blood tests in Anakaputhur, Chennai, David Labs offers a comprehensive, advanced pathology lab setup. From routine complete blood counts (CBC), diabetes screening, and thyroid profiles to complex biochemical evaluations, our NABL-accredited diagnostic laboratory guarantees the highest level of precision. When searching for a blood test lab near Anakaputhur, patients trust us for our rigorously hygienic sample collection process and exceptionally fast turnaround times. Getting your routine lab work done is now completely hassle-free, delivering dependable and verified reports right on time.</w:t>
      </w:r>
    </w:p>
    <w:p w14:paraId="2B384533" w14:textId="77777777" w:rsidR="0008119D" w:rsidRDefault="0008119D"/>
    <w:p w14:paraId="28C37298" w14:textId="77777777" w:rsidR="0008119D" w:rsidRDefault="00000000">
      <w:r>
        <w:t>WHY DOES DAVID SCANS &amp; LABS OFFER SERVICES AT LOW PRICES?</w:t>
      </w:r>
    </w:p>
    <w:p w14:paraId="6D100C7B" w14:textId="77777777" w:rsidR="0008119D" w:rsidRDefault="00000000">
      <w:r>
        <w:t>We focus on efficiency, high patient volume, and optimized operations to reduce cost without compromising quality.</w:t>
      </w:r>
    </w:p>
    <w:p w14:paraId="1BBBADAB" w14:textId="77777777" w:rsidR="0008119D" w:rsidRDefault="0008119D"/>
    <w:p w14:paraId="0A022AA7" w14:textId="77777777" w:rsidR="0008119D" w:rsidRDefault="00000000">
      <w:r>
        <w:t>HOW DOES DAVID SCANS AND LABS OFFER SERVICES AT A LOWER COST?</w:t>
      </w:r>
    </w:p>
    <w:p w14:paraId="102AFE9F" w14:textId="77777777" w:rsidR="0008119D" w:rsidRDefault="00000000">
      <w:r>
        <w:t>Using automation and scale, we reduce cost per test and deliver fast, accurate reports.</w:t>
      </w:r>
    </w:p>
    <w:p w14:paraId="5C76C4D8" w14:textId="77777777" w:rsidR="0008119D" w:rsidRDefault="0008119D"/>
    <w:p w14:paraId="536A7D51" w14:textId="77777777" w:rsidR="0008119D" w:rsidRDefault="00000000">
      <w:r>
        <w:t>DAVID LABS AND SCANS:</w:t>
      </w:r>
    </w:p>
    <w:p w14:paraId="37566704" w14:textId="77777777" w:rsidR="0008119D" w:rsidRDefault="00000000">
      <w:r>
        <w:t>David Labs and Scans is a trusted diagnostic center in Chennai offering accurate, reliable, and affordable medical testing services with NABL-accredited standards and advanced equipment.</w:t>
      </w:r>
    </w:p>
    <w:p w14:paraId="08BACF16" w14:textId="77777777" w:rsidR="0008119D" w:rsidRDefault="0008119D"/>
    <w:p w14:paraId="01A72F2D" w14:textId="77777777" w:rsidR="0008119D" w:rsidRDefault="00000000">
      <w:r>
        <w:t>OUR DIAGNOSTIC SPECIALITIES:</w:t>
      </w:r>
    </w:p>
    <w:p w14:paraId="05C97CF6" w14:textId="77777777" w:rsidR="0008119D" w:rsidRDefault="00000000">
      <w:r>
        <w:t>We provide a wide range of diagnostic services across Chennai.</w:t>
      </w:r>
    </w:p>
    <w:p w14:paraId="1DCB91E8" w14:textId="77777777" w:rsidR="0008119D" w:rsidRDefault="0008119D"/>
    <w:p w14:paraId="25A93A85" w14:textId="77777777" w:rsidR="0008119D" w:rsidRDefault="00000000">
      <w:r>
        <w:t>-----------------------------------------------------</w:t>
      </w:r>
    </w:p>
    <w:p w14:paraId="6836D492" w14:textId="77777777" w:rsidR="0008119D" w:rsidRDefault="00000000">
      <w:r>
        <w:t>PAGE 74: DIGITAL X-RAY IN ANAKAPUTHUR</w:t>
      </w:r>
    </w:p>
    <w:p w14:paraId="1A85DBD7" w14:textId="77777777" w:rsidR="0008119D" w:rsidRDefault="00000000">
      <w:r>
        <w:t>-----------------------------------------------------</w:t>
      </w:r>
    </w:p>
    <w:p w14:paraId="1C4F8D64" w14:textId="77777777" w:rsidR="0008119D" w:rsidRDefault="00000000">
      <w:r>
        <w:lastRenderedPageBreak/>
        <w:t>URL: /speciality/anakaputhur/digital-x-ray.html</w:t>
      </w:r>
    </w:p>
    <w:p w14:paraId="32EFF757" w14:textId="77777777" w:rsidR="0008119D" w:rsidRDefault="0008119D"/>
    <w:p w14:paraId="3AF09F6B" w14:textId="77777777" w:rsidR="0008119D" w:rsidRDefault="00000000">
      <w:r>
        <w:t>TITLE: Digital X-Ray in Anakaputhur, Chennai</w:t>
      </w:r>
    </w:p>
    <w:p w14:paraId="3C20AB68" w14:textId="77777777" w:rsidR="0008119D" w:rsidRDefault="00000000">
      <w:r>
        <w:t>ACCESS TEXT: Our center is highly accessible from Pammal, Pallavaram, making it easy to schedule your visit with zero hassle.</w:t>
      </w:r>
    </w:p>
    <w:p w14:paraId="4C5C7EF6" w14:textId="77777777" w:rsidR="0008119D" w:rsidRDefault="0008119D"/>
    <w:p w14:paraId="137F7677" w14:textId="77777777" w:rsidR="0008119D" w:rsidRDefault="00000000">
      <w:r>
        <w:t>MAIN SEO PARAGRAPH:</w:t>
      </w:r>
    </w:p>
    <w:p w14:paraId="1BF07791" w14:textId="77777777" w:rsidR="0008119D" w:rsidRDefault="00000000">
      <w:r>
        <w:t>Experience fast, highly detailed, and low-radiation digital X-ray services right here in Anakaputhur, Chennai at David Labs and Scans. Whether you need a chest X-ray, joint imaging, or orthopedic bone scans, our advanced digital radiography machines capture precisely detailed internal images instantly. Choosing our center for a digital X-ray near Anakaputhur means you get immediate processing and digitally enhanced clarity that significantly aids in accurate orthopedic or pulmonary diagnostics. We maintain a completely safe, sterile environment while ensuring rapid results.</w:t>
      </w:r>
    </w:p>
    <w:p w14:paraId="7327C253" w14:textId="77777777" w:rsidR="0008119D" w:rsidRDefault="0008119D"/>
    <w:p w14:paraId="5756E363" w14:textId="77777777" w:rsidR="0008119D" w:rsidRDefault="00000000">
      <w:r>
        <w:t>WHY DOES DAVID SCANS &amp; LABS OFFER SERVICES AT LOW PRICES?</w:t>
      </w:r>
    </w:p>
    <w:p w14:paraId="3B5E22E9" w14:textId="77777777" w:rsidR="0008119D" w:rsidRDefault="00000000">
      <w:r>
        <w:t>We focus on efficiency, high patient volume, and optimized operations to reduce cost without compromising quality.</w:t>
      </w:r>
    </w:p>
    <w:p w14:paraId="256E053C" w14:textId="77777777" w:rsidR="0008119D" w:rsidRDefault="0008119D"/>
    <w:p w14:paraId="08CB984E" w14:textId="77777777" w:rsidR="0008119D" w:rsidRDefault="00000000">
      <w:r>
        <w:t>HOW DOES DAVID SCANS AND LABS OFFER SERVICES AT A LOWER COST?</w:t>
      </w:r>
    </w:p>
    <w:p w14:paraId="059EA315" w14:textId="77777777" w:rsidR="0008119D" w:rsidRDefault="00000000">
      <w:r>
        <w:t>Using automation and scale, we reduce cost per test and deliver fast, accurate reports.</w:t>
      </w:r>
    </w:p>
    <w:p w14:paraId="31E31FB1" w14:textId="77777777" w:rsidR="0008119D" w:rsidRDefault="0008119D"/>
    <w:p w14:paraId="71439294" w14:textId="77777777" w:rsidR="0008119D" w:rsidRDefault="00000000">
      <w:r>
        <w:t>DAVID LABS AND SCANS:</w:t>
      </w:r>
    </w:p>
    <w:p w14:paraId="485B2A55" w14:textId="77777777" w:rsidR="0008119D" w:rsidRDefault="00000000">
      <w:r>
        <w:t>David Labs and Scans is a trusted diagnostic center in Chennai offering accurate, reliable, and affordable medical testing services with NABL-accredited standards and advanced equipment.</w:t>
      </w:r>
    </w:p>
    <w:p w14:paraId="6C73CE60" w14:textId="77777777" w:rsidR="0008119D" w:rsidRDefault="0008119D"/>
    <w:p w14:paraId="31C12E5D" w14:textId="77777777" w:rsidR="0008119D" w:rsidRDefault="00000000">
      <w:r>
        <w:t>OUR DIAGNOSTIC SPECIALITIES:</w:t>
      </w:r>
    </w:p>
    <w:p w14:paraId="5B1C786E" w14:textId="77777777" w:rsidR="0008119D" w:rsidRDefault="00000000">
      <w:r>
        <w:t>We provide a wide range of diagnostic services across Chennai.</w:t>
      </w:r>
    </w:p>
    <w:p w14:paraId="6E44FB36" w14:textId="77777777" w:rsidR="0008119D" w:rsidRDefault="0008119D"/>
    <w:p w14:paraId="67662BFE" w14:textId="77777777" w:rsidR="0008119D" w:rsidRDefault="00000000">
      <w:r>
        <w:lastRenderedPageBreak/>
        <w:t>-----------------------------------------------------</w:t>
      </w:r>
    </w:p>
    <w:p w14:paraId="55B2A655" w14:textId="77777777" w:rsidR="0008119D" w:rsidRDefault="00000000">
      <w:r>
        <w:t>PAGE 75: PREGNANCY SCAN IN ANAKAPUTHUR</w:t>
      </w:r>
    </w:p>
    <w:p w14:paraId="41A3FCC5" w14:textId="77777777" w:rsidR="0008119D" w:rsidRDefault="00000000">
      <w:r>
        <w:t>-----------------------------------------------------</w:t>
      </w:r>
    </w:p>
    <w:p w14:paraId="4B24EF00" w14:textId="77777777" w:rsidR="0008119D" w:rsidRDefault="00000000">
      <w:r>
        <w:t>URL: /speciality/anakaputhur/pregnancy-scan.html</w:t>
      </w:r>
    </w:p>
    <w:p w14:paraId="62F1C03E" w14:textId="77777777" w:rsidR="0008119D" w:rsidRDefault="0008119D"/>
    <w:p w14:paraId="6F690448" w14:textId="77777777" w:rsidR="0008119D" w:rsidRDefault="00000000">
      <w:r>
        <w:t>TITLE: Pregnancy Scan in Anakaputhur, Chennai</w:t>
      </w:r>
    </w:p>
    <w:p w14:paraId="2AD61E5E" w14:textId="77777777" w:rsidR="0008119D" w:rsidRDefault="00000000">
      <w:r>
        <w:t>ACCESS TEXT: Our center is highly accessible from Pammal, Pallavaram, making it easy to schedule your visit with zero hassle.</w:t>
      </w:r>
    </w:p>
    <w:p w14:paraId="7357B850" w14:textId="77777777" w:rsidR="0008119D" w:rsidRDefault="0008119D"/>
    <w:p w14:paraId="0746CFCD" w14:textId="77777777" w:rsidR="0008119D" w:rsidRDefault="00000000">
      <w:r>
        <w:t>MAIN SEO PARAGRAPH:</w:t>
      </w:r>
    </w:p>
    <w:p w14:paraId="429E8CF7" w14:textId="77777777" w:rsidR="0008119D" w:rsidRDefault="00000000">
      <w:r>
        <w:t>Expecting mothers seeking a safe, comfortable, and accurate pregnancy scan in Anakaputhur, Chennai can confidently rely on David Labs and Scans. We understand that maternal care requires a delicate touch, and our specialized imaging technology provides crystal-clear fetal monitoring, growth tracking, and anomaly screening scans. By choosing our dedicated fetal assessment services near Anakaputhur, you are assured of detailed consultations with experienced professionals. We prioritize your privacy and peace of mind by offering thoroughly detailed visual reports that capture every crucial milestone of your baby's development.</w:t>
      </w:r>
    </w:p>
    <w:p w14:paraId="5792C0FC" w14:textId="77777777" w:rsidR="0008119D" w:rsidRDefault="0008119D"/>
    <w:p w14:paraId="34027AE9" w14:textId="77777777" w:rsidR="0008119D" w:rsidRDefault="00000000">
      <w:r>
        <w:t>WHY DOES DAVID SCANS &amp; LABS OFFER SERVICES AT LOW PRICES?</w:t>
      </w:r>
    </w:p>
    <w:p w14:paraId="5E31FDAE" w14:textId="77777777" w:rsidR="0008119D" w:rsidRDefault="00000000">
      <w:r>
        <w:t>We focus on efficiency, high patient volume, and optimized operations to reduce cost without compromising quality.</w:t>
      </w:r>
    </w:p>
    <w:p w14:paraId="3EDDEF87" w14:textId="77777777" w:rsidR="0008119D" w:rsidRDefault="0008119D"/>
    <w:p w14:paraId="633AD66C" w14:textId="77777777" w:rsidR="0008119D" w:rsidRDefault="00000000">
      <w:r>
        <w:t>HOW DOES DAVID SCANS AND LABS OFFER SERVICES AT A LOWER COST?</w:t>
      </w:r>
    </w:p>
    <w:p w14:paraId="6340D8E8" w14:textId="77777777" w:rsidR="0008119D" w:rsidRDefault="00000000">
      <w:r>
        <w:t>Using automation and scale, we reduce cost per test and deliver fast, accurate reports.</w:t>
      </w:r>
    </w:p>
    <w:p w14:paraId="49CE16CB" w14:textId="77777777" w:rsidR="0008119D" w:rsidRDefault="0008119D"/>
    <w:p w14:paraId="024D53C6" w14:textId="77777777" w:rsidR="0008119D" w:rsidRDefault="00000000">
      <w:r>
        <w:t>DAVID LABS AND SCANS:</w:t>
      </w:r>
    </w:p>
    <w:p w14:paraId="6B93873A" w14:textId="77777777" w:rsidR="0008119D" w:rsidRDefault="00000000">
      <w:r>
        <w:t>David Labs and Scans is a trusted diagnostic center in Chennai offering accurate, reliable, and affordable medical testing services with NABL-accredited standards and advanced equipment.</w:t>
      </w:r>
    </w:p>
    <w:p w14:paraId="15B7B409" w14:textId="77777777" w:rsidR="0008119D" w:rsidRDefault="0008119D"/>
    <w:p w14:paraId="43828055" w14:textId="77777777" w:rsidR="0008119D" w:rsidRDefault="00000000">
      <w:r>
        <w:lastRenderedPageBreak/>
        <w:t>OUR DIAGNOSTIC SPECIALITIES:</w:t>
      </w:r>
    </w:p>
    <w:p w14:paraId="0082062A" w14:textId="77777777" w:rsidR="0008119D" w:rsidRDefault="00000000">
      <w:r>
        <w:t>We provide a wide range of diagnostic services across Chennai.</w:t>
      </w:r>
    </w:p>
    <w:p w14:paraId="17331F19" w14:textId="77777777" w:rsidR="0008119D" w:rsidRDefault="0008119D"/>
    <w:p w14:paraId="1F3CD182" w14:textId="77777777" w:rsidR="0008119D" w:rsidRDefault="00000000">
      <w:r>
        <w:t>-----------------------------------------------------</w:t>
      </w:r>
    </w:p>
    <w:p w14:paraId="7B3E3BE1" w14:textId="77777777" w:rsidR="0008119D" w:rsidRDefault="00000000">
      <w:r>
        <w:t>PAGE 76: CARDIAC PACKAGE IN ANAKAPUTHUR</w:t>
      </w:r>
    </w:p>
    <w:p w14:paraId="1D8C3285" w14:textId="77777777" w:rsidR="0008119D" w:rsidRDefault="00000000">
      <w:r>
        <w:t>-----------------------------------------------------</w:t>
      </w:r>
    </w:p>
    <w:p w14:paraId="267AD948" w14:textId="77777777" w:rsidR="0008119D" w:rsidRDefault="00000000">
      <w:r>
        <w:t>URL: /speciality/anakaputhur/cardiac-package.html</w:t>
      </w:r>
    </w:p>
    <w:p w14:paraId="51EE6523" w14:textId="77777777" w:rsidR="0008119D" w:rsidRDefault="0008119D"/>
    <w:p w14:paraId="41AAE295" w14:textId="77777777" w:rsidR="0008119D" w:rsidRDefault="00000000">
      <w:r>
        <w:t>TITLE: Cardiac Package in Anakaputhur, Chennai</w:t>
      </w:r>
    </w:p>
    <w:p w14:paraId="53C33310" w14:textId="77777777" w:rsidR="0008119D" w:rsidRDefault="00000000">
      <w:r>
        <w:t>ACCESS TEXT: Our center is highly accessible from Pammal, Pallavaram, making it easy to schedule your visit with zero hassle.</w:t>
      </w:r>
    </w:p>
    <w:p w14:paraId="028ACADA" w14:textId="77777777" w:rsidR="0008119D" w:rsidRDefault="0008119D"/>
    <w:p w14:paraId="2194BF1A" w14:textId="77777777" w:rsidR="0008119D" w:rsidRDefault="00000000">
      <w:r>
        <w:t>MAIN SEO PARAGRAPH:</w:t>
      </w:r>
    </w:p>
    <w:p w14:paraId="6273FADF" w14:textId="77777777" w:rsidR="0008119D" w:rsidRDefault="00000000">
      <w:r>
        <w:t>Take proactive control of your heart health with our comprehensive cardiac package in Anakaputhur, Chennai. Heart disease prevention starts with thorough screening, and David Labs and Scans brings together the most critical diagnostic cardiovascular tests into one highly affordable bundle. Evaluating your cardiovascular wellness near Anakaputhur has never been easier; our full package covers lipid profiling, structural heart imaging, and electrical rhythm tests. We empower our patients with a totally unified, in-depth cardiac risk assessment to catch potential issues early and keep their hearts beating strong.</w:t>
      </w:r>
    </w:p>
    <w:p w14:paraId="166C3739" w14:textId="77777777" w:rsidR="0008119D" w:rsidRDefault="0008119D"/>
    <w:p w14:paraId="508F42FF" w14:textId="77777777" w:rsidR="0008119D" w:rsidRDefault="00000000">
      <w:r>
        <w:t>WHY DOES DAVID SCANS &amp; LABS OFFER SERVICES AT LOW PRICES?</w:t>
      </w:r>
    </w:p>
    <w:p w14:paraId="230A20CE" w14:textId="77777777" w:rsidR="0008119D" w:rsidRDefault="00000000">
      <w:r>
        <w:t>We focus on efficiency, high patient volume, and optimized operations to reduce cost without compromising quality.</w:t>
      </w:r>
    </w:p>
    <w:p w14:paraId="56995574" w14:textId="77777777" w:rsidR="0008119D" w:rsidRDefault="0008119D"/>
    <w:p w14:paraId="53701C14" w14:textId="77777777" w:rsidR="0008119D" w:rsidRDefault="00000000">
      <w:r>
        <w:t>HOW DOES DAVID SCANS AND LABS OFFER SERVICES AT A LOWER COST?</w:t>
      </w:r>
    </w:p>
    <w:p w14:paraId="0EF21C69" w14:textId="77777777" w:rsidR="0008119D" w:rsidRDefault="00000000">
      <w:r>
        <w:t>Using automation and scale, we reduce cost per test and deliver fast, accurate reports.</w:t>
      </w:r>
    </w:p>
    <w:p w14:paraId="7938A642" w14:textId="77777777" w:rsidR="0008119D" w:rsidRDefault="0008119D"/>
    <w:p w14:paraId="0D4F2213" w14:textId="77777777" w:rsidR="0008119D" w:rsidRDefault="00000000">
      <w:r>
        <w:t>DAVID LABS AND SCANS:</w:t>
      </w:r>
    </w:p>
    <w:p w14:paraId="2FDADC30"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7A3DFA7F" w14:textId="77777777" w:rsidR="0008119D" w:rsidRDefault="0008119D"/>
    <w:p w14:paraId="36BFCAE8" w14:textId="77777777" w:rsidR="0008119D" w:rsidRDefault="00000000">
      <w:r>
        <w:t>OUR DIAGNOSTIC SPECIALITIES:</w:t>
      </w:r>
    </w:p>
    <w:p w14:paraId="76D7E7FE" w14:textId="77777777" w:rsidR="0008119D" w:rsidRDefault="00000000">
      <w:r>
        <w:t>We provide a wide range of diagnostic services across Chennai.</w:t>
      </w:r>
    </w:p>
    <w:p w14:paraId="53EBE093" w14:textId="77777777" w:rsidR="0008119D" w:rsidRDefault="0008119D"/>
    <w:p w14:paraId="1B13576C" w14:textId="77777777" w:rsidR="0008119D" w:rsidRDefault="00000000">
      <w:r>
        <w:t>-----------------------------------------------------</w:t>
      </w:r>
    </w:p>
    <w:p w14:paraId="500D92EA" w14:textId="77777777" w:rsidR="0008119D" w:rsidRDefault="00000000">
      <w:r>
        <w:t>PAGE 77: ECG IN ANAKAPUTHUR</w:t>
      </w:r>
    </w:p>
    <w:p w14:paraId="33C9FC31" w14:textId="77777777" w:rsidR="0008119D" w:rsidRDefault="00000000">
      <w:r>
        <w:t>-----------------------------------------------------</w:t>
      </w:r>
    </w:p>
    <w:p w14:paraId="66DCADD4" w14:textId="77777777" w:rsidR="0008119D" w:rsidRDefault="00000000">
      <w:r>
        <w:t>URL: /speciality/anakaputhur/ecg.html</w:t>
      </w:r>
    </w:p>
    <w:p w14:paraId="3B05898A" w14:textId="77777777" w:rsidR="0008119D" w:rsidRDefault="0008119D"/>
    <w:p w14:paraId="5E7A3FB5" w14:textId="77777777" w:rsidR="0008119D" w:rsidRDefault="00000000">
      <w:r>
        <w:t>TITLE: ECG in Anakaputhur, Chennai</w:t>
      </w:r>
    </w:p>
    <w:p w14:paraId="12EAF506" w14:textId="77777777" w:rsidR="0008119D" w:rsidRDefault="00000000">
      <w:r>
        <w:t>ACCESS TEXT: Our center is highly accessible from Pammal, Pallavaram, making it easy to schedule your visit with zero hassle.</w:t>
      </w:r>
    </w:p>
    <w:p w14:paraId="5AC69ABB" w14:textId="77777777" w:rsidR="0008119D" w:rsidRDefault="0008119D"/>
    <w:p w14:paraId="102AD094" w14:textId="77777777" w:rsidR="0008119D" w:rsidRDefault="00000000">
      <w:r>
        <w:t>MAIN SEO PARAGRAPH:</w:t>
      </w:r>
    </w:p>
    <w:p w14:paraId="55906CAB" w14:textId="77777777" w:rsidR="0008119D" w:rsidRDefault="00000000">
      <w:r>
        <w:t>Monitor your heart’s electrical activity instantly with a precision ECG in Anakaputhur, Chennai at David Labs and Scans. An electrocardiogram is a fundamental first step in evaluating chest pain, palpitations, or general rhythmic irregularities. Our clinical technicians are experts at conducting comfortable and completely painless ECG tests near Anakaputhur, ensuring completely accurate tracing of your heart’s rhythm. The fast procedure provides immediate printout results, giving your cardiologist the vital data they need instantly.</w:t>
      </w:r>
    </w:p>
    <w:p w14:paraId="20A5D116" w14:textId="77777777" w:rsidR="0008119D" w:rsidRDefault="0008119D"/>
    <w:p w14:paraId="1453013A" w14:textId="77777777" w:rsidR="0008119D" w:rsidRDefault="00000000">
      <w:r>
        <w:t>WHY DOES DAVID SCANS &amp; LABS OFFER SERVICES AT LOW PRICES?</w:t>
      </w:r>
    </w:p>
    <w:p w14:paraId="4F62C571" w14:textId="77777777" w:rsidR="0008119D" w:rsidRDefault="00000000">
      <w:r>
        <w:t>We focus on efficiency, high patient volume, and optimized operations to reduce cost without compromising quality.</w:t>
      </w:r>
    </w:p>
    <w:p w14:paraId="1B3D62CF" w14:textId="77777777" w:rsidR="0008119D" w:rsidRDefault="0008119D"/>
    <w:p w14:paraId="1D04621D" w14:textId="77777777" w:rsidR="0008119D" w:rsidRDefault="00000000">
      <w:r>
        <w:t>HOW DOES DAVID SCANS AND LABS OFFER SERVICES AT A LOWER COST?</w:t>
      </w:r>
    </w:p>
    <w:p w14:paraId="4C34ADE1" w14:textId="77777777" w:rsidR="0008119D" w:rsidRDefault="00000000">
      <w:r>
        <w:lastRenderedPageBreak/>
        <w:t>Using automation and scale, we reduce cost per test and deliver fast, accurate reports.</w:t>
      </w:r>
    </w:p>
    <w:p w14:paraId="1BFF652F" w14:textId="77777777" w:rsidR="0008119D" w:rsidRDefault="0008119D"/>
    <w:p w14:paraId="2FD98AC0" w14:textId="77777777" w:rsidR="0008119D" w:rsidRDefault="00000000">
      <w:r>
        <w:t>DAVID LABS AND SCANS:</w:t>
      </w:r>
    </w:p>
    <w:p w14:paraId="47ACB6F3" w14:textId="77777777" w:rsidR="0008119D" w:rsidRDefault="00000000">
      <w:r>
        <w:t>David Labs and Scans is a trusted diagnostic center in Chennai offering accurate, reliable, and affordable medical testing services with NABL-accredited standards and advanced equipment.</w:t>
      </w:r>
    </w:p>
    <w:p w14:paraId="47F361E4" w14:textId="77777777" w:rsidR="0008119D" w:rsidRDefault="0008119D"/>
    <w:p w14:paraId="5EFF4AF5" w14:textId="77777777" w:rsidR="0008119D" w:rsidRDefault="00000000">
      <w:r>
        <w:t>OUR DIAGNOSTIC SPECIALITIES:</w:t>
      </w:r>
    </w:p>
    <w:p w14:paraId="02EB7EC3" w14:textId="77777777" w:rsidR="0008119D" w:rsidRDefault="00000000">
      <w:r>
        <w:t>We provide a wide range of diagnostic services across Chennai.</w:t>
      </w:r>
    </w:p>
    <w:p w14:paraId="1F6AA595" w14:textId="77777777" w:rsidR="0008119D" w:rsidRDefault="0008119D"/>
    <w:p w14:paraId="595EF516" w14:textId="77777777" w:rsidR="0008119D" w:rsidRDefault="00000000">
      <w:r>
        <w:t>-----------------------------------------------------</w:t>
      </w:r>
    </w:p>
    <w:p w14:paraId="2AED2110" w14:textId="77777777" w:rsidR="0008119D" w:rsidRDefault="00000000">
      <w:r>
        <w:t>PAGE 78: ECHO IN ANAKAPUTHUR</w:t>
      </w:r>
    </w:p>
    <w:p w14:paraId="661A3502" w14:textId="77777777" w:rsidR="0008119D" w:rsidRDefault="00000000">
      <w:r>
        <w:t>-----------------------------------------------------</w:t>
      </w:r>
    </w:p>
    <w:p w14:paraId="16707189" w14:textId="77777777" w:rsidR="0008119D" w:rsidRDefault="00000000">
      <w:r>
        <w:t>URL: /speciality/anakaputhur/echo.html</w:t>
      </w:r>
    </w:p>
    <w:p w14:paraId="72C04625" w14:textId="77777777" w:rsidR="0008119D" w:rsidRDefault="0008119D"/>
    <w:p w14:paraId="554FEE2E" w14:textId="77777777" w:rsidR="0008119D" w:rsidRDefault="00000000">
      <w:r>
        <w:t>TITLE: ECHO in Anakaputhur, Chennai</w:t>
      </w:r>
    </w:p>
    <w:p w14:paraId="7671348C" w14:textId="77777777" w:rsidR="0008119D" w:rsidRDefault="00000000">
      <w:r>
        <w:t>ACCESS TEXT: Our center is highly accessible from Pammal, Pallavaram, making it easy to schedule your visit with zero hassle.</w:t>
      </w:r>
    </w:p>
    <w:p w14:paraId="6FF9D6E4" w14:textId="77777777" w:rsidR="0008119D" w:rsidRDefault="0008119D"/>
    <w:p w14:paraId="5EB5E8BB" w14:textId="77777777" w:rsidR="0008119D" w:rsidRDefault="00000000">
      <w:r>
        <w:t>MAIN SEO PARAGRAPH:</w:t>
      </w:r>
    </w:p>
    <w:p w14:paraId="03AE2A2D" w14:textId="77777777" w:rsidR="0008119D" w:rsidRDefault="00000000">
      <w:r>
        <w:t>David Labs and Scans offers state-of-the-art echocardiogram (ECHO) testing in Anakaputhur, Chennai to evaluate your heart's structural integrity and pumping strength. Using advanced, non-invasive ultrasound waves, we map your heart valves and chambers in real-time. Patients looking for an ECHO near Anakaputhur choose us for our highly detailed cardiovascular scans and specialized reporting. This crucial structural analysis helps physicians accurately diagnose conditions like heart failure, valve disease, or congenital abnormalities without any invasive procedures.</w:t>
      </w:r>
    </w:p>
    <w:p w14:paraId="4B94A476" w14:textId="77777777" w:rsidR="0008119D" w:rsidRDefault="0008119D"/>
    <w:p w14:paraId="207631D7" w14:textId="77777777" w:rsidR="0008119D" w:rsidRDefault="00000000">
      <w:r>
        <w:t>WHY DOES DAVID SCANS &amp; LABS OFFER SERVICES AT LOW PRICES?</w:t>
      </w:r>
    </w:p>
    <w:p w14:paraId="7162B8F4" w14:textId="77777777" w:rsidR="0008119D" w:rsidRDefault="00000000">
      <w:r>
        <w:lastRenderedPageBreak/>
        <w:t>We focus on efficiency, high patient volume, and optimized operations to reduce cost without compromising quality.</w:t>
      </w:r>
    </w:p>
    <w:p w14:paraId="735E5D27" w14:textId="77777777" w:rsidR="0008119D" w:rsidRDefault="0008119D"/>
    <w:p w14:paraId="06288C65" w14:textId="77777777" w:rsidR="0008119D" w:rsidRDefault="00000000">
      <w:r>
        <w:t>HOW DOES DAVID SCANS AND LABS OFFER SERVICES AT A LOWER COST?</w:t>
      </w:r>
    </w:p>
    <w:p w14:paraId="5C9EAF78" w14:textId="77777777" w:rsidR="0008119D" w:rsidRDefault="00000000">
      <w:r>
        <w:t>Using automation and scale, we reduce cost per test and deliver fast, accurate reports.</w:t>
      </w:r>
    </w:p>
    <w:p w14:paraId="4EBE71F3" w14:textId="77777777" w:rsidR="0008119D" w:rsidRDefault="0008119D"/>
    <w:p w14:paraId="7B264B92" w14:textId="77777777" w:rsidR="0008119D" w:rsidRDefault="00000000">
      <w:r>
        <w:t>DAVID LABS AND SCANS:</w:t>
      </w:r>
    </w:p>
    <w:p w14:paraId="072E0725" w14:textId="77777777" w:rsidR="0008119D" w:rsidRDefault="00000000">
      <w:r>
        <w:t>David Labs and Scans is a trusted diagnostic center in Chennai offering accurate, reliable, and affordable medical testing services with NABL-accredited standards and advanced equipment.</w:t>
      </w:r>
    </w:p>
    <w:p w14:paraId="0BD4C786" w14:textId="77777777" w:rsidR="0008119D" w:rsidRDefault="0008119D"/>
    <w:p w14:paraId="7CF7122E" w14:textId="77777777" w:rsidR="0008119D" w:rsidRDefault="00000000">
      <w:r>
        <w:t>OUR DIAGNOSTIC SPECIALITIES:</w:t>
      </w:r>
    </w:p>
    <w:p w14:paraId="2D8158E3" w14:textId="77777777" w:rsidR="0008119D" w:rsidRDefault="00000000">
      <w:r>
        <w:t>We provide a wide range of diagnostic services across Chennai.</w:t>
      </w:r>
    </w:p>
    <w:p w14:paraId="563BBEC6" w14:textId="77777777" w:rsidR="0008119D" w:rsidRDefault="0008119D"/>
    <w:p w14:paraId="4D12A89E" w14:textId="77777777" w:rsidR="0008119D" w:rsidRDefault="00000000">
      <w:r>
        <w:t>-----------------------------------------------------</w:t>
      </w:r>
    </w:p>
    <w:p w14:paraId="5FDB8472" w14:textId="77777777" w:rsidR="0008119D" w:rsidRDefault="00000000">
      <w:r>
        <w:t>PAGE 79: PFT IN ANAKAPUTHUR</w:t>
      </w:r>
    </w:p>
    <w:p w14:paraId="0374FB75" w14:textId="77777777" w:rsidR="0008119D" w:rsidRDefault="00000000">
      <w:r>
        <w:t>-----------------------------------------------------</w:t>
      </w:r>
    </w:p>
    <w:p w14:paraId="39DF7C83" w14:textId="77777777" w:rsidR="0008119D" w:rsidRDefault="00000000">
      <w:r>
        <w:t>URL: /speciality/anakaputhur/pft.html</w:t>
      </w:r>
    </w:p>
    <w:p w14:paraId="4DB89298" w14:textId="77777777" w:rsidR="0008119D" w:rsidRDefault="0008119D"/>
    <w:p w14:paraId="3CDCA55D" w14:textId="77777777" w:rsidR="0008119D" w:rsidRDefault="00000000">
      <w:r>
        <w:t>TITLE: PFT in Anakaputhur, Chennai</w:t>
      </w:r>
    </w:p>
    <w:p w14:paraId="77C0B9F2" w14:textId="77777777" w:rsidR="0008119D" w:rsidRDefault="00000000">
      <w:r>
        <w:t>ACCESS TEXT: Our center is highly accessible from Pammal, Pallavaram, making it easy to schedule your visit with zero hassle.</w:t>
      </w:r>
    </w:p>
    <w:p w14:paraId="37AA7EF6" w14:textId="77777777" w:rsidR="0008119D" w:rsidRDefault="0008119D"/>
    <w:p w14:paraId="22D57B8F" w14:textId="77777777" w:rsidR="0008119D" w:rsidRDefault="00000000">
      <w:r>
        <w:t>MAIN SEO PARAGRAPH:</w:t>
      </w:r>
    </w:p>
    <w:p w14:paraId="72F1EEC5" w14:textId="77777777" w:rsidR="0008119D" w:rsidRDefault="00000000">
      <w:r>
        <w:t xml:space="preserve">Assess your lung health and respiratory strength with our advanced Pulmonary Function Test (PFT) in Anakaputhur, Chennai. Whether you are dealing with asthma, chronic bronchitis, or general shortness of breath, David Labs and Scans provides highly sensitive spirometry equipment. Getting a reliable PFT near Anakaputhur is essential for measuring your total lung capacity and airflow correctly. Our trained staff will safely guide you through </w:t>
      </w:r>
      <w:r>
        <w:lastRenderedPageBreak/>
        <w:t>the breathing exercises to ensure the diagnostic readings are perfectly reflective of your actual pulmonary capability.</w:t>
      </w:r>
    </w:p>
    <w:p w14:paraId="4661E2E4" w14:textId="77777777" w:rsidR="0008119D" w:rsidRDefault="0008119D"/>
    <w:p w14:paraId="344A3140" w14:textId="77777777" w:rsidR="0008119D" w:rsidRDefault="00000000">
      <w:r>
        <w:t>WHY DOES DAVID SCANS &amp; LABS OFFER SERVICES AT LOW PRICES?</w:t>
      </w:r>
    </w:p>
    <w:p w14:paraId="1D5037B9" w14:textId="77777777" w:rsidR="0008119D" w:rsidRDefault="00000000">
      <w:r>
        <w:t>We focus on efficiency, high patient volume, and optimized operations to reduce cost without compromising quality.</w:t>
      </w:r>
    </w:p>
    <w:p w14:paraId="29767506" w14:textId="77777777" w:rsidR="0008119D" w:rsidRDefault="0008119D"/>
    <w:p w14:paraId="40741F3A" w14:textId="77777777" w:rsidR="0008119D" w:rsidRDefault="00000000">
      <w:r>
        <w:t>HOW DOES DAVID SCANS AND LABS OFFER SERVICES AT A LOWER COST?</w:t>
      </w:r>
    </w:p>
    <w:p w14:paraId="41DEC8D0" w14:textId="77777777" w:rsidR="0008119D" w:rsidRDefault="00000000">
      <w:r>
        <w:t>Using automation and scale, we reduce cost per test and deliver fast, accurate reports.</w:t>
      </w:r>
    </w:p>
    <w:p w14:paraId="1ACABE1D" w14:textId="77777777" w:rsidR="0008119D" w:rsidRDefault="0008119D"/>
    <w:p w14:paraId="6EEC1D3F" w14:textId="77777777" w:rsidR="0008119D" w:rsidRDefault="00000000">
      <w:r>
        <w:t>DAVID LABS AND SCANS:</w:t>
      </w:r>
    </w:p>
    <w:p w14:paraId="732AFB5C" w14:textId="77777777" w:rsidR="0008119D" w:rsidRDefault="00000000">
      <w:r>
        <w:t>David Labs and Scans is a trusted diagnostic center in Chennai offering accurate, reliable, and affordable medical testing services with NABL-accredited standards and advanced equipment.</w:t>
      </w:r>
    </w:p>
    <w:p w14:paraId="52F9F3D4" w14:textId="77777777" w:rsidR="0008119D" w:rsidRDefault="0008119D"/>
    <w:p w14:paraId="5A0BEC26" w14:textId="77777777" w:rsidR="0008119D" w:rsidRDefault="00000000">
      <w:r>
        <w:t>OUR DIAGNOSTIC SPECIALITIES:</w:t>
      </w:r>
    </w:p>
    <w:p w14:paraId="166F495F" w14:textId="77777777" w:rsidR="0008119D" w:rsidRDefault="00000000">
      <w:r>
        <w:t>We provide a wide range of diagnostic services across Chennai.</w:t>
      </w:r>
    </w:p>
    <w:p w14:paraId="465E73A4" w14:textId="77777777" w:rsidR="0008119D" w:rsidRDefault="0008119D"/>
    <w:p w14:paraId="308721E9" w14:textId="77777777" w:rsidR="0008119D" w:rsidRDefault="00000000">
      <w:r>
        <w:t>-----------------------------------------------------</w:t>
      </w:r>
    </w:p>
    <w:p w14:paraId="4B2CBE7C" w14:textId="77777777" w:rsidR="0008119D" w:rsidRDefault="00000000">
      <w:r>
        <w:t>PAGE 80: ALLERGY TEST IN ANAKAPUTHUR</w:t>
      </w:r>
    </w:p>
    <w:p w14:paraId="0E9488E5" w14:textId="77777777" w:rsidR="0008119D" w:rsidRDefault="00000000">
      <w:r>
        <w:t>-----------------------------------------------------</w:t>
      </w:r>
    </w:p>
    <w:p w14:paraId="7354779B" w14:textId="77777777" w:rsidR="0008119D" w:rsidRDefault="00000000">
      <w:r>
        <w:t>URL: /speciality/anakaputhur/allergy-test.html</w:t>
      </w:r>
    </w:p>
    <w:p w14:paraId="0A7D5AEA" w14:textId="77777777" w:rsidR="0008119D" w:rsidRDefault="0008119D"/>
    <w:p w14:paraId="0615822D" w14:textId="77777777" w:rsidR="0008119D" w:rsidRDefault="00000000">
      <w:r>
        <w:t>TITLE: Allergy Test in Anakaputhur, Chennai</w:t>
      </w:r>
    </w:p>
    <w:p w14:paraId="022FB08C" w14:textId="77777777" w:rsidR="0008119D" w:rsidRDefault="00000000">
      <w:r>
        <w:t>ACCESS TEXT: Our center is highly accessible from Pammal, Pallavaram, making it easy to schedule your visit with zero hassle.</w:t>
      </w:r>
    </w:p>
    <w:p w14:paraId="7A94A72C" w14:textId="77777777" w:rsidR="0008119D" w:rsidRDefault="0008119D"/>
    <w:p w14:paraId="33DE4BA8" w14:textId="77777777" w:rsidR="0008119D" w:rsidRDefault="00000000">
      <w:r>
        <w:t>MAIN SEO PARAGRAPH:</w:t>
      </w:r>
    </w:p>
    <w:p w14:paraId="72094292" w14:textId="77777777" w:rsidR="0008119D" w:rsidRDefault="00000000">
      <w:r>
        <w:lastRenderedPageBreak/>
        <w:t>Identify exactly what is triggering your symptoms with a comprehensive, accurate allergy test in Anakaputhur, Chennai. At David Labs and Scans, we offer extensive panel testing for food, dust, dander, and environmental allergens using state-of-the-art pathology. By booking your detailed allergy test near Anakaputhur, you eliminate the guesswork behind chronic sneezing, skin rashes, or digestive discomfort. We deliver extremely comprehensive reporting that allows you and your doctor to construct a reliable, long-term defensive treatment plan.</w:t>
      </w:r>
    </w:p>
    <w:p w14:paraId="684BD35F" w14:textId="77777777" w:rsidR="0008119D" w:rsidRDefault="0008119D"/>
    <w:p w14:paraId="3FF8D8ED" w14:textId="77777777" w:rsidR="0008119D" w:rsidRDefault="00000000">
      <w:r>
        <w:t>WHY DOES DAVID SCANS &amp; LABS OFFER SERVICES AT LOW PRICES?</w:t>
      </w:r>
    </w:p>
    <w:p w14:paraId="48A6C7C6" w14:textId="77777777" w:rsidR="0008119D" w:rsidRDefault="00000000">
      <w:r>
        <w:t>We focus on efficiency, high patient volume, and optimized operations to reduce cost without compromising quality.</w:t>
      </w:r>
    </w:p>
    <w:p w14:paraId="414AE24D" w14:textId="77777777" w:rsidR="0008119D" w:rsidRDefault="0008119D"/>
    <w:p w14:paraId="70D888F9" w14:textId="77777777" w:rsidR="0008119D" w:rsidRDefault="00000000">
      <w:r>
        <w:t>HOW DOES DAVID SCANS AND LABS OFFER SERVICES AT A LOWER COST?</w:t>
      </w:r>
    </w:p>
    <w:p w14:paraId="3E0BB2F7" w14:textId="77777777" w:rsidR="0008119D" w:rsidRDefault="00000000">
      <w:r>
        <w:t>Using automation and scale, we reduce cost per test and deliver fast, accurate reports.</w:t>
      </w:r>
    </w:p>
    <w:p w14:paraId="61DD86F8" w14:textId="77777777" w:rsidR="0008119D" w:rsidRDefault="0008119D"/>
    <w:p w14:paraId="0A8FBEC0" w14:textId="77777777" w:rsidR="0008119D" w:rsidRDefault="00000000">
      <w:r>
        <w:t>DAVID LABS AND SCANS:</w:t>
      </w:r>
    </w:p>
    <w:p w14:paraId="47957962" w14:textId="77777777" w:rsidR="0008119D" w:rsidRDefault="00000000">
      <w:r>
        <w:t>David Labs and Scans is a trusted diagnostic center in Chennai offering accurate, reliable, and affordable medical testing services with NABL-accredited standards and advanced equipment.</w:t>
      </w:r>
    </w:p>
    <w:p w14:paraId="4C5E6FD4" w14:textId="77777777" w:rsidR="0008119D" w:rsidRDefault="0008119D"/>
    <w:p w14:paraId="5DF4FFF1" w14:textId="77777777" w:rsidR="0008119D" w:rsidRDefault="00000000">
      <w:r>
        <w:t>OUR DIAGNOSTIC SPECIALITIES:</w:t>
      </w:r>
    </w:p>
    <w:p w14:paraId="1B0B97EB" w14:textId="77777777" w:rsidR="0008119D" w:rsidRDefault="00000000">
      <w:r>
        <w:t>We provide a wide range of diagnostic services across Chennai.</w:t>
      </w:r>
    </w:p>
    <w:p w14:paraId="26CFE445" w14:textId="77777777" w:rsidR="0008119D" w:rsidRDefault="0008119D"/>
    <w:p w14:paraId="1074F300" w14:textId="77777777" w:rsidR="0008119D" w:rsidRDefault="00000000">
      <w:r>
        <w:t>-----------------------------------------------------</w:t>
      </w:r>
    </w:p>
    <w:p w14:paraId="719B08DC" w14:textId="77777777" w:rsidR="0008119D" w:rsidRDefault="00000000">
      <w:r>
        <w:t>PAGE 81: PREVENTIVE HEALTH CHECKUP IN ANAKAPUTHUR</w:t>
      </w:r>
    </w:p>
    <w:p w14:paraId="63AFD329" w14:textId="77777777" w:rsidR="0008119D" w:rsidRDefault="00000000">
      <w:r>
        <w:t>-----------------------------------------------------</w:t>
      </w:r>
    </w:p>
    <w:p w14:paraId="6B44B3D1" w14:textId="77777777" w:rsidR="0008119D" w:rsidRDefault="00000000">
      <w:r>
        <w:t>URL: /speciality/anakaputhur/preventive-health-checkup.html</w:t>
      </w:r>
    </w:p>
    <w:p w14:paraId="45B356A8" w14:textId="77777777" w:rsidR="0008119D" w:rsidRDefault="0008119D"/>
    <w:p w14:paraId="0C103D15" w14:textId="77777777" w:rsidR="0008119D" w:rsidRDefault="00000000">
      <w:r>
        <w:t>TITLE: Preventive Health Checkup in Anakaputhur, Chennai</w:t>
      </w:r>
    </w:p>
    <w:p w14:paraId="6603FE22" w14:textId="77777777" w:rsidR="0008119D" w:rsidRDefault="00000000">
      <w:r>
        <w:lastRenderedPageBreak/>
        <w:t>ACCESS TEXT: Our center is highly accessible from Pammal, Pallavaram, making it easy to schedule your visit with zero hassle.</w:t>
      </w:r>
    </w:p>
    <w:p w14:paraId="42393E56" w14:textId="77777777" w:rsidR="0008119D" w:rsidRDefault="0008119D"/>
    <w:p w14:paraId="291936DF" w14:textId="77777777" w:rsidR="0008119D" w:rsidRDefault="00000000">
      <w:r>
        <w:t>MAIN SEO PARAGRAPH:</w:t>
      </w:r>
    </w:p>
    <w:p w14:paraId="475AC361" w14:textId="77777777" w:rsidR="0008119D" w:rsidRDefault="00000000">
      <w:r>
        <w:t>Invest in your long-term wellness with an affordable, full-body preventive health checkup in Anakaputhur, Chennai. David Labs and Scans has meticulously designed screening packages that evaluate all major organ functions—from liver and kidney health to diabetes and cholesterol levels. Undergoing a robust master health checkup near Anakaputhur gives you total peace of mind by catching underlying issues long before they become serious symptoms. Fast, private, and exceptionally thorough, our preventive profiles are the cornerstone of a healthier, happier life.</w:t>
      </w:r>
    </w:p>
    <w:p w14:paraId="00064D30" w14:textId="77777777" w:rsidR="0008119D" w:rsidRDefault="0008119D"/>
    <w:p w14:paraId="0CCBE1F6" w14:textId="77777777" w:rsidR="0008119D" w:rsidRDefault="00000000">
      <w:r>
        <w:t>WHY DOES DAVID SCANS &amp; LABS OFFER SERVICES AT LOW PRICES?</w:t>
      </w:r>
    </w:p>
    <w:p w14:paraId="04A864B4" w14:textId="77777777" w:rsidR="0008119D" w:rsidRDefault="00000000">
      <w:r>
        <w:t>We focus on efficiency, high patient volume, and optimized operations to reduce cost without compromising quality.</w:t>
      </w:r>
    </w:p>
    <w:p w14:paraId="4B2BEF5A" w14:textId="77777777" w:rsidR="0008119D" w:rsidRDefault="0008119D"/>
    <w:p w14:paraId="6F8A2C8C" w14:textId="77777777" w:rsidR="0008119D" w:rsidRDefault="00000000">
      <w:r>
        <w:t>HOW DOES DAVID SCANS AND LABS OFFER SERVICES AT A LOWER COST?</w:t>
      </w:r>
    </w:p>
    <w:p w14:paraId="22DBF138" w14:textId="77777777" w:rsidR="0008119D" w:rsidRDefault="00000000">
      <w:r>
        <w:t>Using automation and scale, we reduce cost per test and deliver fast, accurate reports.</w:t>
      </w:r>
    </w:p>
    <w:p w14:paraId="6AC1BCA5" w14:textId="77777777" w:rsidR="0008119D" w:rsidRDefault="0008119D"/>
    <w:p w14:paraId="256EF4D6" w14:textId="77777777" w:rsidR="0008119D" w:rsidRDefault="00000000">
      <w:r>
        <w:t>DAVID LABS AND SCANS:</w:t>
      </w:r>
    </w:p>
    <w:p w14:paraId="2CB388FD" w14:textId="77777777" w:rsidR="0008119D" w:rsidRDefault="00000000">
      <w:r>
        <w:t>David Labs and Scans is a trusted diagnostic center in Chennai offering accurate, reliable, and affordable medical testing services with NABL-accredited standards and advanced equipment.</w:t>
      </w:r>
    </w:p>
    <w:p w14:paraId="7E9B242E" w14:textId="77777777" w:rsidR="0008119D" w:rsidRDefault="0008119D"/>
    <w:p w14:paraId="20C7E37C" w14:textId="77777777" w:rsidR="0008119D" w:rsidRDefault="00000000">
      <w:r>
        <w:t>OUR DIAGNOSTIC SPECIALITIES:</w:t>
      </w:r>
    </w:p>
    <w:p w14:paraId="2F6EDFBE" w14:textId="77777777" w:rsidR="0008119D" w:rsidRDefault="00000000">
      <w:r>
        <w:t>We provide a wide range of diagnostic services across Chennai.</w:t>
      </w:r>
    </w:p>
    <w:p w14:paraId="4B8A51BE" w14:textId="77777777" w:rsidR="0008119D" w:rsidRDefault="0008119D"/>
    <w:p w14:paraId="146EB813" w14:textId="77777777" w:rsidR="0008119D" w:rsidRDefault="00000000">
      <w:r>
        <w:t>-----------------------------------------------------</w:t>
      </w:r>
    </w:p>
    <w:p w14:paraId="76986067" w14:textId="77777777" w:rsidR="0008119D" w:rsidRDefault="00000000">
      <w:r>
        <w:t>PAGE 82: ULTRASOUND SCAN IN THIRUVERKADU</w:t>
      </w:r>
    </w:p>
    <w:p w14:paraId="4EB755C4" w14:textId="77777777" w:rsidR="0008119D" w:rsidRDefault="00000000">
      <w:r>
        <w:t>-----------------------------------------------------</w:t>
      </w:r>
    </w:p>
    <w:p w14:paraId="6A620DE7" w14:textId="77777777" w:rsidR="0008119D" w:rsidRDefault="00000000">
      <w:r>
        <w:lastRenderedPageBreak/>
        <w:t>URL: /speciality/thiruverkadu/ultrasound-scan.html</w:t>
      </w:r>
    </w:p>
    <w:p w14:paraId="4EBC3E9E" w14:textId="77777777" w:rsidR="0008119D" w:rsidRDefault="0008119D"/>
    <w:p w14:paraId="26BB1C3A" w14:textId="77777777" w:rsidR="0008119D" w:rsidRDefault="00000000">
      <w:r>
        <w:t>TITLE: Ultrasound Scan in Thiruverkadu, Chennai</w:t>
      </w:r>
    </w:p>
    <w:p w14:paraId="733694F7" w14:textId="77777777" w:rsidR="0008119D" w:rsidRDefault="00000000">
      <w:r>
        <w:t>ACCESS TEXT: Our center is highly accessible from Maduravoyal, Poonamallee, making it easy to schedule your visit with zero hassle.</w:t>
      </w:r>
    </w:p>
    <w:p w14:paraId="0FFDB4E7" w14:textId="77777777" w:rsidR="0008119D" w:rsidRDefault="0008119D"/>
    <w:p w14:paraId="1311CE6C" w14:textId="77777777" w:rsidR="0008119D" w:rsidRDefault="00000000">
      <w:r>
        <w:t>MAIN SEO PARAGRAPH:</w:t>
      </w:r>
    </w:p>
    <w:p w14:paraId="2D28CA2B" w14:textId="77777777" w:rsidR="0008119D" w:rsidRDefault="00000000">
      <w:r>
        <w:t>If you are looking for a highly reliable and clear ultrasound scan in Thiruverkadu, Chennai, David Labs and Scans is your trusted diagnostic destination. We utilize the latest state-of-the-art sonography equipment to provide high-resolution imaging for abdominal, pelvic, and general body evaluations. Our experienced radiologists ensure that every ultrasound scan near Thiruverkadu is conducted with the utmost care, prioritizing patient comfort and clinical accuracy. With affordable pricing, minimal waiting times, and detailed reports delivered swiftly, we help your consulting physician make well-informed healthcare decisions without any diagnostic delay.</w:t>
      </w:r>
    </w:p>
    <w:p w14:paraId="10E0B1A9" w14:textId="77777777" w:rsidR="0008119D" w:rsidRDefault="0008119D"/>
    <w:p w14:paraId="170C524D" w14:textId="77777777" w:rsidR="0008119D" w:rsidRDefault="00000000">
      <w:r>
        <w:t>WHY DOES DAVID SCANS &amp; LABS OFFER SERVICES AT LOW PRICES?</w:t>
      </w:r>
    </w:p>
    <w:p w14:paraId="4EBE0666" w14:textId="77777777" w:rsidR="0008119D" w:rsidRDefault="00000000">
      <w:r>
        <w:t>We focus on efficiency, high patient volume, and optimized operations to reduce cost without compromising quality.</w:t>
      </w:r>
    </w:p>
    <w:p w14:paraId="6B085A42" w14:textId="77777777" w:rsidR="0008119D" w:rsidRDefault="0008119D"/>
    <w:p w14:paraId="3A7B82B3" w14:textId="77777777" w:rsidR="0008119D" w:rsidRDefault="00000000">
      <w:r>
        <w:t>HOW DOES DAVID SCANS AND LABS OFFER SERVICES AT A LOWER COST?</w:t>
      </w:r>
    </w:p>
    <w:p w14:paraId="2F51D615" w14:textId="77777777" w:rsidR="0008119D" w:rsidRDefault="00000000">
      <w:r>
        <w:t>Using automation and scale, we reduce cost per test and deliver fast, accurate reports.</w:t>
      </w:r>
    </w:p>
    <w:p w14:paraId="718EC149" w14:textId="77777777" w:rsidR="0008119D" w:rsidRDefault="0008119D"/>
    <w:p w14:paraId="0C9A0FAC" w14:textId="77777777" w:rsidR="0008119D" w:rsidRDefault="00000000">
      <w:r>
        <w:t>DAVID LABS AND SCANS:</w:t>
      </w:r>
    </w:p>
    <w:p w14:paraId="0D580098" w14:textId="77777777" w:rsidR="0008119D" w:rsidRDefault="00000000">
      <w:r>
        <w:t>David Labs and Scans is a trusted diagnostic center in Chennai offering accurate, reliable, and affordable medical testing services with NABL-accredited standards and advanced equipment.</w:t>
      </w:r>
    </w:p>
    <w:p w14:paraId="041B8929" w14:textId="77777777" w:rsidR="0008119D" w:rsidRDefault="0008119D"/>
    <w:p w14:paraId="2F699761" w14:textId="77777777" w:rsidR="0008119D" w:rsidRDefault="00000000">
      <w:r>
        <w:t>OUR DIAGNOSTIC SPECIALITIES:</w:t>
      </w:r>
    </w:p>
    <w:p w14:paraId="00E12189" w14:textId="77777777" w:rsidR="0008119D" w:rsidRDefault="00000000">
      <w:r>
        <w:t>We provide a wide range of diagnostic services across Chennai.</w:t>
      </w:r>
    </w:p>
    <w:p w14:paraId="57D02836" w14:textId="77777777" w:rsidR="0008119D" w:rsidRDefault="0008119D"/>
    <w:p w14:paraId="67A3763C" w14:textId="77777777" w:rsidR="0008119D" w:rsidRDefault="00000000">
      <w:r>
        <w:lastRenderedPageBreak/>
        <w:t>-----------------------------------------------------</w:t>
      </w:r>
    </w:p>
    <w:p w14:paraId="04FBC034" w14:textId="77777777" w:rsidR="0008119D" w:rsidRDefault="00000000">
      <w:r>
        <w:t>PAGE 83: BLOOD TEST IN THIRUVERKADU</w:t>
      </w:r>
    </w:p>
    <w:p w14:paraId="49094DA7" w14:textId="77777777" w:rsidR="0008119D" w:rsidRDefault="00000000">
      <w:r>
        <w:t>-----------------------------------------------------</w:t>
      </w:r>
    </w:p>
    <w:p w14:paraId="04F4D371" w14:textId="77777777" w:rsidR="0008119D" w:rsidRDefault="00000000">
      <w:r>
        <w:t>URL: /speciality/thiruverkadu/blood-test.html</w:t>
      </w:r>
    </w:p>
    <w:p w14:paraId="3F604C60" w14:textId="77777777" w:rsidR="0008119D" w:rsidRDefault="0008119D"/>
    <w:p w14:paraId="6C5ECCCC" w14:textId="77777777" w:rsidR="0008119D" w:rsidRDefault="00000000">
      <w:r>
        <w:t>TITLE: Blood Test in Thiruverkadu, Chennai</w:t>
      </w:r>
    </w:p>
    <w:p w14:paraId="0BE3AAB8" w14:textId="77777777" w:rsidR="0008119D" w:rsidRDefault="00000000">
      <w:r>
        <w:t>ACCESS TEXT: Our center is highly accessible from Maduravoyal, Poonamallee, making it easy to schedule your visit with zero hassle.</w:t>
      </w:r>
    </w:p>
    <w:p w14:paraId="38190B05" w14:textId="77777777" w:rsidR="0008119D" w:rsidRDefault="0008119D"/>
    <w:p w14:paraId="33C87ECE" w14:textId="77777777" w:rsidR="0008119D" w:rsidRDefault="00000000">
      <w:r>
        <w:t>MAIN SEO PARAGRAPH:</w:t>
      </w:r>
    </w:p>
    <w:p w14:paraId="2DB58352" w14:textId="77777777" w:rsidR="0008119D" w:rsidRDefault="00000000">
      <w:r>
        <w:t>For absolutely accurate and affordable blood tests in Thiruverkadu, Chennai, David Labs offers a comprehensive, advanced pathology lab setup. From routine complete blood counts (CBC), diabetes screening, and thyroid profiles to complex biochemical evaluations, our NABL-accredited diagnostic laboratory guarantees the highest level of precision. When searching for a blood test lab near Thiruverkadu, patients trust us for our rigorously hygienic sample collection process and exceptionally fast turnaround times. Getting your routine lab work done is now completely hassle-free, delivering dependable and verified reports right on time.</w:t>
      </w:r>
    </w:p>
    <w:p w14:paraId="277BBC81" w14:textId="77777777" w:rsidR="0008119D" w:rsidRDefault="0008119D"/>
    <w:p w14:paraId="50FB60ED" w14:textId="77777777" w:rsidR="0008119D" w:rsidRDefault="00000000">
      <w:r>
        <w:t>WHY DOES DAVID SCANS &amp; LABS OFFER SERVICES AT LOW PRICES?</w:t>
      </w:r>
    </w:p>
    <w:p w14:paraId="56C2498D" w14:textId="77777777" w:rsidR="0008119D" w:rsidRDefault="00000000">
      <w:r>
        <w:t>We focus on efficiency, high patient volume, and optimized operations to reduce cost without compromising quality.</w:t>
      </w:r>
    </w:p>
    <w:p w14:paraId="768C7DD0" w14:textId="77777777" w:rsidR="0008119D" w:rsidRDefault="0008119D"/>
    <w:p w14:paraId="06C37B5E" w14:textId="77777777" w:rsidR="0008119D" w:rsidRDefault="00000000">
      <w:r>
        <w:t>HOW DOES DAVID SCANS AND LABS OFFER SERVICES AT A LOWER COST?</w:t>
      </w:r>
    </w:p>
    <w:p w14:paraId="146080B8" w14:textId="77777777" w:rsidR="0008119D" w:rsidRDefault="00000000">
      <w:r>
        <w:t>Using automation and scale, we reduce cost per test and deliver fast, accurate reports.</w:t>
      </w:r>
    </w:p>
    <w:p w14:paraId="5536D5D4" w14:textId="77777777" w:rsidR="0008119D" w:rsidRDefault="0008119D"/>
    <w:p w14:paraId="33B60EB1" w14:textId="77777777" w:rsidR="0008119D" w:rsidRDefault="00000000">
      <w:r>
        <w:t>DAVID LABS AND SCANS:</w:t>
      </w:r>
    </w:p>
    <w:p w14:paraId="6A5E6C9F" w14:textId="77777777" w:rsidR="0008119D" w:rsidRDefault="00000000">
      <w:r>
        <w:t>David Labs and Scans is a trusted diagnostic center in Chennai offering accurate, reliable, and affordable medical testing services with NABL-accredited standards and advanced equipment.</w:t>
      </w:r>
    </w:p>
    <w:p w14:paraId="437A052D" w14:textId="77777777" w:rsidR="0008119D" w:rsidRDefault="0008119D"/>
    <w:p w14:paraId="3B255B07" w14:textId="77777777" w:rsidR="0008119D" w:rsidRDefault="00000000">
      <w:r>
        <w:lastRenderedPageBreak/>
        <w:t>OUR DIAGNOSTIC SPECIALITIES:</w:t>
      </w:r>
    </w:p>
    <w:p w14:paraId="2321E08E" w14:textId="77777777" w:rsidR="0008119D" w:rsidRDefault="00000000">
      <w:r>
        <w:t>We provide a wide range of diagnostic services across Chennai.</w:t>
      </w:r>
    </w:p>
    <w:p w14:paraId="65B06639" w14:textId="77777777" w:rsidR="0008119D" w:rsidRDefault="0008119D"/>
    <w:p w14:paraId="3B4E9337" w14:textId="77777777" w:rsidR="0008119D" w:rsidRDefault="00000000">
      <w:r>
        <w:t>-----------------------------------------------------</w:t>
      </w:r>
    </w:p>
    <w:p w14:paraId="50727E25" w14:textId="77777777" w:rsidR="0008119D" w:rsidRDefault="00000000">
      <w:r>
        <w:t>PAGE 84: DIGITAL X-RAY IN THIRUVERKADU</w:t>
      </w:r>
    </w:p>
    <w:p w14:paraId="535E3120" w14:textId="77777777" w:rsidR="0008119D" w:rsidRDefault="00000000">
      <w:r>
        <w:t>-----------------------------------------------------</w:t>
      </w:r>
    </w:p>
    <w:p w14:paraId="5F8F70BD" w14:textId="77777777" w:rsidR="0008119D" w:rsidRDefault="00000000">
      <w:r>
        <w:t>URL: /speciality/thiruverkadu/digital-x-ray.html</w:t>
      </w:r>
    </w:p>
    <w:p w14:paraId="1CE4F3E1" w14:textId="77777777" w:rsidR="0008119D" w:rsidRDefault="0008119D"/>
    <w:p w14:paraId="166CC3D3" w14:textId="77777777" w:rsidR="0008119D" w:rsidRDefault="00000000">
      <w:r>
        <w:t>TITLE: Digital X-Ray in Thiruverkadu, Chennai</w:t>
      </w:r>
    </w:p>
    <w:p w14:paraId="65A13B42" w14:textId="77777777" w:rsidR="0008119D" w:rsidRDefault="00000000">
      <w:r>
        <w:t>ACCESS TEXT: Our center is highly accessible from Maduravoyal, Poonamallee, making it easy to schedule your visit with zero hassle.</w:t>
      </w:r>
    </w:p>
    <w:p w14:paraId="756B495C" w14:textId="77777777" w:rsidR="0008119D" w:rsidRDefault="0008119D"/>
    <w:p w14:paraId="2FEA4E53" w14:textId="77777777" w:rsidR="0008119D" w:rsidRDefault="00000000">
      <w:r>
        <w:t>MAIN SEO PARAGRAPH:</w:t>
      </w:r>
    </w:p>
    <w:p w14:paraId="4ACBA264" w14:textId="77777777" w:rsidR="0008119D" w:rsidRDefault="00000000">
      <w:r>
        <w:t>Experience fast, highly detailed, and low-radiation digital X-ray services right here in Thiruverkadu, Chennai at David Labs and Scans. Whether you need a chest X-ray, joint imaging, or orthopedic bone scans, our advanced digital radiography machines capture precisely detailed internal images instantly. Choosing our center for a digital X-ray near Thiruverkadu means you get immediate processing and digitally enhanced clarity that significantly aids in accurate orthopedic or pulmonary diagnostics. We maintain a completely safe, sterile environment while ensuring rapid results.</w:t>
      </w:r>
    </w:p>
    <w:p w14:paraId="0121A0D0" w14:textId="77777777" w:rsidR="0008119D" w:rsidRDefault="0008119D"/>
    <w:p w14:paraId="0222EDCF" w14:textId="77777777" w:rsidR="0008119D" w:rsidRDefault="00000000">
      <w:r>
        <w:t>WHY DOES DAVID SCANS &amp; LABS OFFER SERVICES AT LOW PRICES?</w:t>
      </w:r>
    </w:p>
    <w:p w14:paraId="1109D20E" w14:textId="77777777" w:rsidR="0008119D" w:rsidRDefault="00000000">
      <w:r>
        <w:t>We focus on efficiency, high patient volume, and optimized operations to reduce cost without compromising quality.</w:t>
      </w:r>
    </w:p>
    <w:p w14:paraId="40CC165F" w14:textId="77777777" w:rsidR="0008119D" w:rsidRDefault="0008119D"/>
    <w:p w14:paraId="70831D4D" w14:textId="77777777" w:rsidR="0008119D" w:rsidRDefault="00000000">
      <w:r>
        <w:t>HOW DOES DAVID SCANS AND LABS OFFER SERVICES AT A LOWER COST?</w:t>
      </w:r>
    </w:p>
    <w:p w14:paraId="710812F3" w14:textId="77777777" w:rsidR="0008119D" w:rsidRDefault="00000000">
      <w:r>
        <w:t>Using automation and scale, we reduce cost per test and deliver fast, accurate reports.</w:t>
      </w:r>
    </w:p>
    <w:p w14:paraId="5DCBD768" w14:textId="77777777" w:rsidR="0008119D" w:rsidRDefault="0008119D"/>
    <w:p w14:paraId="7013969B" w14:textId="77777777" w:rsidR="0008119D" w:rsidRDefault="00000000">
      <w:r>
        <w:t>DAVID LABS AND SCANS:</w:t>
      </w:r>
    </w:p>
    <w:p w14:paraId="3A85B2BE"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3626F55F" w14:textId="77777777" w:rsidR="0008119D" w:rsidRDefault="0008119D"/>
    <w:p w14:paraId="0FA008E5" w14:textId="77777777" w:rsidR="0008119D" w:rsidRDefault="00000000">
      <w:r>
        <w:t>OUR DIAGNOSTIC SPECIALITIES:</w:t>
      </w:r>
    </w:p>
    <w:p w14:paraId="0981E255" w14:textId="77777777" w:rsidR="0008119D" w:rsidRDefault="00000000">
      <w:r>
        <w:t>We provide a wide range of diagnostic services across Chennai.</w:t>
      </w:r>
    </w:p>
    <w:p w14:paraId="56D47FA4" w14:textId="77777777" w:rsidR="0008119D" w:rsidRDefault="0008119D"/>
    <w:p w14:paraId="3131893A" w14:textId="77777777" w:rsidR="0008119D" w:rsidRDefault="00000000">
      <w:r>
        <w:t>-----------------------------------------------------</w:t>
      </w:r>
    </w:p>
    <w:p w14:paraId="546A36F5" w14:textId="77777777" w:rsidR="0008119D" w:rsidRDefault="00000000">
      <w:r>
        <w:t>PAGE 85: PREGNANCY SCAN IN THIRUVERKADU</w:t>
      </w:r>
    </w:p>
    <w:p w14:paraId="09CB3A63" w14:textId="77777777" w:rsidR="0008119D" w:rsidRDefault="00000000">
      <w:r>
        <w:t>-----------------------------------------------------</w:t>
      </w:r>
    </w:p>
    <w:p w14:paraId="548B9239" w14:textId="77777777" w:rsidR="0008119D" w:rsidRDefault="00000000">
      <w:r>
        <w:t>URL: /speciality/thiruverkadu/pregnancy-scan.html</w:t>
      </w:r>
    </w:p>
    <w:p w14:paraId="09757FA2" w14:textId="77777777" w:rsidR="0008119D" w:rsidRDefault="0008119D"/>
    <w:p w14:paraId="7BAE250B" w14:textId="77777777" w:rsidR="0008119D" w:rsidRDefault="00000000">
      <w:r>
        <w:t>TITLE: Pregnancy Scan in Thiruverkadu, Chennai</w:t>
      </w:r>
    </w:p>
    <w:p w14:paraId="62D003DD" w14:textId="77777777" w:rsidR="0008119D" w:rsidRDefault="00000000">
      <w:r>
        <w:t>ACCESS TEXT: Our center is highly accessible from Maduravoyal, Poonamallee, making it easy to schedule your visit with zero hassle.</w:t>
      </w:r>
    </w:p>
    <w:p w14:paraId="613132A3" w14:textId="77777777" w:rsidR="0008119D" w:rsidRDefault="0008119D"/>
    <w:p w14:paraId="377092FF" w14:textId="77777777" w:rsidR="0008119D" w:rsidRDefault="00000000">
      <w:r>
        <w:t>MAIN SEO PARAGRAPH:</w:t>
      </w:r>
    </w:p>
    <w:p w14:paraId="74C41D2C" w14:textId="77777777" w:rsidR="0008119D" w:rsidRDefault="00000000">
      <w:r>
        <w:t>Expecting mothers seeking a safe, comfortable, and accurate pregnancy scan in Thiruverkadu, Chennai can confidently rely on David Labs and Scans. We understand that maternal care requires a delicate touch, and our specialized imaging technology provides crystal-clear fetal monitoring, growth tracking, and anomaly screening scans. By choosing our dedicated fetal assessment services near Thiruverkadu, you are assured of detailed consultations with experienced professionals. We prioritize your privacy and peace of mind by offering thoroughly detailed visual reports that capture every crucial milestone of your baby's development.</w:t>
      </w:r>
    </w:p>
    <w:p w14:paraId="22A00757" w14:textId="77777777" w:rsidR="0008119D" w:rsidRDefault="0008119D"/>
    <w:p w14:paraId="70464CE0" w14:textId="77777777" w:rsidR="0008119D" w:rsidRDefault="00000000">
      <w:r>
        <w:t>WHY DOES DAVID SCANS &amp; LABS OFFER SERVICES AT LOW PRICES?</w:t>
      </w:r>
    </w:p>
    <w:p w14:paraId="54001706" w14:textId="77777777" w:rsidR="0008119D" w:rsidRDefault="00000000">
      <w:r>
        <w:t>We focus on efficiency, high patient volume, and optimized operations to reduce cost without compromising quality.</w:t>
      </w:r>
    </w:p>
    <w:p w14:paraId="22801F84" w14:textId="77777777" w:rsidR="0008119D" w:rsidRDefault="0008119D"/>
    <w:p w14:paraId="2845D8BB" w14:textId="77777777" w:rsidR="0008119D" w:rsidRDefault="00000000">
      <w:r>
        <w:t>HOW DOES DAVID SCANS AND LABS OFFER SERVICES AT A LOWER COST?</w:t>
      </w:r>
    </w:p>
    <w:p w14:paraId="1A98463E" w14:textId="77777777" w:rsidR="0008119D" w:rsidRDefault="00000000">
      <w:r>
        <w:lastRenderedPageBreak/>
        <w:t>Using automation and scale, we reduce cost per test and deliver fast, accurate reports.</w:t>
      </w:r>
    </w:p>
    <w:p w14:paraId="5ECB76DD" w14:textId="77777777" w:rsidR="0008119D" w:rsidRDefault="0008119D"/>
    <w:p w14:paraId="3E9BDAEC" w14:textId="77777777" w:rsidR="0008119D" w:rsidRDefault="00000000">
      <w:r>
        <w:t>DAVID LABS AND SCANS:</w:t>
      </w:r>
    </w:p>
    <w:p w14:paraId="7C2A5304" w14:textId="77777777" w:rsidR="0008119D" w:rsidRDefault="00000000">
      <w:r>
        <w:t>David Labs and Scans is a trusted diagnostic center in Chennai offering accurate, reliable, and affordable medical testing services with NABL-accredited standards and advanced equipment.</w:t>
      </w:r>
    </w:p>
    <w:p w14:paraId="7EBFC4FF" w14:textId="77777777" w:rsidR="0008119D" w:rsidRDefault="0008119D"/>
    <w:p w14:paraId="1DF57748" w14:textId="77777777" w:rsidR="0008119D" w:rsidRDefault="00000000">
      <w:r>
        <w:t>OUR DIAGNOSTIC SPECIALITIES:</w:t>
      </w:r>
    </w:p>
    <w:p w14:paraId="6CEDB662" w14:textId="77777777" w:rsidR="0008119D" w:rsidRDefault="00000000">
      <w:r>
        <w:t>We provide a wide range of diagnostic services across Chennai.</w:t>
      </w:r>
    </w:p>
    <w:p w14:paraId="767AB466" w14:textId="77777777" w:rsidR="0008119D" w:rsidRDefault="0008119D"/>
    <w:p w14:paraId="5C67B559" w14:textId="77777777" w:rsidR="0008119D" w:rsidRDefault="00000000">
      <w:r>
        <w:t>-----------------------------------------------------</w:t>
      </w:r>
    </w:p>
    <w:p w14:paraId="11A500C2" w14:textId="77777777" w:rsidR="0008119D" w:rsidRDefault="00000000">
      <w:r>
        <w:t>PAGE 86: CARDIAC PACKAGE IN THIRUVERKADU</w:t>
      </w:r>
    </w:p>
    <w:p w14:paraId="021ADBC3" w14:textId="77777777" w:rsidR="0008119D" w:rsidRDefault="00000000">
      <w:r>
        <w:t>-----------------------------------------------------</w:t>
      </w:r>
    </w:p>
    <w:p w14:paraId="5B6D6DAD" w14:textId="77777777" w:rsidR="0008119D" w:rsidRDefault="00000000">
      <w:r>
        <w:t>URL: /speciality/thiruverkadu/cardiac-package.html</w:t>
      </w:r>
    </w:p>
    <w:p w14:paraId="10157BA4" w14:textId="77777777" w:rsidR="0008119D" w:rsidRDefault="0008119D"/>
    <w:p w14:paraId="2334FB60" w14:textId="77777777" w:rsidR="0008119D" w:rsidRDefault="00000000">
      <w:r>
        <w:t>TITLE: Cardiac Package in Thiruverkadu, Chennai</w:t>
      </w:r>
    </w:p>
    <w:p w14:paraId="429C5F93" w14:textId="77777777" w:rsidR="0008119D" w:rsidRDefault="00000000">
      <w:r>
        <w:t>ACCESS TEXT: Our center is highly accessible from Maduravoyal, Poonamallee, making it easy to schedule your visit with zero hassle.</w:t>
      </w:r>
    </w:p>
    <w:p w14:paraId="040B721B" w14:textId="77777777" w:rsidR="0008119D" w:rsidRDefault="0008119D"/>
    <w:p w14:paraId="46253845" w14:textId="77777777" w:rsidR="0008119D" w:rsidRDefault="00000000">
      <w:r>
        <w:t>MAIN SEO PARAGRAPH:</w:t>
      </w:r>
    </w:p>
    <w:p w14:paraId="1CEC8D54" w14:textId="77777777" w:rsidR="0008119D" w:rsidRDefault="00000000">
      <w:r>
        <w:t>Take proactive control of your heart health with our comprehensive cardiac package in Thiruverkadu, Chennai. Heart disease prevention starts with thorough screening, and David Labs and Scans brings together the most critical diagnostic cardiovascular tests into one highly affordable bundle. Evaluating your cardiovascular wellness near Thiruverkadu has never been easier; our full package covers lipid profiling, structural heart imaging, and electrical rhythm tests. We empower our patients with a totally unified, in-depth cardiac risk assessment to catch potential issues early and keep their hearts beating strong.</w:t>
      </w:r>
    </w:p>
    <w:p w14:paraId="39F69653" w14:textId="77777777" w:rsidR="0008119D" w:rsidRDefault="0008119D"/>
    <w:p w14:paraId="43F1BA94" w14:textId="77777777" w:rsidR="0008119D" w:rsidRDefault="00000000">
      <w:r>
        <w:t>WHY DOES DAVID SCANS &amp; LABS OFFER SERVICES AT LOW PRICES?</w:t>
      </w:r>
    </w:p>
    <w:p w14:paraId="2B8FA419" w14:textId="77777777" w:rsidR="0008119D" w:rsidRDefault="00000000">
      <w:r>
        <w:lastRenderedPageBreak/>
        <w:t>We focus on efficiency, high patient volume, and optimized operations to reduce cost without compromising quality.</w:t>
      </w:r>
    </w:p>
    <w:p w14:paraId="40970EE0" w14:textId="77777777" w:rsidR="0008119D" w:rsidRDefault="0008119D"/>
    <w:p w14:paraId="7E227F43" w14:textId="77777777" w:rsidR="0008119D" w:rsidRDefault="00000000">
      <w:r>
        <w:t>HOW DOES DAVID SCANS AND LABS OFFER SERVICES AT A LOWER COST?</w:t>
      </w:r>
    </w:p>
    <w:p w14:paraId="0C793005" w14:textId="77777777" w:rsidR="0008119D" w:rsidRDefault="00000000">
      <w:r>
        <w:t>Using automation and scale, we reduce cost per test and deliver fast, accurate reports.</w:t>
      </w:r>
    </w:p>
    <w:p w14:paraId="2033DAE7" w14:textId="77777777" w:rsidR="0008119D" w:rsidRDefault="0008119D"/>
    <w:p w14:paraId="00619468" w14:textId="77777777" w:rsidR="0008119D" w:rsidRDefault="00000000">
      <w:r>
        <w:t>DAVID LABS AND SCANS:</w:t>
      </w:r>
    </w:p>
    <w:p w14:paraId="3A870E02" w14:textId="77777777" w:rsidR="0008119D" w:rsidRDefault="00000000">
      <w:r>
        <w:t>David Labs and Scans is a trusted diagnostic center in Chennai offering accurate, reliable, and affordable medical testing services with NABL-accredited standards and advanced equipment.</w:t>
      </w:r>
    </w:p>
    <w:p w14:paraId="6A312D5B" w14:textId="77777777" w:rsidR="0008119D" w:rsidRDefault="0008119D"/>
    <w:p w14:paraId="7BA5E0FC" w14:textId="77777777" w:rsidR="0008119D" w:rsidRDefault="00000000">
      <w:r>
        <w:t>OUR DIAGNOSTIC SPECIALITIES:</w:t>
      </w:r>
    </w:p>
    <w:p w14:paraId="25B51717" w14:textId="77777777" w:rsidR="0008119D" w:rsidRDefault="00000000">
      <w:r>
        <w:t>We provide a wide range of diagnostic services across Chennai.</w:t>
      </w:r>
    </w:p>
    <w:p w14:paraId="2F43846E" w14:textId="77777777" w:rsidR="0008119D" w:rsidRDefault="0008119D"/>
    <w:p w14:paraId="4C3C36D8" w14:textId="77777777" w:rsidR="0008119D" w:rsidRDefault="00000000">
      <w:r>
        <w:t>-----------------------------------------------------</w:t>
      </w:r>
    </w:p>
    <w:p w14:paraId="3D10CFDD" w14:textId="77777777" w:rsidR="0008119D" w:rsidRDefault="00000000">
      <w:r>
        <w:t>PAGE 87: ECG IN THIRUVERKADU</w:t>
      </w:r>
    </w:p>
    <w:p w14:paraId="4903317E" w14:textId="77777777" w:rsidR="0008119D" w:rsidRDefault="00000000">
      <w:r>
        <w:t>-----------------------------------------------------</w:t>
      </w:r>
    </w:p>
    <w:p w14:paraId="1A8E914F" w14:textId="77777777" w:rsidR="0008119D" w:rsidRDefault="00000000">
      <w:r>
        <w:t>URL: /speciality/thiruverkadu/ecg.html</w:t>
      </w:r>
    </w:p>
    <w:p w14:paraId="6A6931B4" w14:textId="77777777" w:rsidR="0008119D" w:rsidRDefault="0008119D"/>
    <w:p w14:paraId="60A4B475" w14:textId="77777777" w:rsidR="0008119D" w:rsidRDefault="00000000">
      <w:r>
        <w:t>TITLE: ECG in Thiruverkadu, Chennai</w:t>
      </w:r>
    </w:p>
    <w:p w14:paraId="29ABE630" w14:textId="77777777" w:rsidR="0008119D" w:rsidRDefault="00000000">
      <w:r>
        <w:t>ACCESS TEXT: Our center is highly accessible from Maduravoyal, Poonamallee, making it easy to schedule your visit with zero hassle.</w:t>
      </w:r>
    </w:p>
    <w:p w14:paraId="42AA98AD" w14:textId="77777777" w:rsidR="0008119D" w:rsidRDefault="0008119D"/>
    <w:p w14:paraId="25B00B80" w14:textId="77777777" w:rsidR="0008119D" w:rsidRDefault="00000000">
      <w:r>
        <w:t>MAIN SEO PARAGRAPH:</w:t>
      </w:r>
    </w:p>
    <w:p w14:paraId="6DB6017E" w14:textId="77777777" w:rsidR="0008119D" w:rsidRDefault="00000000">
      <w:r>
        <w:t xml:space="preserve">Monitor your heart’s electrical activity instantly with a precision ECG in Thiruverkadu, Chennai at David Labs and Scans. An electrocardiogram is a fundamental first step in evaluating chest pain, palpitations, or general rhythmic irregularities. Our clinical technicians are experts at conducting comfortable and completely painless ECG tests near Thiruverkadu, ensuring completely accurate tracing of your heart’s rhythm. The fast </w:t>
      </w:r>
      <w:r>
        <w:lastRenderedPageBreak/>
        <w:t>procedure provides immediate printout results, giving your cardiologist the vital data they need instantly.</w:t>
      </w:r>
    </w:p>
    <w:p w14:paraId="7A64305D" w14:textId="77777777" w:rsidR="0008119D" w:rsidRDefault="0008119D"/>
    <w:p w14:paraId="70A047B5" w14:textId="77777777" w:rsidR="0008119D" w:rsidRDefault="00000000">
      <w:r>
        <w:t>WHY DOES DAVID SCANS &amp; LABS OFFER SERVICES AT LOW PRICES?</w:t>
      </w:r>
    </w:p>
    <w:p w14:paraId="4FEBE88F" w14:textId="77777777" w:rsidR="0008119D" w:rsidRDefault="00000000">
      <w:r>
        <w:t>We focus on efficiency, high patient volume, and optimized operations to reduce cost without compromising quality.</w:t>
      </w:r>
    </w:p>
    <w:p w14:paraId="28458EE4" w14:textId="77777777" w:rsidR="0008119D" w:rsidRDefault="0008119D"/>
    <w:p w14:paraId="0F878B9C" w14:textId="77777777" w:rsidR="0008119D" w:rsidRDefault="00000000">
      <w:r>
        <w:t>HOW DOES DAVID SCANS AND LABS OFFER SERVICES AT A LOWER COST?</w:t>
      </w:r>
    </w:p>
    <w:p w14:paraId="5E039DC9" w14:textId="77777777" w:rsidR="0008119D" w:rsidRDefault="00000000">
      <w:r>
        <w:t>Using automation and scale, we reduce cost per test and deliver fast, accurate reports.</w:t>
      </w:r>
    </w:p>
    <w:p w14:paraId="4BC9181D" w14:textId="77777777" w:rsidR="0008119D" w:rsidRDefault="0008119D"/>
    <w:p w14:paraId="7CAEE02E" w14:textId="77777777" w:rsidR="0008119D" w:rsidRDefault="00000000">
      <w:r>
        <w:t>DAVID LABS AND SCANS:</w:t>
      </w:r>
    </w:p>
    <w:p w14:paraId="5BDB4822" w14:textId="77777777" w:rsidR="0008119D" w:rsidRDefault="00000000">
      <w:r>
        <w:t>David Labs and Scans is a trusted diagnostic center in Chennai offering accurate, reliable, and affordable medical testing services with NABL-accredited standards and advanced equipment.</w:t>
      </w:r>
    </w:p>
    <w:p w14:paraId="066B3146" w14:textId="77777777" w:rsidR="0008119D" w:rsidRDefault="0008119D"/>
    <w:p w14:paraId="594DF3A4" w14:textId="77777777" w:rsidR="0008119D" w:rsidRDefault="00000000">
      <w:r>
        <w:t>OUR DIAGNOSTIC SPECIALITIES:</w:t>
      </w:r>
    </w:p>
    <w:p w14:paraId="1E88B0AC" w14:textId="77777777" w:rsidR="0008119D" w:rsidRDefault="00000000">
      <w:r>
        <w:t>We provide a wide range of diagnostic services across Chennai.</w:t>
      </w:r>
    </w:p>
    <w:p w14:paraId="7CEE8501" w14:textId="77777777" w:rsidR="0008119D" w:rsidRDefault="0008119D"/>
    <w:p w14:paraId="6571855A" w14:textId="77777777" w:rsidR="0008119D" w:rsidRDefault="00000000">
      <w:r>
        <w:t>-----------------------------------------------------</w:t>
      </w:r>
    </w:p>
    <w:p w14:paraId="4F15AFA0" w14:textId="77777777" w:rsidR="0008119D" w:rsidRDefault="00000000">
      <w:r>
        <w:t>PAGE 88: ECHO IN THIRUVERKADU</w:t>
      </w:r>
    </w:p>
    <w:p w14:paraId="0DFF767A" w14:textId="77777777" w:rsidR="0008119D" w:rsidRDefault="00000000">
      <w:r>
        <w:t>-----------------------------------------------------</w:t>
      </w:r>
    </w:p>
    <w:p w14:paraId="1C70E8A2" w14:textId="77777777" w:rsidR="0008119D" w:rsidRDefault="00000000">
      <w:r>
        <w:t>URL: /speciality/thiruverkadu/echo.html</w:t>
      </w:r>
    </w:p>
    <w:p w14:paraId="32995F2D" w14:textId="77777777" w:rsidR="0008119D" w:rsidRDefault="0008119D"/>
    <w:p w14:paraId="40E51066" w14:textId="77777777" w:rsidR="0008119D" w:rsidRDefault="00000000">
      <w:r>
        <w:t>TITLE: ECHO in Thiruverkadu, Chennai</w:t>
      </w:r>
    </w:p>
    <w:p w14:paraId="2EB2E4BC" w14:textId="77777777" w:rsidR="0008119D" w:rsidRDefault="00000000">
      <w:r>
        <w:t>ACCESS TEXT: Our center is highly accessible from Maduravoyal, Poonamallee, making it easy to schedule your visit with zero hassle.</w:t>
      </w:r>
    </w:p>
    <w:p w14:paraId="1FFDC54F" w14:textId="77777777" w:rsidR="0008119D" w:rsidRDefault="0008119D"/>
    <w:p w14:paraId="65872656" w14:textId="77777777" w:rsidR="0008119D" w:rsidRDefault="00000000">
      <w:r>
        <w:t>MAIN SEO PARAGRAPH:</w:t>
      </w:r>
    </w:p>
    <w:p w14:paraId="0CD6ABC1" w14:textId="77777777" w:rsidR="0008119D" w:rsidRDefault="00000000">
      <w:r>
        <w:lastRenderedPageBreak/>
        <w:t>David Labs and Scans offers state-of-the-art echocardiogram (ECHO) testing in Thiruverkadu, Chennai to evaluate your heart's structural integrity and pumping strength. Using advanced, non-invasive ultrasound waves, we map your heart valves and chambers in real-time. Patients looking for an ECHO near Thiruverkadu choose us for our highly detailed cardiovascular scans and specialized reporting. This crucial structural analysis helps physicians accurately diagnose conditions like heart failure, valve disease, or congenital abnormalities without any invasive procedures.</w:t>
      </w:r>
    </w:p>
    <w:p w14:paraId="2287BDEB" w14:textId="77777777" w:rsidR="0008119D" w:rsidRDefault="0008119D"/>
    <w:p w14:paraId="4C8D99B1" w14:textId="77777777" w:rsidR="0008119D" w:rsidRDefault="00000000">
      <w:r>
        <w:t>WHY DOES DAVID SCANS &amp; LABS OFFER SERVICES AT LOW PRICES?</w:t>
      </w:r>
    </w:p>
    <w:p w14:paraId="6F4DF36A" w14:textId="77777777" w:rsidR="0008119D" w:rsidRDefault="00000000">
      <w:r>
        <w:t>We focus on efficiency, high patient volume, and optimized operations to reduce cost without compromising quality.</w:t>
      </w:r>
    </w:p>
    <w:p w14:paraId="1C801ABA" w14:textId="77777777" w:rsidR="0008119D" w:rsidRDefault="0008119D"/>
    <w:p w14:paraId="798E16BA" w14:textId="77777777" w:rsidR="0008119D" w:rsidRDefault="00000000">
      <w:r>
        <w:t>HOW DOES DAVID SCANS AND LABS OFFER SERVICES AT A LOWER COST?</w:t>
      </w:r>
    </w:p>
    <w:p w14:paraId="5B0AD082" w14:textId="77777777" w:rsidR="0008119D" w:rsidRDefault="00000000">
      <w:r>
        <w:t>Using automation and scale, we reduce cost per test and deliver fast, accurate reports.</w:t>
      </w:r>
    </w:p>
    <w:p w14:paraId="48EDFDA4" w14:textId="77777777" w:rsidR="0008119D" w:rsidRDefault="0008119D"/>
    <w:p w14:paraId="6D28646D" w14:textId="77777777" w:rsidR="0008119D" w:rsidRDefault="00000000">
      <w:r>
        <w:t>DAVID LABS AND SCANS:</w:t>
      </w:r>
    </w:p>
    <w:p w14:paraId="41A1A05C" w14:textId="77777777" w:rsidR="0008119D" w:rsidRDefault="00000000">
      <w:r>
        <w:t>David Labs and Scans is a trusted diagnostic center in Chennai offering accurate, reliable, and affordable medical testing services with NABL-accredited standards and advanced equipment.</w:t>
      </w:r>
    </w:p>
    <w:p w14:paraId="7091BF83" w14:textId="77777777" w:rsidR="0008119D" w:rsidRDefault="0008119D"/>
    <w:p w14:paraId="226CF97B" w14:textId="77777777" w:rsidR="0008119D" w:rsidRDefault="00000000">
      <w:r>
        <w:t>OUR DIAGNOSTIC SPECIALITIES:</w:t>
      </w:r>
    </w:p>
    <w:p w14:paraId="49ABA4F2" w14:textId="77777777" w:rsidR="0008119D" w:rsidRDefault="00000000">
      <w:r>
        <w:t>We provide a wide range of diagnostic services across Chennai.</w:t>
      </w:r>
    </w:p>
    <w:p w14:paraId="58E3B9C5" w14:textId="77777777" w:rsidR="0008119D" w:rsidRDefault="0008119D"/>
    <w:p w14:paraId="335A9CF3" w14:textId="77777777" w:rsidR="0008119D" w:rsidRDefault="00000000">
      <w:r>
        <w:t>-----------------------------------------------------</w:t>
      </w:r>
    </w:p>
    <w:p w14:paraId="3643DCB6" w14:textId="77777777" w:rsidR="0008119D" w:rsidRDefault="00000000">
      <w:r>
        <w:t>PAGE 89: PFT IN THIRUVERKADU</w:t>
      </w:r>
    </w:p>
    <w:p w14:paraId="64770210" w14:textId="77777777" w:rsidR="0008119D" w:rsidRDefault="00000000">
      <w:r>
        <w:t>-----------------------------------------------------</w:t>
      </w:r>
    </w:p>
    <w:p w14:paraId="449718BF" w14:textId="77777777" w:rsidR="0008119D" w:rsidRDefault="00000000">
      <w:r>
        <w:t>URL: /speciality/thiruverkadu/pft.html</w:t>
      </w:r>
    </w:p>
    <w:p w14:paraId="739D37AB" w14:textId="77777777" w:rsidR="0008119D" w:rsidRDefault="0008119D"/>
    <w:p w14:paraId="716D849E" w14:textId="77777777" w:rsidR="0008119D" w:rsidRDefault="00000000">
      <w:r>
        <w:t>TITLE: PFT in Thiruverkadu, Chennai</w:t>
      </w:r>
    </w:p>
    <w:p w14:paraId="11859803" w14:textId="77777777" w:rsidR="0008119D" w:rsidRDefault="00000000">
      <w:r>
        <w:lastRenderedPageBreak/>
        <w:t>ACCESS TEXT: Our center is highly accessible from Maduravoyal, Poonamallee, making it easy to schedule your visit with zero hassle.</w:t>
      </w:r>
    </w:p>
    <w:p w14:paraId="4D25733F" w14:textId="77777777" w:rsidR="0008119D" w:rsidRDefault="0008119D"/>
    <w:p w14:paraId="30C30EA8" w14:textId="77777777" w:rsidR="0008119D" w:rsidRDefault="00000000">
      <w:r>
        <w:t>MAIN SEO PARAGRAPH:</w:t>
      </w:r>
    </w:p>
    <w:p w14:paraId="4616038B" w14:textId="77777777" w:rsidR="0008119D" w:rsidRDefault="00000000">
      <w:r>
        <w:t>Assess your lung health and respiratory strength with our advanced Pulmonary Function Test (PFT) in Thiruverkadu, Chennai. Whether you are dealing with asthma, chronic bronchitis, or general shortness of breath, David Labs and Scans provides highly sensitive spirometry equipment. Getting a reliable PFT near Thiruverkadu is essential for measuring your total lung capacity and airflow correctly. Our trained staff will safely guide you through the breathing exercises to ensure the diagnostic readings are perfectly reflective of your actual pulmonary capability.</w:t>
      </w:r>
    </w:p>
    <w:p w14:paraId="5592D465" w14:textId="77777777" w:rsidR="0008119D" w:rsidRDefault="0008119D"/>
    <w:p w14:paraId="7CEB0BEB" w14:textId="77777777" w:rsidR="0008119D" w:rsidRDefault="00000000">
      <w:r>
        <w:t>WHY DOES DAVID SCANS &amp; LABS OFFER SERVICES AT LOW PRICES?</w:t>
      </w:r>
    </w:p>
    <w:p w14:paraId="60351F6B" w14:textId="77777777" w:rsidR="0008119D" w:rsidRDefault="00000000">
      <w:r>
        <w:t>We focus on efficiency, high patient volume, and optimized operations to reduce cost without compromising quality.</w:t>
      </w:r>
    </w:p>
    <w:p w14:paraId="71033F2F" w14:textId="77777777" w:rsidR="0008119D" w:rsidRDefault="0008119D"/>
    <w:p w14:paraId="249BDCD2" w14:textId="77777777" w:rsidR="0008119D" w:rsidRDefault="00000000">
      <w:r>
        <w:t>HOW DOES DAVID SCANS AND LABS OFFER SERVICES AT A LOWER COST?</w:t>
      </w:r>
    </w:p>
    <w:p w14:paraId="0A7329C0" w14:textId="77777777" w:rsidR="0008119D" w:rsidRDefault="00000000">
      <w:r>
        <w:t>Using automation and scale, we reduce cost per test and deliver fast, accurate reports.</w:t>
      </w:r>
    </w:p>
    <w:p w14:paraId="7F156CD5" w14:textId="77777777" w:rsidR="0008119D" w:rsidRDefault="0008119D"/>
    <w:p w14:paraId="73FD2F85" w14:textId="77777777" w:rsidR="0008119D" w:rsidRDefault="00000000">
      <w:r>
        <w:t>DAVID LABS AND SCANS:</w:t>
      </w:r>
    </w:p>
    <w:p w14:paraId="5315032B" w14:textId="77777777" w:rsidR="0008119D" w:rsidRDefault="00000000">
      <w:r>
        <w:t>David Labs and Scans is a trusted diagnostic center in Chennai offering accurate, reliable, and affordable medical testing services with NABL-accredited standards and advanced equipment.</w:t>
      </w:r>
    </w:p>
    <w:p w14:paraId="68275A37" w14:textId="77777777" w:rsidR="0008119D" w:rsidRDefault="0008119D"/>
    <w:p w14:paraId="48BCE8C4" w14:textId="77777777" w:rsidR="0008119D" w:rsidRDefault="00000000">
      <w:r>
        <w:t>OUR DIAGNOSTIC SPECIALITIES:</w:t>
      </w:r>
    </w:p>
    <w:p w14:paraId="123A798D" w14:textId="77777777" w:rsidR="0008119D" w:rsidRDefault="00000000">
      <w:r>
        <w:t>We provide a wide range of diagnostic services across Chennai.</w:t>
      </w:r>
    </w:p>
    <w:p w14:paraId="6855E199" w14:textId="77777777" w:rsidR="0008119D" w:rsidRDefault="0008119D"/>
    <w:p w14:paraId="41BCA072" w14:textId="77777777" w:rsidR="0008119D" w:rsidRDefault="00000000">
      <w:r>
        <w:t>-----------------------------------------------------</w:t>
      </w:r>
    </w:p>
    <w:p w14:paraId="7C640489" w14:textId="77777777" w:rsidR="0008119D" w:rsidRDefault="00000000">
      <w:r>
        <w:t>PAGE 90: ALLERGY TEST IN THIRUVERKADU</w:t>
      </w:r>
    </w:p>
    <w:p w14:paraId="240EF4C8" w14:textId="77777777" w:rsidR="0008119D" w:rsidRDefault="00000000">
      <w:r>
        <w:t>-----------------------------------------------------</w:t>
      </w:r>
    </w:p>
    <w:p w14:paraId="6CD15D9E" w14:textId="77777777" w:rsidR="0008119D" w:rsidRDefault="00000000">
      <w:r>
        <w:lastRenderedPageBreak/>
        <w:t>URL: /speciality/thiruverkadu/allergy-test.html</w:t>
      </w:r>
    </w:p>
    <w:p w14:paraId="370162BF" w14:textId="77777777" w:rsidR="0008119D" w:rsidRDefault="0008119D"/>
    <w:p w14:paraId="4B36060A" w14:textId="77777777" w:rsidR="0008119D" w:rsidRDefault="00000000">
      <w:r>
        <w:t>TITLE: Allergy Test in Thiruverkadu, Chennai</w:t>
      </w:r>
    </w:p>
    <w:p w14:paraId="72928080" w14:textId="77777777" w:rsidR="0008119D" w:rsidRDefault="00000000">
      <w:r>
        <w:t>ACCESS TEXT: Our center is highly accessible from Maduravoyal, Poonamallee, making it easy to schedule your visit with zero hassle.</w:t>
      </w:r>
    </w:p>
    <w:p w14:paraId="7958AAA7" w14:textId="77777777" w:rsidR="0008119D" w:rsidRDefault="0008119D"/>
    <w:p w14:paraId="5997C81F" w14:textId="77777777" w:rsidR="0008119D" w:rsidRDefault="00000000">
      <w:r>
        <w:t>MAIN SEO PARAGRAPH:</w:t>
      </w:r>
    </w:p>
    <w:p w14:paraId="2EE5260E" w14:textId="77777777" w:rsidR="0008119D" w:rsidRDefault="00000000">
      <w:r>
        <w:t>Identify exactly what is triggering your symptoms with a comprehensive, accurate allergy test in Thiruverkadu, Chennai. At David Labs and Scans, we offer extensive panel testing for food, dust, dander, and environmental allergens using state-of-the-art pathology. By booking your detailed allergy test near Thiruverkadu, you eliminate the guesswork behind chronic sneezing, skin rashes, or digestive discomfort. We deliver extremely comprehensive reporting that allows you and your doctor to construct a reliable, long-term defensive treatment plan.</w:t>
      </w:r>
    </w:p>
    <w:p w14:paraId="27F1A3EE" w14:textId="77777777" w:rsidR="0008119D" w:rsidRDefault="0008119D"/>
    <w:p w14:paraId="7C2AA7D1" w14:textId="77777777" w:rsidR="0008119D" w:rsidRDefault="00000000">
      <w:r>
        <w:t>WHY DOES DAVID SCANS &amp; LABS OFFER SERVICES AT LOW PRICES?</w:t>
      </w:r>
    </w:p>
    <w:p w14:paraId="0B74EC46" w14:textId="77777777" w:rsidR="0008119D" w:rsidRDefault="00000000">
      <w:r>
        <w:t>We focus on efficiency, high patient volume, and optimized operations to reduce cost without compromising quality.</w:t>
      </w:r>
    </w:p>
    <w:p w14:paraId="1F98E9E9" w14:textId="77777777" w:rsidR="0008119D" w:rsidRDefault="0008119D"/>
    <w:p w14:paraId="48525720" w14:textId="77777777" w:rsidR="0008119D" w:rsidRDefault="00000000">
      <w:r>
        <w:t>HOW DOES DAVID SCANS AND LABS OFFER SERVICES AT A LOWER COST?</w:t>
      </w:r>
    </w:p>
    <w:p w14:paraId="19E54B68" w14:textId="77777777" w:rsidR="0008119D" w:rsidRDefault="00000000">
      <w:r>
        <w:t>Using automation and scale, we reduce cost per test and deliver fast, accurate reports.</w:t>
      </w:r>
    </w:p>
    <w:p w14:paraId="0C8A9406" w14:textId="77777777" w:rsidR="0008119D" w:rsidRDefault="0008119D"/>
    <w:p w14:paraId="3B5D6958" w14:textId="77777777" w:rsidR="0008119D" w:rsidRDefault="00000000">
      <w:r>
        <w:t>DAVID LABS AND SCANS:</w:t>
      </w:r>
    </w:p>
    <w:p w14:paraId="099F3388" w14:textId="77777777" w:rsidR="0008119D" w:rsidRDefault="00000000">
      <w:r>
        <w:t>David Labs and Scans is a trusted diagnostic center in Chennai offering accurate, reliable, and affordable medical testing services with NABL-accredited standards and advanced equipment.</w:t>
      </w:r>
    </w:p>
    <w:p w14:paraId="3B88A4B9" w14:textId="77777777" w:rsidR="0008119D" w:rsidRDefault="0008119D"/>
    <w:p w14:paraId="04242F84" w14:textId="77777777" w:rsidR="0008119D" w:rsidRDefault="00000000">
      <w:r>
        <w:t>OUR DIAGNOSTIC SPECIALITIES:</w:t>
      </w:r>
    </w:p>
    <w:p w14:paraId="7B3F9A6A" w14:textId="77777777" w:rsidR="0008119D" w:rsidRDefault="00000000">
      <w:r>
        <w:t>We provide a wide range of diagnostic services across Chennai.</w:t>
      </w:r>
    </w:p>
    <w:p w14:paraId="5213CEF1" w14:textId="77777777" w:rsidR="0008119D" w:rsidRDefault="0008119D"/>
    <w:p w14:paraId="5CF6C5E5" w14:textId="77777777" w:rsidR="0008119D" w:rsidRDefault="00000000">
      <w:r>
        <w:lastRenderedPageBreak/>
        <w:t>-----------------------------------------------------</w:t>
      </w:r>
    </w:p>
    <w:p w14:paraId="0212D3F0" w14:textId="77777777" w:rsidR="0008119D" w:rsidRDefault="00000000">
      <w:r>
        <w:t>PAGE 91: PREVENTIVE HEALTH CHECKUP IN THIRUVERKADU</w:t>
      </w:r>
    </w:p>
    <w:p w14:paraId="27594753" w14:textId="77777777" w:rsidR="0008119D" w:rsidRDefault="00000000">
      <w:r>
        <w:t>-----------------------------------------------------</w:t>
      </w:r>
    </w:p>
    <w:p w14:paraId="27120A48" w14:textId="77777777" w:rsidR="0008119D" w:rsidRDefault="00000000">
      <w:r>
        <w:t>URL: /speciality/thiruverkadu/preventive-health-checkup.html</w:t>
      </w:r>
    </w:p>
    <w:p w14:paraId="7A212F70" w14:textId="77777777" w:rsidR="0008119D" w:rsidRDefault="0008119D"/>
    <w:p w14:paraId="6625E03C" w14:textId="77777777" w:rsidR="0008119D" w:rsidRDefault="00000000">
      <w:r>
        <w:t>TITLE: Preventive Health Checkup in Thiruverkadu, Chennai</w:t>
      </w:r>
    </w:p>
    <w:p w14:paraId="56184413" w14:textId="77777777" w:rsidR="0008119D" w:rsidRDefault="00000000">
      <w:r>
        <w:t>ACCESS TEXT: Our center is highly accessible from Maduravoyal, Poonamallee, making it easy to schedule your visit with zero hassle.</w:t>
      </w:r>
    </w:p>
    <w:p w14:paraId="7BF8646A" w14:textId="77777777" w:rsidR="0008119D" w:rsidRDefault="0008119D"/>
    <w:p w14:paraId="03313CB5" w14:textId="77777777" w:rsidR="0008119D" w:rsidRDefault="00000000">
      <w:r>
        <w:t>MAIN SEO PARAGRAPH:</w:t>
      </w:r>
    </w:p>
    <w:p w14:paraId="12F2AB85" w14:textId="77777777" w:rsidR="0008119D" w:rsidRDefault="00000000">
      <w:r>
        <w:t>Invest in your long-term wellness with an affordable, full-body preventive health checkup in Thiruverkadu, Chennai. David Labs and Scans has meticulously designed screening packages that evaluate all major organ functions—from liver and kidney health to diabetes and cholesterol levels. Undergoing a robust master health checkup near Thiruverkadu gives you total peace of mind by catching underlying issues long before they become serious symptoms. Fast, private, and exceptionally thorough, our preventive profiles are the cornerstone of a healthier, happier life.</w:t>
      </w:r>
    </w:p>
    <w:p w14:paraId="02AAD6E7" w14:textId="77777777" w:rsidR="0008119D" w:rsidRDefault="0008119D"/>
    <w:p w14:paraId="6F030E44" w14:textId="77777777" w:rsidR="0008119D" w:rsidRDefault="00000000">
      <w:r>
        <w:t>WHY DOES DAVID SCANS &amp; LABS OFFER SERVICES AT LOW PRICES?</w:t>
      </w:r>
    </w:p>
    <w:p w14:paraId="6347494E" w14:textId="77777777" w:rsidR="0008119D" w:rsidRDefault="00000000">
      <w:r>
        <w:t>We focus on efficiency, high patient volume, and optimized operations to reduce cost without compromising quality.</w:t>
      </w:r>
    </w:p>
    <w:p w14:paraId="40D416D1" w14:textId="77777777" w:rsidR="0008119D" w:rsidRDefault="0008119D"/>
    <w:p w14:paraId="237C35D5" w14:textId="77777777" w:rsidR="0008119D" w:rsidRDefault="00000000">
      <w:r>
        <w:t>HOW DOES DAVID SCANS AND LABS OFFER SERVICES AT A LOWER COST?</w:t>
      </w:r>
    </w:p>
    <w:p w14:paraId="6F29E10D" w14:textId="77777777" w:rsidR="0008119D" w:rsidRDefault="00000000">
      <w:r>
        <w:t>Using automation and scale, we reduce cost per test and deliver fast, accurate reports.</w:t>
      </w:r>
    </w:p>
    <w:p w14:paraId="34ABA42A" w14:textId="77777777" w:rsidR="0008119D" w:rsidRDefault="0008119D"/>
    <w:p w14:paraId="37C59D39" w14:textId="77777777" w:rsidR="0008119D" w:rsidRDefault="00000000">
      <w:r>
        <w:t>DAVID LABS AND SCANS:</w:t>
      </w:r>
    </w:p>
    <w:p w14:paraId="332D75DD" w14:textId="77777777" w:rsidR="0008119D" w:rsidRDefault="00000000">
      <w:r>
        <w:t>David Labs and Scans is a trusted diagnostic center in Chennai offering accurate, reliable, and affordable medical testing services with NABL-accredited standards and advanced equipment.</w:t>
      </w:r>
    </w:p>
    <w:p w14:paraId="720F772C" w14:textId="77777777" w:rsidR="0008119D" w:rsidRDefault="0008119D"/>
    <w:p w14:paraId="565BD5A9" w14:textId="77777777" w:rsidR="0008119D" w:rsidRDefault="00000000">
      <w:r>
        <w:lastRenderedPageBreak/>
        <w:t>OUR DIAGNOSTIC SPECIALITIES:</w:t>
      </w:r>
    </w:p>
    <w:p w14:paraId="1C2085D8" w14:textId="77777777" w:rsidR="0008119D" w:rsidRDefault="00000000">
      <w:r>
        <w:t>We provide a wide range of diagnostic services across Chennai.</w:t>
      </w:r>
    </w:p>
    <w:p w14:paraId="26BB73F5" w14:textId="77777777" w:rsidR="0008119D" w:rsidRDefault="0008119D"/>
    <w:p w14:paraId="005C323C" w14:textId="77777777" w:rsidR="0008119D" w:rsidRDefault="00000000">
      <w:r>
        <w:t>-----------------------------------------------------</w:t>
      </w:r>
    </w:p>
    <w:p w14:paraId="6BFFCC0F" w14:textId="77777777" w:rsidR="0008119D" w:rsidRDefault="00000000">
      <w:r>
        <w:t>PAGE 92: ULTRASOUND SCAN IN KATTUPAKKAM</w:t>
      </w:r>
    </w:p>
    <w:p w14:paraId="4F44585B" w14:textId="77777777" w:rsidR="0008119D" w:rsidRDefault="00000000">
      <w:r>
        <w:t>-----------------------------------------------------</w:t>
      </w:r>
    </w:p>
    <w:p w14:paraId="0BFE7B7F" w14:textId="77777777" w:rsidR="0008119D" w:rsidRDefault="00000000">
      <w:r>
        <w:t>URL: /speciality/kattupakkam/ultrasound-scan.html</w:t>
      </w:r>
    </w:p>
    <w:p w14:paraId="3CD461D9" w14:textId="77777777" w:rsidR="0008119D" w:rsidRDefault="0008119D"/>
    <w:p w14:paraId="3ABA89D7" w14:textId="77777777" w:rsidR="0008119D" w:rsidRDefault="00000000">
      <w:r>
        <w:t>TITLE: Ultrasound Scan in Kattupakkam, Chennai</w:t>
      </w:r>
    </w:p>
    <w:p w14:paraId="2146C5F0" w14:textId="77777777" w:rsidR="0008119D" w:rsidRDefault="00000000">
      <w:r>
        <w:t>ACCESS TEXT: Our center is highly accessible from Iyyappanthangal, Poonamallee, making it easy to schedule your visit with zero hassle.</w:t>
      </w:r>
    </w:p>
    <w:p w14:paraId="332450F2" w14:textId="77777777" w:rsidR="0008119D" w:rsidRDefault="0008119D"/>
    <w:p w14:paraId="134215B4" w14:textId="77777777" w:rsidR="0008119D" w:rsidRDefault="00000000">
      <w:r>
        <w:t>MAIN SEO PARAGRAPH:</w:t>
      </w:r>
    </w:p>
    <w:p w14:paraId="6947604C" w14:textId="77777777" w:rsidR="0008119D" w:rsidRDefault="00000000">
      <w:r>
        <w:t>If you are looking for a highly reliable and clear ultrasound scan in Kattupakkam, Chennai, David Labs and Scans is your trusted diagnostic destination. We utilize the latest state-of-the-art sonography equipment to provide high-resolution imaging for abdominal, pelvic, and general body evaluations. Our experienced radiologists ensure that every ultrasound scan near Kattupakkam is conducted with the utmost care, prioritizing patient comfort and clinical accuracy. With affordable pricing, minimal waiting times, and detailed reports delivered swiftly, we help your consulting physician make well-informed healthcare decisions without any diagnostic delay.</w:t>
      </w:r>
    </w:p>
    <w:p w14:paraId="72462F81" w14:textId="77777777" w:rsidR="0008119D" w:rsidRDefault="0008119D"/>
    <w:p w14:paraId="09995749" w14:textId="77777777" w:rsidR="0008119D" w:rsidRDefault="00000000">
      <w:r>
        <w:t>WHY DOES DAVID SCANS &amp; LABS OFFER SERVICES AT LOW PRICES?</w:t>
      </w:r>
    </w:p>
    <w:p w14:paraId="5AB642E4" w14:textId="77777777" w:rsidR="0008119D" w:rsidRDefault="00000000">
      <w:r>
        <w:t>We focus on efficiency, high patient volume, and optimized operations to reduce cost without compromising quality.</w:t>
      </w:r>
    </w:p>
    <w:p w14:paraId="1D310796" w14:textId="77777777" w:rsidR="0008119D" w:rsidRDefault="0008119D"/>
    <w:p w14:paraId="7CFCC866" w14:textId="77777777" w:rsidR="0008119D" w:rsidRDefault="00000000">
      <w:r>
        <w:t>HOW DOES DAVID SCANS AND LABS OFFER SERVICES AT A LOWER COST?</w:t>
      </w:r>
    </w:p>
    <w:p w14:paraId="08A0F921" w14:textId="77777777" w:rsidR="0008119D" w:rsidRDefault="00000000">
      <w:r>
        <w:t>Using automation and scale, we reduce cost per test and deliver fast, accurate reports.</w:t>
      </w:r>
    </w:p>
    <w:p w14:paraId="22821512" w14:textId="77777777" w:rsidR="0008119D" w:rsidRDefault="0008119D"/>
    <w:p w14:paraId="736F2236" w14:textId="77777777" w:rsidR="0008119D" w:rsidRDefault="00000000">
      <w:r>
        <w:t>DAVID LABS AND SCANS:</w:t>
      </w:r>
    </w:p>
    <w:p w14:paraId="0980672F"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1E032967" w14:textId="77777777" w:rsidR="0008119D" w:rsidRDefault="0008119D"/>
    <w:p w14:paraId="7A581826" w14:textId="77777777" w:rsidR="0008119D" w:rsidRDefault="00000000">
      <w:r>
        <w:t>OUR DIAGNOSTIC SPECIALITIES:</w:t>
      </w:r>
    </w:p>
    <w:p w14:paraId="20A371CD" w14:textId="77777777" w:rsidR="0008119D" w:rsidRDefault="00000000">
      <w:r>
        <w:t>We provide a wide range of diagnostic services across Chennai.</w:t>
      </w:r>
    </w:p>
    <w:p w14:paraId="39519306" w14:textId="77777777" w:rsidR="0008119D" w:rsidRDefault="0008119D"/>
    <w:p w14:paraId="098226F3" w14:textId="77777777" w:rsidR="0008119D" w:rsidRDefault="00000000">
      <w:r>
        <w:t>-----------------------------------------------------</w:t>
      </w:r>
    </w:p>
    <w:p w14:paraId="611CDC9E" w14:textId="77777777" w:rsidR="0008119D" w:rsidRDefault="00000000">
      <w:r>
        <w:t>PAGE 93: BLOOD TEST IN KATTUPAKKAM</w:t>
      </w:r>
    </w:p>
    <w:p w14:paraId="2B4876E9" w14:textId="77777777" w:rsidR="0008119D" w:rsidRDefault="00000000">
      <w:r>
        <w:t>-----------------------------------------------------</w:t>
      </w:r>
    </w:p>
    <w:p w14:paraId="1606967F" w14:textId="77777777" w:rsidR="0008119D" w:rsidRDefault="00000000">
      <w:r>
        <w:t>URL: /speciality/kattupakkam/blood-test.html</w:t>
      </w:r>
    </w:p>
    <w:p w14:paraId="15C8556A" w14:textId="77777777" w:rsidR="0008119D" w:rsidRDefault="0008119D"/>
    <w:p w14:paraId="41817DBA" w14:textId="77777777" w:rsidR="0008119D" w:rsidRDefault="00000000">
      <w:r>
        <w:t>TITLE: Blood Test in Kattupakkam, Chennai</w:t>
      </w:r>
    </w:p>
    <w:p w14:paraId="1FC12795" w14:textId="77777777" w:rsidR="0008119D" w:rsidRDefault="00000000">
      <w:r>
        <w:t>ACCESS TEXT: Our center is highly accessible from Iyyappanthangal, Poonamallee, making it easy to schedule your visit with zero hassle.</w:t>
      </w:r>
    </w:p>
    <w:p w14:paraId="50183EE4" w14:textId="77777777" w:rsidR="0008119D" w:rsidRDefault="0008119D"/>
    <w:p w14:paraId="4D31A0C5" w14:textId="77777777" w:rsidR="0008119D" w:rsidRDefault="00000000">
      <w:r>
        <w:t>MAIN SEO PARAGRAPH:</w:t>
      </w:r>
    </w:p>
    <w:p w14:paraId="03F18DA5" w14:textId="77777777" w:rsidR="0008119D" w:rsidRDefault="00000000">
      <w:r>
        <w:t>For absolutely accurate and affordable blood tests in Kattupakkam, Chennai, David Labs offers a comprehensive, advanced pathology lab setup. From routine complete blood counts (CBC), diabetes screening, and thyroid profiles to complex biochemical evaluations, our NABL-accredited diagnostic laboratory guarantees the highest level of precision. When searching for a blood test lab near Kattupakkam, patients trust us for our rigorously hygienic sample collection process and exceptionally fast turnaround times. Getting your routine lab work done is now completely hassle-free, delivering dependable and verified reports right on time.</w:t>
      </w:r>
    </w:p>
    <w:p w14:paraId="64D3B1E1" w14:textId="77777777" w:rsidR="0008119D" w:rsidRDefault="0008119D"/>
    <w:p w14:paraId="285BF4C2" w14:textId="77777777" w:rsidR="0008119D" w:rsidRDefault="00000000">
      <w:r>
        <w:t>WHY DOES DAVID SCANS &amp; LABS OFFER SERVICES AT LOW PRICES?</w:t>
      </w:r>
    </w:p>
    <w:p w14:paraId="6AC97F28" w14:textId="77777777" w:rsidR="0008119D" w:rsidRDefault="00000000">
      <w:r>
        <w:t>We focus on efficiency, high patient volume, and optimized operations to reduce cost without compromising quality.</w:t>
      </w:r>
    </w:p>
    <w:p w14:paraId="4F2002B6" w14:textId="77777777" w:rsidR="0008119D" w:rsidRDefault="0008119D"/>
    <w:p w14:paraId="1A14F096" w14:textId="77777777" w:rsidR="0008119D" w:rsidRDefault="00000000">
      <w:r>
        <w:t>HOW DOES DAVID SCANS AND LABS OFFER SERVICES AT A LOWER COST?</w:t>
      </w:r>
    </w:p>
    <w:p w14:paraId="305E769F" w14:textId="77777777" w:rsidR="0008119D" w:rsidRDefault="00000000">
      <w:r>
        <w:lastRenderedPageBreak/>
        <w:t>Using automation and scale, we reduce cost per test and deliver fast, accurate reports.</w:t>
      </w:r>
    </w:p>
    <w:p w14:paraId="32F97A38" w14:textId="77777777" w:rsidR="0008119D" w:rsidRDefault="0008119D"/>
    <w:p w14:paraId="27D2829F" w14:textId="77777777" w:rsidR="0008119D" w:rsidRDefault="00000000">
      <w:r>
        <w:t>DAVID LABS AND SCANS:</w:t>
      </w:r>
    </w:p>
    <w:p w14:paraId="51E9E427" w14:textId="77777777" w:rsidR="0008119D" w:rsidRDefault="00000000">
      <w:r>
        <w:t>David Labs and Scans is a trusted diagnostic center in Chennai offering accurate, reliable, and affordable medical testing services with NABL-accredited standards and advanced equipment.</w:t>
      </w:r>
    </w:p>
    <w:p w14:paraId="14E29692" w14:textId="77777777" w:rsidR="0008119D" w:rsidRDefault="0008119D"/>
    <w:p w14:paraId="53B70FD1" w14:textId="77777777" w:rsidR="0008119D" w:rsidRDefault="00000000">
      <w:r>
        <w:t>OUR DIAGNOSTIC SPECIALITIES:</w:t>
      </w:r>
    </w:p>
    <w:p w14:paraId="30E6A848" w14:textId="77777777" w:rsidR="0008119D" w:rsidRDefault="00000000">
      <w:r>
        <w:t>We provide a wide range of diagnostic services across Chennai.</w:t>
      </w:r>
    </w:p>
    <w:p w14:paraId="1BD2A674" w14:textId="77777777" w:rsidR="0008119D" w:rsidRDefault="0008119D"/>
    <w:p w14:paraId="7B4870E0" w14:textId="77777777" w:rsidR="0008119D" w:rsidRDefault="00000000">
      <w:r>
        <w:t>-----------------------------------------------------</w:t>
      </w:r>
    </w:p>
    <w:p w14:paraId="251F3F2E" w14:textId="77777777" w:rsidR="0008119D" w:rsidRDefault="00000000">
      <w:r>
        <w:t>PAGE 94: DIGITAL X-RAY IN KATTUPAKKAM</w:t>
      </w:r>
    </w:p>
    <w:p w14:paraId="3AC7A0A7" w14:textId="77777777" w:rsidR="0008119D" w:rsidRDefault="00000000">
      <w:r>
        <w:t>-----------------------------------------------------</w:t>
      </w:r>
    </w:p>
    <w:p w14:paraId="176AF173" w14:textId="77777777" w:rsidR="0008119D" w:rsidRDefault="00000000">
      <w:r>
        <w:t>URL: /speciality/kattupakkam/digital-x-ray.html</w:t>
      </w:r>
    </w:p>
    <w:p w14:paraId="7CBD86E4" w14:textId="77777777" w:rsidR="0008119D" w:rsidRDefault="0008119D"/>
    <w:p w14:paraId="0DECC8ED" w14:textId="77777777" w:rsidR="0008119D" w:rsidRDefault="00000000">
      <w:r>
        <w:t>TITLE: Digital X-Ray in Kattupakkam, Chennai</w:t>
      </w:r>
    </w:p>
    <w:p w14:paraId="4FE4D562" w14:textId="77777777" w:rsidR="0008119D" w:rsidRDefault="00000000">
      <w:r>
        <w:t>ACCESS TEXT: Our center is highly accessible from Iyyappanthangal, Poonamallee, making it easy to schedule your visit with zero hassle.</w:t>
      </w:r>
    </w:p>
    <w:p w14:paraId="18DAEDAA" w14:textId="77777777" w:rsidR="0008119D" w:rsidRDefault="0008119D"/>
    <w:p w14:paraId="21DC5D2A" w14:textId="77777777" w:rsidR="0008119D" w:rsidRDefault="00000000">
      <w:r>
        <w:t>MAIN SEO PARAGRAPH:</w:t>
      </w:r>
    </w:p>
    <w:p w14:paraId="1DEED5E6" w14:textId="77777777" w:rsidR="0008119D" w:rsidRDefault="00000000">
      <w:r>
        <w:t>Experience fast, highly detailed, and low-radiation digital X-ray services right here in Kattupakkam, Chennai at David Labs and Scans. Whether you need a chest X-ray, joint imaging, or orthopedic bone scans, our advanced digital radiography machines capture precisely detailed internal images instantly. Choosing our center for a digital X-ray near Kattupakkam means you get immediate processing and digitally enhanced clarity that significantly aids in accurate orthopedic or pulmonary diagnostics. We maintain a completely safe, sterile environment while ensuring rapid results.</w:t>
      </w:r>
    </w:p>
    <w:p w14:paraId="6E909086" w14:textId="77777777" w:rsidR="0008119D" w:rsidRDefault="0008119D"/>
    <w:p w14:paraId="3B0558D2" w14:textId="77777777" w:rsidR="0008119D" w:rsidRDefault="00000000">
      <w:r>
        <w:t>WHY DOES DAVID SCANS &amp; LABS OFFER SERVICES AT LOW PRICES?</w:t>
      </w:r>
    </w:p>
    <w:p w14:paraId="572D38BE" w14:textId="77777777" w:rsidR="0008119D" w:rsidRDefault="00000000">
      <w:r>
        <w:lastRenderedPageBreak/>
        <w:t>We focus on efficiency, high patient volume, and optimized operations to reduce cost without compromising quality.</w:t>
      </w:r>
    </w:p>
    <w:p w14:paraId="7CE6C3A9" w14:textId="77777777" w:rsidR="0008119D" w:rsidRDefault="0008119D"/>
    <w:p w14:paraId="3BED2727" w14:textId="77777777" w:rsidR="0008119D" w:rsidRDefault="00000000">
      <w:r>
        <w:t>HOW DOES DAVID SCANS AND LABS OFFER SERVICES AT A LOWER COST?</w:t>
      </w:r>
    </w:p>
    <w:p w14:paraId="1403C748" w14:textId="77777777" w:rsidR="0008119D" w:rsidRDefault="00000000">
      <w:r>
        <w:t>Using automation and scale, we reduce cost per test and deliver fast, accurate reports.</w:t>
      </w:r>
    </w:p>
    <w:p w14:paraId="7000CCE6" w14:textId="77777777" w:rsidR="0008119D" w:rsidRDefault="0008119D"/>
    <w:p w14:paraId="69C19926" w14:textId="77777777" w:rsidR="0008119D" w:rsidRDefault="00000000">
      <w:r>
        <w:t>DAVID LABS AND SCANS:</w:t>
      </w:r>
    </w:p>
    <w:p w14:paraId="431D41E9" w14:textId="77777777" w:rsidR="0008119D" w:rsidRDefault="00000000">
      <w:r>
        <w:t>David Labs and Scans is a trusted diagnostic center in Chennai offering accurate, reliable, and affordable medical testing services with NABL-accredited standards and advanced equipment.</w:t>
      </w:r>
    </w:p>
    <w:p w14:paraId="54767231" w14:textId="77777777" w:rsidR="0008119D" w:rsidRDefault="0008119D"/>
    <w:p w14:paraId="5F07A6E1" w14:textId="77777777" w:rsidR="0008119D" w:rsidRDefault="00000000">
      <w:r>
        <w:t>OUR DIAGNOSTIC SPECIALITIES:</w:t>
      </w:r>
    </w:p>
    <w:p w14:paraId="4399E0DA" w14:textId="77777777" w:rsidR="0008119D" w:rsidRDefault="00000000">
      <w:r>
        <w:t>We provide a wide range of diagnostic services across Chennai.</w:t>
      </w:r>
    </w:p>
    <w:p w14:paraId="0153E03E" w14:textId="77777777" w:rsidR="0008119D" w:rsidRDefault="0008119D"/>
    <w:p w14:paraId="09CE6439" w14:textId="77777777" w:rsidR="0008119D" w:rsidRDefault="00000000">
      <w:r>
        <w:t>-----------------------------------------------------</w:t>
      </w:r>
    </w:p>
    <w:p w14:paraId="4DE78CF0" w14:textId="77777777" w:rsidR="0008119D" w:rsidRDefault="00000000">
      <w:r>
        <w:t>PAGE 95: PREGNANCY SCAN IN KATTUPAKKAM</w:t>
      </w:r>
    </w:p>
    <w:p w14:paraId="4716BB4D" w14:textId="77777777" w:rsidR="0008119D" w:rsidRDefault="00000000">
      <w:r>
        <w:t>-----------------------------------------------------</w:t>
      </w:r>
    </w:p>
    <w:p w14:paraId="4E1C4E8A" w14:textId="77777777" w:rsidR="0008119D" w:rsidRDefault="00000000">
      <w:r>
        <w:t>URL: /speciality/kattupakkam/pregnancy-scan.html</w:t>
      </w:r>
    </w:p>
    <w:p w14:paraId="2EFDEE9B" w14:textId="77777777" w:rsidR="0008119D" w:rsidRDefault="0008119D"/>
    <w:p w14:paraId="5EB78E6B" w14:textId="77777777" w:rsidR="0008119D" w:rsidRDefault="00000000">
      <w:r>
        <w:t>TITLE: Pregnancy Scan in Kattupakkam, Chennai</w:t>
      </w:r>
    </w:p>
    <w:p w14:paraId="42DF7E1B" w14:textId="77777777" w:rsidR="0008119D" w:rsidRDefault="00000000">
      <w:r>
        <w:t>ACCESS TEXT: Our center is highly accessible from Iyyappanthangal, Poonamallee, making it easy to schedule your visit with zero hassle.</w:t>
      </w:r>
    </w:p>
    <w:p w14:paraId="12F5A67B" w14:textId="77777777" w:rsidR="0008119D" w:rsidRDefault="0008119D"/>
    <w:p w14:paraId="750079E6" w14:textId="77777777" w:rsidR="0008119D" w:rsidRDefault="00000000">
      <w:r>
        <w:t>MAIN SEO PARAGRAPH:</w:t>
      </w:r>
    </w:p>
    <w:p w14:paraId="2E5155C1" w14:textId="77777777" w:rsidR="0008119D" w:rsidRDefault="00000000">
      <w:r>
        <w:t xml:space="preserve">Expecting mothers seeking a safe, comfortable, and accurate pregnancy scan in Kattupakkam, Chennai can confidently rely on David Labs and Scans. We understand that maternal care requires a delicate touch, and our specialized imaging technology provides crystal-clear fetal monitoring, growth tracking, and anomaly screening scans. By choosing our dedicated fetal assessment services near Kattupakkam, you are assured of detailed consultations with experienced professionals. We prioritize your privacy and peace of mind </w:t>
      </w:r>
      <w:r>
        <w:lastRenderedPageBreak/>
        <w:t>by offering thoroughly detailed visual reports that capture every crucial milestone of your baby's development.</w:t>
      </w:r>
    </w:p>
    <w:p w14:paraId="0153A7DB" w14:textId="77777777" w:rsidR="0008119D" w:rsidRDefault="0008119D"/>
    <w:p w14:paraId="015B2EC4" w14:textId="77777777" w:rsidR="0008119D" w:rsidRDefault="00000000">
      <w:r>
        <w:t>WHY DOES DAVID SCANS &amp; LABS OFFER SERVICES AT LOW PRICES?</w:t>
      </w:r>
    </w:p>
    <w:p w14:paraId="221DBD25" w14:textId="77777777" w:rsidR="0008119D" w:rsidRDefault="00000000">
      <w:r>
        <w:t>We focus on efficiency, high patient volume, and optimized operations to reduce cost without compromising quality.</w:t>
      </w:r>
    </w:p>
    <w:p w14:paraId="69EDEC4C" w14:textId="77777777" w:rsidR="0008119D" w:rsidRDefault="0008119D"/>
    <w:p w14:paraId="678F0579" w14:textId="77777777" w:rsidR="0008119D" w:rsidRDefault="00000000">
      <w:r>
        <w:t>HOW DOES DAVID SCANS AND LABS OFFER SERVICES AT A LOWER COST?</w:t>
      </w:r>
    </w:p>
    <w:p w14:paraId="74D1DDA7" w14:textId="77777777" w:rsidR="0008119D" w:rsidRDefault="00000000">
      <w:r>
        <w:t>Using automation and scale, we reduce cost per test and deliver fast, accurate reports.</w:t>
      </w:r>
    </w:p>
    <w:p w14:paraId="323142AF" w14:textId="77777777" w:rsidR="0008119D" w:rsidRDefault="0008119D"/>
    <w:p w14:paraId="26D80686" w14:textId="77777777" w:rsidR="0008119D" w:rsidRDefault="00000000">
      <w:r>
        <w:t>DAVID LABS AND SCANS:</w:t>
      </w:r>
    </w:p>
    <w:p w14:paraId="487EF914" w14:textId="77777777" w:rsidR="0008119D" w:rsidRDefault="00000000">
      <w:r>
        <w:t>David Labs and Scans is a trusted diagnostic center in Chennai offering accurate, reliable, and affordable medical testing services with NABL-accredited standards and advanced equipment.</w:t>
      </w:r>
    </w:p>
    <w:p w14:paraId="4A264929" w14:textId="77777777" w:rsidR="0008119D" w:rsidRDefault="0008119D"/>
    <w:p w14:paraId="39D17C04" w14:textId="77777777" w:rsidR="0008119D" w:rsidRDefault="00000000">
      <w:r>
        <w:t>OUR DIAGNOSTIC SPECIALITIES:</w:t>
      </w:r>
    </w:p>
    <w:p w14:paraId="348F824A" w14:textId="77777777" w:rsidR="0008119D" w:rsidRDefault="00000000">
      <w:r>
        <w:t>We provide a wide range of diagnostic services across Chennai.</w:t>
      </w:r>
    </w:p>
    <w:p w14:paraId="00862CC0" w14:textId="77777777" w:rsidR="0008119D" w:rsidRDefault="0008119D"/>
    <w:p w14:paraId="366F6963" w14:textId="77777777" w:rsidR="0008119D" w:rsidRDefault="00000000">
      <w:r>
        <w:t>-----------------------------------------------------</w:t>
      </w:r>
    </w:p>
    <w:p w14:paraId="6B2AD82D" w14:textId="77777777" w:rsidR="0008119D" w:rsidRDefault="00000000">
      <w:r>
        <w:t>PAGE 96: CARDIAC PACKAGE IN KATTUPAKKAM</w:t>
      </w:r>
    </w:p>
    <w:p w14:paraId="65B41A26" w14:textId="77777777" w:rsidR="0008119D" w:rsidRDefault="00000000">
      <w:r>
        <w:t>-----------------------------------------------------</w:t>
      </w:r>
    </w:p>
    <w:p w14:paraId="495C21E9" w14:textId="77777777" w:rsidR="0008119D" w:rsidRDefault="00000000">
      <w:r>
        <w:t>URL: /speciality/kattupakkam/cardiac-package.html</w:t>
      </w:r>
    </w:p>
    <w:p w14:paraId="6E8DB604" w14:textId="77777777" w:rsidR="0008119D" w:rsidRDefault="0008119D"/>
    <w:p w14:paraId="4D8CB781" w14:textId="77777777" w:rsidR="0008119D" w:rsidRDefault="00000000">
      <w:r>
        <w:t>TITLE: Cardiac Package in Kattupakkam, Chennai</w:t>
      </w:r>
    </w:p>
    <w:p w14:paraId="2A68BA0A" w14:textId="77777777" w:rsidR="0008119D" w:rsidRDefault="00000000">
      <w:r>
        <w:t>ACCESS TEXT: Our center is highly accessible from Iyyappanthangal, Poonamallee, making it easy to schedule your visit with zero hassle.</w:t>
      </w:r>
    </w:p>
    <w:p w14:paraId="0EB5D3DF" w14:textId="77777777" w:rsidR="0008119D" w:rsidRDefault="0008119D"/>
    <w:p w14:paraId="708DDB5D" w14:textId="77777777" w:rsidR="0008119D" w:rsidRDefault="00000000">
      <w:r>
        <w:t>MAIN SEO PARAGRAPH:</w:t>
      </w:r>
    </w:p>
    <w:p w14:paraId="0D257853" w14:textId="77777777" w:rsidR="0008119D" w:rsidRDefault="00000000">
      <w:r>
        <w:lastRenderedPageBreak/>
        <w:t>Take proactive control of your heart health with our comprehensive cardiac package in Kattupakkam, Chennai. Heart disease prevention starts with thorough screening, and David Labs and Scans brings together the most critical diagnostic cardiovascular tests into one highly affordable bundle. Evaluating your cardiovascular wellness near Kattupakkam has never been easier; our full package covers lipid profiling, structural heart imaging, and electrical rhythm tests. We empower our patients with a totally unified, in-depth cardiac risk assessment to catch potential issues early and keep their hearts beating strong.</w:t>
      </w:r>
    </w:p>
    <w:p w14:paraId="7185AD3D" w14:textId="77777777" w:rsidR="0008119D" w:rsidRDefault="0008119D"/>
    <w:p w14:paraId="3053F9FE" w14:textId="77777777" w:rsidR="0008119D" w:rsidRDefault="00000000">
      <w:r>
        <w:t>WHY DOES DAVID SCANS &amp; LABS OFFER SERVICES AT LOW PRICES?</w:t>
      </w:r>
    </w:p>
    <w:p w14:paraId="20AA506E" w14:textId="77777777" w:rsidR="0008119D" w:rsidRDefault="00000000">
      <w:r>
        <w:t>We focus on efficiency, high patient volume, and optimized operations to reduce cost without compromising quality.</w:t>
      </w:r>
    </w:p>
    <w:p w14:paraId="40DC468E" w14:textId="77777777" w:rsidR="0008119D" w:rsidRDefault="0008119D"/>
    <w:p w14:paraId="5D8B9112" w14:textId="77777777" w:rsidR="0008119D" w:rsidRDefault="00000000">
      <w:r>
        <w:t>HOW DOES DAVID SCANS AND LABS OFFER SERVICES AT A LOWER COST?</w:t>
      </w:r>
    </w:p>
    <w:p w14:paraId="4E49576C" w14:textId="77777777" w:rsidR="0008119D" w:rsidRDefault="00000000">
      <w:r>
        <w:t>Using automation and scale, we reduce cost per test and deliver fast, accurate reports.</w:t>
      </w:r>
    </w:p>
    <w:p w14:paraId="6EABBC0C" w14:textId="77777777" w:rsidR="0008119D" w:rsidRDefault="0008119D"/>
    <w:p w14:paraId="4D5A1530" w14:textId="77777777" w:rsidR="0008119D" w:rsidRDefault="00000000">
      <w:r>
        <w:t>DAVID LABS AND SCANS:</w:t>
      </w:r>
    </w:p>
    <w:p w14:paraId="13EBC3F5" w14:textId="77777777" w:rsidR="0008119D" w:rsidRDefault="00000000">
      <w:r>
        <w:t>David Labs and Scans is a trusted diagnostic center in Chennai offering accurate, reliable, and affordable medical testing services with NABL-accredited standards and advanced equipment.</w:t>
      </w:r>
    </w:p>
    <w:p w14:paraId="56C94899" w14:textId="77777777" w:rsidR="0008119D" w:rsidRDefault="0008119D"/>
    <w:p w14:paraId="02F2F113" w14:textId="77777777" w:rsidR="0008119D" w:rsidRDefault="00000000">
      <w:r>
        <w:t>OUR DIAGNOSTIC SPECIALITIES:</w:t>
      </w:r>
    </w:p>
    <w:p w14:paraId="3D171110" w14:textId="77777777" w:rsidR="0008119D" w:rsidRDefault="00000000">
      <w:r>
        <w:t>We provide a wide range of diagnostic services across Chennai.</w:t>
      </w:r>
    </w:p>
    <w:p w14:paraId="38F65E45" w14:textId="77777777" w:rsidR="0008119D" w:rsidRDefault="0008119D"/>
    <w:p w14:paraId="5E8B442C" w14:textId="77777777" w:rsidR="0008119D" w:rsidRDefault="00000000">
      <w:r>
        <w:t>-----------------------------------------------------</w:t>
      </w:r>
    </w:p>
    <w:p w14:paraId="1FC33449" w14:textId="77777777" w:rsidR="0008119D" w:rsidRDefault="00000000">
      <w:r>
        <w:t>PAGE 97: ECG IN KATTUPAKKAM</w:t>
      </w:r>
    </w:p>
    <w:p w14:paraId="1EB9A85E" w14:textId="77777777" w:rsidR="0008119D" w:rsidRDefault="00000000">
      <w:r>
        <w:t>-----------------------------------------------------</w:t>
      </w:r>
    </w:p>
    <w:p w14:paraId="537CDB70" w14:textId="77777777" w:rsidR="0008119D" w:rsidRDefault="00000000">
      <w:r>
        <w:t>URL: /speciality/kattupakkam/ecg.html</w:t>
      </w:r>
    </w:p>
    <w:p w14:paraId="77FB47DA" w14:textId="77777777" w:rsidR="0008119D" w:rsidRDefault="0008119D"/>
    <w:p w14:paraId="7E00732C" w14:textId="77777777" w:rsidR="0008119D" w:rsidRDefault="00000000">
      <w:r>
        <w:t>TITLE: ECG in Kattupakkam, Chennai</w:t>
      </w:r>
    </w:p>
    <w:p w14:paraId="724F5E49" w14:textId="77777777" w:rsidR="0008119D" w:rsidRDefault="00000000">
      <w:r>
        <w:lastRenderedPageBreak/>
        <w:t>ACCESS TEXT: Our center is highly accessible from Iyyappanthangal, Poonamallee, making it easy to schedule your visit with zero hassle.</w:t>
      </w:r>
    </w:p>
    <w:p w14:paraId="69E107BC" w14:textId="77777777" w:rsidR="0008119D" w:rsidRDefault="0008119D"/>
    <w:p w14:paraId="78F2A2D1" w14:textId="77777777" w:rsidR="0008119D" w:rsidRDefault="00000000">
      <w:r>
        <w:t>MAIN SEO PARAGRAPH:</w:t>
      </w:r>
    </w:p>
    <w:p w14:paraId="0F5D1EDE" w14:textId="77777777" w:rsidR="0008119D" w:rsidRDefault="00000000">
      <w:r>
        <w:t>Monitor your heart’s electrical activity instantly with a precision ECG in Kattupakkam, Chennai at David Labs and Scans. An electrocardiogram is a fundamental first step in evaluating chest pain, palpitations, or general rhythmic irregularities. Our clinical technicians are experts at conducting comfortable and completely painless ECG tests near Kattupakkam, ensuring completely accurate tracing of your heart’s rhythm. The fast procedure provides immediate printout results, giving your cardiologist the vital data they need instantly.</w:t>
      </w:r>
    </w:p>
    <w:p w14:paraId="0275F6B4" w14:textId="77777777" w:rsidR="0008119D" w:rsidRDefault="0008119D"/>
    <w:p w14:paraId="028618E2" w14:textId="77777777" w:rsidR="0008119D" w:rsidRDefault="00000000">
      <w:r>
        <w:t>WHY DOES DAVID SCANS &amp; LABS OFFER SERVICES AT LOW PRICES?</w:t>
      </w:r>
    </w:p>
    <w:p w14:paraId="6D754023" w14:textId="77777777" w:rsidR="0008119D" w:rsidRDefault="00000000">
      <w:r>
        <w:t>We focus on efficiency, high patient volume, and optimized operations to reduce cost without compromising quality.</w:t>
      </w:r>
    </w:p>
    <w:p w14:paraId="462A6BBB" w14:textId="77777777" w:rsidR="0008119D" w:rsidRDefault="0008119D"/>
    <w:p w14:paraId="6473C238" w14:textId="77777777" w:rsidR="0008119D" w:rsidRDefault="00000000">
      <w:r>
        <w:t>HOW DOES DAVID SCANS AND LABS OFFER SERVICES AT A LOWER COST?</w:t>
      </w:r>
    </w:p>
    <w:p w14:paraId="47EEBDA7" w14:textId="77777777" w:rsidR="0008119D" w:rsidRDefault="00000000">
      <w:r>
        <w:t>Using automation and scale, we reduce cost per test and deliver fast, accurate reports.</w:t>
      </w:r>
    </w:p>
    <w:p w14:paraId="2CEE8B4F" w14:textId="77777777" w:rsidR="0008119D" w:rsidRDefault="0008119D"/>
    <w:p w14:paraId="56630ECB" w14:textId="77777777" w:rsidR="0008119D" w:rsidRDefault="00000000">
      <w:r>
        <w:t>DAVID LABS AND SCANS:</w:t>
      </w:r>
    </w:p>
    <w:p w14:paraId="313B6B52" w14:textId="77777777" w:rsidR="0008119D" w:rsidRDefault="00000000">
      <w:r>
        <w:t>David Labs and Scans is a trusted diagnostic center in Chennai offering accurate, reliable, and affordable medical testing services with NABL-accredited standards and advanced equipment.</w:t>
      </w:r>
    </w:p>
    <w:p w14:paraId="4F910001" w14:textId="77777777" w:rsidR="0008119D" w:rsidRDefault="0008119D"/>
    <w:p w14:paraId="08BA10B1" w14:textId="77777777" w:rsidR="0008119D" w:rsidRDefault="00000000">
      <w:r>
        <w:t>OUR DIAGNOSTIC SPECIALITIES:</w:t>
      </w:r>
    </w:p>
    <w:p w14:paraId="651F001C" w14:textId="77777777" w:rsidR="0008119D" w:rsidRDefault="00000000">
      <w:r>
        <w:t>We provide a wide range of diagnostic services across Chennai.</w:t>
      </w:r>
    </w:p>
    <w:p w14:paraId="715419A5" w14:textId="77777777" w:rsidR="0008119D" w:rsidRDefault="0008119D"/>
    <w:p w14:paraId="4268C939" w14:textId="77777777" w:rsidR="0008119D" w:rsidRDefault="00000000">
      <w:r>
        <w:t>-----------------------------------------------------</w:t>
      </w:r>
    </w:p>
    <w:p w14:paraId="48FC7A54" w14:textId="77777777" w:rsidR="0008119D" w:rsidRDefault="00000000">
      <w:r>
        <w:t>PAGE 98: ECHO IN KATTUPAKKAM</w:t>
      </w:r>
    </w:p>
    <w:p w14:paraId="18EDD491" w14:textId="77777777" w:rsidR="0008119D" w:rsidRDefault="00000000">
      <w:r>
        <w:t>-----------------------------------------------------</w:t>
      </w:r>
    </w:p>
    <w:p w14:paraId="77006F4D" w14:textId="77777777" w:rsidR="0008119D" w:rsidRDefault="00000000">
      <w:r>
        <w:lastRenderedPageBreak/>
        <w:t>URL: /speciality/kattupakkam/echo.html</w:t>
      </w:r>
    </w:p>
    <w:p w14:paraId="66BAD8C1" w14:textId="77777777" w:rsidR="0008119D" w:rsidRDefault="0008119D"/>
    <w:p w14:paraId="291A40A7" w14:textId="77777777" w:rsidR="0008119D" w:rsidRDefault="00000000">
      <w:r>
        <w:t>TITLE: ECHO in Kattupakkam, Chennai</w:t>
      </w:r>
    </w:p>
    <w:p w14:paraId="6F2F06A7" w14:textId="77777777" w:rsidR="0008119D" w:rsidRDefault="00000000">
      <w:r>
        <w:t>ACCESS TEXT: Our center is highly accessible from Iyyappanthangal, Poonamallee, making it easy to schedule your visit with zero hassle.</w:t>
      </w:r>
    </w:p>
    <w:p w14:paraId="7A1F3983" w14:textId="77777777" w:rsidR="0008119D" w:rsidRDefault="0008119D"/>
    <w:p w14:paraId="1AEE58BE" w14:textId="77777777" w:rsidR="0008119D" w:rsidRDefault="00000000">
      <w:r>
        <w:t>MAIN SEO PARAGRAPH:</w:t>
      </w:r>
    </w:p>
    <w:p w14:paraId="44CF3821" w14:textId="77777777" w:rsidR="0008119D" w:rsidRDefault="00000000">
      <w:r>
        <w:t>David Labs and Scans offers state-of-the-art echocardiogram (ECHO) testing in Kattupakkam, Chennai to evaluate your heart's structural integrity and pumping strength. Using advanced, non-invasive ultrasound waves, we map your heart valves and chambers in real-time. Patients looking for an ECHO near Kattupakkam choose us for our highly detailed cardiovascular scans and specialized reporting. This crucial structural analysis helps physicians accurately diagnose conditions like heart failure, valve disease, or congenital abnormalities without any invasive procedures.</w:t>
      </w:r>
    </w:p>
    <w:p w14:paraId="5CA93249" w14:textId="77777777" w:rsidR="0008119D" w:rsidRDefault="0008119D"/>
    <w:p w14:paraId="61FB14BA" w14:textId="77777777" w:rsidR="0008119D" w:rsidRDefault="00000000">
      <w:r>
        <w:t>WHY DOES DAVID SCANS &amp; LABS OFFER SERVICES AT LOW PRICES?</w:t>
      </w:r>
    </w:p>
    <w:p w14:paraId="78570739" w14:textId="77777777" w:rsidR="0008119D" w:rsidRDefault="00000000">
      <w:r>
        <w:t>We focus on efficiency, high patient volume, and optimized operations to reduce cost without compromising quality.</w:t>
      </w:r>
    </w:p>
    <w:p w14:paraId="3DBD05E0" w14:textId="77777777" w:rsidR="0008119D" w:rsidRDefault="0008119D"/>
    <w:p w14:paraId="17973912" w14:textId="77777777" w:rsidR="0008119D" w:rsidRDefault="00000000">
      <w:r>
        <w:t>HOW DOES DAVID SCANS AND LABS OFFER SERVICES AT A LOWER COST?</w:t>
      </w:r>
    </w:p>
    <w:p w14:paraId="1F752116" w14:textId="77777777" w:rsidR="0008119D" w:rsidRDefault="00000000">
      <w:r>
        <w:t>Using automation and scale, we reduce cost per test and deliver fast, accurate reports.</w:t>
      </w:r>
    </w:p>
    <w:p w14:paraId="6B830FA6" w14:textId="77777777" w:rsidR="0008119D" w:rsidRDefault="0008119D"/>
    <w:p w14:paraId="1DFC3829" w14:textId="77777777" w:rsidR="0008119D" w:rsidRDefault="00000000">
      <w:r>
        <w:t>DAVID LABS AND SCANS:</w:t>
      </w:r>
    </w:p>
    <w:p w14:paraId="70034340" w14:textId="77777777" w:rsidR="0008119D" w:rsidRDefault="00000000">
      <w:r>
        <w:t>David Labs and Scans is a trusted diagnostic center in Chennai offering accurate, reliable, and affordable medical testing services with NABL-accredited standards and advanced equipment.</w:t>
      </w:r>
    </w:p>
    <w:p w14:paraId="4837DD98" w14:textId="77777777" w:rsidR="0008119D" w:rsidRDefault="0008119D"/>
    <w:p w14:paraId="223CE710" w14:textId="77777777" w:rsidR="0008119D" w:rsidRDefault="00000000">
      <w:r>
        <w:t>OUR DIAGNOSTIC SPECIALITIES:</w:t>
      </w:r>
    </w:p>
    <w:p w14:paraId="1579184C" w14:textId="77777777" w:rsidR="0008119D" w:rsidRDefault="00000000">
      <w:r>
        <w:t>We provide a wide range of diagnostic services across Chennai.</w:t>
      </w:r>
    </w:p>
    <w:p w14:paraId="61A5DA06" w14:textId="77777777" w:rsidR="0008119D" w:rsidRDefault="0008119D"/>
    <w:p w14:paraId="32A9FDC9" w14:textId="77777777" w:rsidR="0008119D" w:rsidRDefault="00000000">
      <w:r>
        <w:lastRenderedPageBreak/>
        <w:t>-----------------------------------------------------</w:t>
      </w:r>
    </w:p>
    <w:p w14:paraId="3E79C72F" w14:textId="77777777" w:rsidR="0008119D" w:rsidRDefault="00000000">
      <w:r>
        <w:t>PAGE 99: PFT IN KATTUPAKKAM</w:t>
      </w:r>
    </w:p>
    <w:p w14:paraId="60DB34A2" w14:textId="77777777" w:rsidR="0008119D" w:rsidRDefault="00000000">
      <w:r>
        <w:t>-----------------------------------------------------</w:t>
      </w:r>
    </w:p>
    <w:p w14:paraId="547F0D88" w14:textId="77777777" w:rsidR="0008119D" w:rsidRDefault="00000000">
      <w:r>
        <w:t>URL: /speciality/kattupakkam/pft.html</w:t>
      </w:r>
    </w:p>
    <w:p w14:paraId="2936FCB7" w14:textId="77777777" w:rsidR="0008119D" w:rsidRDefault="0008119D"/>
    <w:p w14:paraId="3D89B7F2" w14:textId="77777777" w:rsidR="0008119D" w:rsidRDefault="00000000">
      <w:r>
        <w:t>TITLE: PFT in Kattupakkam, Chennai</w:t>
      </w:r>
    </w:p>
    <w:p w14:paraId="676292FB" w14:textId="77777777" w:rsidR="0008119D" w:rsidRDefault="00000000">
      <w:r>
        <w:t>ACCESS TEXT: Our center is highly accessible from Iyyappanthangal, Poonamallee, making it easy to schedule your visit with zero hassle.</w:t>
      </w:r>
    </w:p>
    <w:p w14:paraId="4BAD9FBE" w14:textId="77777777" w:rsidR="0008119D" w:rsidRDefault="0008119D"/>
    <w:p w14:paraId="5ED61FD4" w14:textId="77777777" w:rsidR="0008119D" w:rsidRDefault="00000000">
      <w:r>
        <w:t>MAIN SEO PARAGRAPH:</w:t>
      </w:r>
    </w:p>
    <w:p w14:paraId="578FDFC1" w14:textId="77777777" w:rsidR="0008119D" w:rsidRDefault="00000000">
      <w:r>
        <w:t>Assess your lung health and respiratory strength with our advanced Pulmonary Function Test (PFT) in Kattupakkam, Chennai. Whether you are dealing with asthma, chronic bronchitis, or general shortness of breath, David Labs and Scans provides highly sensitive spirometry equipment. Getting a reliable PFT near Kattupakkam is essential for measuring your total lung capacity and airflow correctly. Our trained staff will safely guide you through the breathing exercises to ensure the diagnostic readings are perfectly reflective of your actual pulmonary capability.</w:t>
      </w:r>
    </w:p>
    <w:p w14:paraId="4587E3DA" w14:textId="77777777" w:rsidR="0008119D" w:rsidRDefault="0008119D"/>
    <w:p w14:paraId="093CFBE3" w14:textId="77777777" w:rsidR="0008119D" w:rsidRDefault="00000000">
      <w:r>
        <w:t>WHY DOES DAVID SCANS &amp; LABS OFFER SERVICES AT LOW PRICES?</w:t>
      </w:r>
    </w:p>
    <w:p w14:paraId="0397F734" w14:textId="77777777" w:rsidR="0008119D" w:rsidRDefault="00000000">
      <w:r>
        <w:t>We focus on efficiency, high patient volume, and optimized operations to reduce cost without compromising quality.</w:t>
      </w:r>
    </w:p>
    <w:p w14:paraId="77F34128" w14:textId="77777777" w:rsidR="0008119D" w:rsidRDefault="0008119D"/>
    <w:p w14:paraId="4A178F5F" w14:textId="77777777" w:rsidR="0008119D" w:rsidRDefault="00000000">
      <w:r>
        <w:t>HOW DOES DAVID SCANS AND LABS OFFER SERVICES AT A LOWER COST?</w:t>
      </w:r>
    </w:p>
    <w:p w14:paraId="04E40276" w14:textId="77777777" w:rsidR="0008119D" w:rsidRDefault="00000000">
      <w:r>
        <w:t>Using automation and scale, we reduce cost per test and deliver fast, accurate reports.</w:t>
      </w:r>
    </w:p>
    <w:p w14:paraId="3A3F1F44" w14:textId="77777777" w:rsidR="0008119D" w:rsidRDefault="0008119D"/>
    <w:p w14:paraId="229F4899" w14:textId="77777777" w:rsidR="0008119D" w:rsidRDefault="00000000">
      <w:r>
        <w:t>DAVID LABS AND SCANS:</w:t>
      </w:r>
    </w:p>
    <w:p w14:paraId="53B0E7B4" w14:textId="77777777" w:rsidR="0008119D" w:rsidRDefault="00000000">
      <w:r>
        <w:t>David Labs and Scans is a trusted diagnostic center in Chennai offering accurate, reliable, and affordable medical testing services with NABL-accredited standards and advanced equipment.</w:t>
      </w:r>
    </w:p>
    <w:p w14:paraId="44B5C13A" w14:textId="77777777" w:rsidR="0008119D" w:rsidRDefault="0008119D"/>
    <w:p w14:paraId="0BC2A9F0" w14:textId="77777777" w:rsidR="0008119D" w:rsidRDefault="00000000">
      <w:r>
        <w:lastRenderedPageBreak/>
        <w:t>OUR DIAGNOSTIC SPECIALITIES:</w:t>
      </w:r>
    </w:p>
    <w:p w14:paraId="45FE03D3" w14:textId="77777777" w:rsidR="0008119D" w:rsidRDefault="00000000">
      <w:r>
        <w:t>We provide a wide range of diagnostic services across Chennai.</w:t>
      </w:r>
    </w:p>
    <w:p w14:paraId="3CE592DD" w14:textId="77777777" w:rsidR="0008119D" w:rsidRDefault="0008119D"/>
    <w:p w14:paraId="4E4000A0" w14:textId="77777777" w:rsidR="0008119D" w:rsidRDefault="00000000">
      <w:r>
        <w:t>-----------------------------------------------------</w:t>
      </w:r>
    </w:p>
    <w:p w14:paraId="0864D9E3" w14:textId="77777777" w:rsidR="0008119D" w:rsidRDefault="00000000">
      <w:r>
        <w:t>PAGE 100: ALLERGY TEST IN KATTUPAKKAM</w:t>
      </w:r>
    </w:p>
    <w:p w14:paraId="20079230" w14:textId="77777777" w:rsidR="0008119D" w:rsidRDefault="00000000">
      <w:r>
        <w:t>-----------------------------------------------------</w:t>
      </w:r>
    </w:p>
    <w:p w14:paraId="5D80022B" w14:textId="77777777" w:rsidR="0008119D" w:rsidRDefault="00000000">
      <w:r>
        <w:t>URL: /speciality/kattupakkam/allergy-test.html</w:t>
      </w:r>
    </w:p>
    <w:p w14:paraId="12E01772" w14:textId="77777777" w:rsidR="0008119D" w:rsidRDefault="0008119D"/>
    <w:p w14:paraId="39F03280" w14:textId="77777777" w:rsidR="0008119D" w:rsidRDefault="00000000">
      <w:r>
        <w:t>TITLE: Allergy Test in Kattupakkam, Chennai</w:t>
      </w:r>
    </w:p>
    <w:p w14:paraId="4ECE3A48" w14:textId="77777777" w:rsidR="0008119D" w:rsidRDefault="00000000">
      <w:r>
        <w:t>ACCESS TEXT: Our center is highly accessible from Iyyappanthangal, Poonamallee, making it easy to schedule your visit with zero hassle.</w:t>
      </w:r>
    </w:p>
    <w:p w14:paraId="589EB791" w14:textId="77777777" w:rsidR="0008119D" w:rsidRDefault="0008119D"/>
    <w:p w14:paraId="5BF52697" w14:textId="77777777" w:rsidR="0008119D" w:rsidRDefault="00000000">
      <w:r>
        <w:t>MAIN SEO PARAGRAPH:</w:t>
      </w:r>
    </w:p>
    <w:p w14:paraId="66D664CA" w14:textId="77777777" w:rsidR="0008119D" w:rsidRDefault="00000000">
      <w:r>
        <w:t>Identify exactly what is triggering your symptoms with a comprehensive, accurate allergy test in Kattupakkam, Chennai. At David Labs and Scans, we offer extensive panel testing for food, dust, dander, and environmental allergens using state-of-the-art pathology. By booking your detailed allergy test near Kattupakkam, you eliminate the guesswork behind chronic sneezing, skin rashes, or digestive discomfort. We deliver extremely comprehensive reporting that allows you and your doctor to construct a reliable, long-term defensive treatment plan.</w:t>
      </w:r>
    </w:p>
    <w:p w14:paraId="49E595D7" w14:textId="77777777" w:rsidR="0008119D" w:rsidRDefault="0008119D"/>
    <w:p w14:paraId="07B227A2" w14:textId="77777777" w:rsidR="0008119D" w:rsidRDefault="00000000">
      <w:r>
        <w:t>WHY DOES DAVID SCANS &amp; LABS OFFER SERVICES AT LOW PRICES?</w:t>
      </w:r>
    </w:p>
    <w:p w14:paraId="58A7331D" w14:textId="77777777" w:rsidR="0008119D" w:rsidRDefault="00000000">
      <w:r>
        <w:t>We focus on efficiency, high patient volume, and optimized operations to reduce cost without compromising quality.</w:t>
      </w:r>
    </w:p>
    <w:p w14:paraId="2160C165" w14:textId="77777777" w:rsidR="0008119D" w:rsidRDefault="0008119D"/>
    <w:p w14:paraId="17E7FBB6" w14:textId="77777777" w:rsidR="0008119D" w:rsidRDefault="00000000">
      <w:r>
        <w:t>HOW DOES DAVID SCANS AND LABS OFFER SERVICES AT A LOWER COST?</w:t>
      </w:r>
    </w:p>
    <w:p w14:paraId="39B03B8D" w14:textId="77777777" w:rsidR="0008119D" w:rsidRDefault="00000000">
      <w:r>
        <w:t>Using automation and scale, we reduce cost per test and deliver fast, accurate reports.</w:t>
      </w:r>
    </w:p>
    <w:p w14:paraId="38E9602C" w14:textId="77777777" w:rsidR="0008119D" w:rsidRDefault="0008119D"/>
    <w:p w14:paraId="6C1B4A8E" w14:textId="77777777" w:rsidR="0008119D" w:rsidRDefault="00000000">
      <w:r>
        <w:t>DAVID LABS AND SCANS:</w:t>
      </w:r>
    </w:p>
    <w:p w14:paraId="6E0809DE"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456F7339" w14:textId="77777777" w:rsidR="0008119D" w:rsidRDefault="0008119D"/>
    <w:p w14:paraId="5FA428FF" w14:textId="77777777" w:rsidR="0008119D" w:rsidRDefault="00000000">
      <w:r>
        <w:t>OUR DIAGNOSTIC SPECIALITIES:</w:t>
      </w:r>
    </w:p>
    <w:p w14:paraId="37C5AFEE" w14:textId="77777777" w:rsidR="0008119D" w:rsidRDefault="00000000">
      <w:r>
        <w:t>We provide a wide range of diagnostic services across Chennai.</w:t>
      </w:r>
    </w:p>
    <w:p w14:paraId="35FB0984" w14:textId="77777777" w:rsidR="0008119D" w:rsidRDefault="0008119D"/>
    <w:p w14:paraId="7AA8CE70" w14:textId="77777777" w:rsidR="0008119D" w:rsidRDefault="00000000">
      <w:r>
        <w:t>-----------------------------------------------------</w:t>
      </w:r>
    </w:p>
    <w:p w14:paraId="39049573" w14:textId="77777777" w:rsidR="0008119D" w:rsidRDefault="00000000">
      <w:r>
        <w:t>PAGE 101: PREVENTIVE HEALTH CHECKUP IN KATTUPAKKAM</w:t>
      </w:r>
    </w:p>
    <w:p w14:paraId="7FE632DE" w14:textId="77777777" w:rsidR="0008119D" w:rsidRDefault="00000000">
      <w:r>
        <w:t>-----------------------------------------------------</w:t>
      </w:r>
    </w:p>
    <w:p w14:paraId="3D3A6389" w14:textId="77777777" w:rsidR="0008119D" w:rsidRDefault="00000000">
      <w:r>
        <w:t>URL: /speciality/kattupakkam/preventive-health-checkup.html</w:t>
      </w:r>
    </w:p>
    <w:p w14:paraId="04096666" w14:textId="77777777" w:rsidR="0008119D" w:rsidRDefault="0008119D"/>
    <w:p w14:paraId="77AA128B" w14:textId="77777777" w:rsidR="0008119D" w:rsidRDefault="00000000">
      <w:r>
        <w:t>TITLE: Preventive Health Checkup in Kattupakkam, Chennai</w:t>
      </w:r>
    </w:p>
    <w:p w14:paraId="5296673D" w14:textId="77777777" w:rsidR="0008119D" w:rsidRDefault="00000000">
      <w:r>
        <w:t>ACCESS TEXT: Our center is highly accessible from Iyyappanthangal, Poonamallee, making it easy to schedule your visit with zero hassle.</w:t>
      </w:r>
    </w:p>
    <w:p w14:paraId="6F037C07" w14:textId="77777777" w:rsidR="0008119D" w:rsidRDefault="0008119D"/>
    <w:p w14:paraId="73BA15D2" w14:textId="77777777" w:rsidR="0008119D" w:rsidRDefault="00000000">
      <w:r>
        <w:t>MAIN SEO PARAGRAPH:</w:t>
      </w:r>
    </w:p>
    <w:p w14:paraId="44E40E1A" w14:textId="77777777" w:rsidR="0008119D" w:rsidRDefault="00000000">
      <w:r>
        <w:t>Invest in your long-term wellness with an affordable, full-body preventive health checkup in Kattupakkam, Chennai. David Labs and Scans has meticulously designed screening packages that evaluate all major organ functions—from liver and kidney health to diabetes and cholesterol levels. Undergoing a robust master health checkup near Kattupakkam gives you total peace of mind by catching underlying issues long before they become serious symptoms. Fast, private, and exceptionally thorough, our preventive profiles are the cornerstone of a healthier, happier life.</w:t>
      </w:r>
    </w:p>
    <w:p w14:paraId="7BFDDC2D" w14:textId="77777777" w:rsidR="0008119D" w:rsidRDefault="0008119D"/>
    <w:p w14:paraId="54F4974B" w14:textId="77777777" w:rsidR="0008119D" w:rsidRDefault="00000000">
      <w:r>
        <w:t>WHY DOES DAVID SCANS &amp; LABS OFFER SERVICES AT LOW PRICES?</w:t>
      </w:r>
    </w:p>
    <w:p w14:paraId="465CF648" w14:textId="77777777" w:rsidR="0008119D" w:rsidRDefault="00000000">
      <w:r>
        <w:t>We focus on efficiency, high patient volume, and optimized operations to reduce cost without compromising quality.</w:t>
      </w:r>
    </w:p>
    <w:p w14:paraId="7761006B" w14:textId="77777777" w:rsidR="0008119D" w:rsidRDefault="0008119D"/>
    <w:p w14:paraId="5F5A0806" w14:textId="77777777" w:rsidR="0008119D" w:rsidRDefault="00000000">
      <w:r>
        <w:t>HOW DOES DAVID SCANS AND LABS OFFER SERVICES AT A LOWER COST?</w:t>
      </w:r>
    </w:p>
    <w:p w14:paraId="1BF2B176" w14:textId="77777777" w:rsidR="0008119D" w:rsidRDefault="00000000">
      <w:r>
        <w:lastRenderedPageBreak/>
        <w:t>Using automation and scale, we reduce cost per test and deliver fast, accurate reports.</w:t>
      </w:r>
    </w:p>
    <w:p w14:paraId="488EC931" w14:textId="77777777" w:rsidR="0008119D" w:rsidRDefault="0008119D"/>
    <w:p w14:paraId="28C94806" w14:textId="77777777" w:rsidR="0008119D" w:rsidRDefault="00000000">
      <w:r>
        <w:t>DAVID LABS AND SCANS:</w:t>
      </w:r>
    </w:p>
    <w:p w14:paraId="4CDCE53F" w14:textId="77777777" w:rsidR="0008119D" w:rsidRDefault="00000000">
      <w:r>
        <w:t>David Labs and Scans is a trusted diagnostic center in Chennai offering accurate, reliable, and affordable medical testing services with NABL-accredited standards and advanced equipment.</w:t>
      </w:r>
    </w:p>
    <w:p w14:paraId="51537E46" w14:textId="77777777" w:rsidR="0008119D" w:rsidRDefault="0008119D"/>
    <w:p w14:paraId="0B201BD9" w14:textId="77777777" w:rsidR="0008119D" w:rsidRDefault="00000000">
      <w:r>
        <w:t>OUR DIAGNOSTIC SPECIALITIES:</w:t>
      </w:r>
    </w:p>
    <w:p w14:paraId="69D91431" w14:textId="77777777" w:rsidR="0008119D" w:rsidRDefault="00000000">
      <w:r>
        <w:t>We provide a wide range of diagnostic services across Chennai.</w:t>
      </w:r>
    </w:p>
    <w:p w14:paraId="47E89D20" w14:textId="77777777" w:rsidR="0008119D" w:rsidRDefault="0008119D"/>
    <w:p w14:paraId="41E0C218" w14:textId="77777777" w:rsidR="0008119D" w:rsidRDefault="00000000">
      <w:r>
        <w:t>-----------------------------------------------------</w:t>
      </w:r>
    </w:p>
    <w:p w14:paraId="6682FB04" w14:textId="77777777" w:rsidR="0008119D" w:rsidRDefault="00000000">
      <w:r>
        <w:t>PAGE 102: ULTRASOUND SCAN IN MADURAVOYAL</w:t>
      </w:r>
    </w:p>
    <w:p w14:paraId="49E4C2A9" w14:textId="77777777" w:rsidR="0008119D" w:rsidRDefault="00000000">
      <w:r>
        <w:t>-----------------------------------------------------</w:t>
      </w:r>
    </w:p>
    <w:p w14:paraId="680CB10C" w14:textId="77777777" w:rsidR="0008119D" w:rsidRDefault="00000000">
      <w:r>
        <w:t>URL: /speciality/maduravoyal/ultrasound-scan.html</w:t>
      </w:r>
    </w:p>
    <w:p w14:paraId="49F10987" w14:textId="77777777" w:rsidR="0008119D" w:rsidRDefault="0008119D"/>
    <w:p w14:paraId="3F0756A9" w14:textId="77777777" w:rsidR="0008119D" w:rsidRDefault="00000000">
      <w:r>
        <w:t>TITLE: Ultrasound Scan in Maduravoyal, Chennai</w:t>
      </w:r>
    </w:p>
    <w:p w14:paraId="17946A56" w14:textId="77777777" w:rsidR="0008119D" w:rsidRDefault="00000000">
      <w:r>
        <w:t>ACCESS TEXT: Our center is highly accessible from Nerkundram, Vanagaram, making it easy to schedule your visit with zero hassle.</w:t>
      </w:r>
    </w:p>
    <w:p w14:paraId="33C03006" w14:textId="77777777" w:rsidR="0008119D" w:rsidRDefault="0008119D"/>
    <w:p w14:paraId="6EFF144B" w14:textId="77777777" w:rsidR="0008119D" w:rsidRDefault="00000000">
      <w:r>
        <w:t>MAIN SEO PARAGRAPH:</w:t>
      </w:r>
    </w:p>
    <w:p w14:paraId="4ABA7157" w14:textId="77777777" w:rsidR="0008119D" w:rsidRDefault="00000000">
      <w:r>
        <w:t>If you are looking for a highly reliable and clear ultrasound scan in Maduravoyal, Chennai, David Labs and Scans is your trusted diagnostic destination. We utilize the latest state-of-the-art sonography equipment to provide high-resolution imaging for abdominal, pelvic, and general body evaluations. Our experienced radiologists ensure that every ultrasound scan near Maduravoyal is conducted with the utmost care, prioritizing patient comfort and clinical accuracy. With affordable pricing, minimal waiting times, and detailed reports delivered swiftly, we help your consulting physician make well-informed healthcare decisions without any diagnostic delay.</w:t>
      </w:r>
    </w:p>
    <w:p w14:paraId="6D9AE640" w14:textId="77777777" w:rsidR="0008119D" w:rsidRDefault="0008119D"/>
    <w:p w14:paraId="6A8028AC" w14:textId="77777777" w:rsidR="0008119D" w:rsidRDefault="00000000">
      <w:r>
        <w:t>WHY DOES DAVID SCANS &amp; LABS OFFER SERVICES AT LOW PRICES?</w:t>
      </w:r>
    </w:p>
    <w:p w14:paraId="51A53F67" w14:textId="77777777" w:rsidR="0008119D" w:rsidRDefault="00000000">
      <w:r>
        <w:lastRenderedPageBreak/>
        <w:t>We focus on efficiency, high patient volume, and optimized operations to reduce cost without compromising quality.</w:t>
      </w:r>
    </w:p>
    <w:p w14:paraId="4B7E21FE" w14:textId="77777777" w:rsidR="0008119D" w:rsidRDefault="0008119D"/>
    <w:p w14:paraId="40EAE35E" w14:textId="77777777" w:rsidR="0008119D" w:rsidRDefault="00000000">
      <w:r>
        <w:t>HOW DOES DAVID SCANS AND LABS OFFER SERVICES AT A LOWER COST?</w:t>
      </w:r>
    </w:p>
    <w:p w14:paraId="0E215BAD" w14:textId="77777777" w:rsidR="0008119D" w:rsidRDefault="00000000">
      <w:r>
        <w:t>Using automation and scale, we reduce cost per test and deliver fast, accurate reports.</w:t>
      </w:r>
    </w:p>
    <w:p w14:paraId="30C6BD1D" w14:textId="77777777" w:rsidR="0008119D" w:rsidRDefault="0008119D"/>
    <w:p w14:paraId="5351BD07" w14:textId="77777777" w:rsidR="0008119D" w:rsidRDefault="00000000">
      <w:r>
        <w:t>DAVID LABS AND SCANS:</w:t>
      </w:r>
    </w:p>
    <w:p w14:paraId="01CD97EE" w14:textId="77777777" w:rsidR="0008119D" w:rsidRDefault="00000000">
      <w:r>
        <w:t>David Labs and Scans is a trusted diagnostic center in Chennai offering accurate, reliable, and affordable medical testing services with NABL-accredited standards and advanced equipment.</w:t>
      </w:r>
    </w:p>
    <w:p w14:paraId="474A2588" w14:textId="77777777" w:rsidR="0008119D" w:rsidRDefault="0008119D"/>
    <w:p w14:paraId="028EA25C" w14:textId="77777777" w:rsidR="0008119D" w:rsidRDefault="00000000">
      <w:r>
        <w:t>OUR DIAGNOSTIC SPECIALITIES:</w:t>
      </w:r>
    </w:p>
    <w:p w14:paraId="34F766A2" w14:textId="77777777" w:rsidR="0008119D" w:rsidRDefault="00000000">
      <w:r>
        <w:t>We provide a wide range of diagnostic services across Chennai.</w:t>
      </w:r>
    </w:p>
    <w:p w14:paraId="12292C13" w14:textId="77777777" w:rsidR="0008119D" w:rsidRDefault="0008119D"/>
    <w:p w14:paraId="508C8980" w14:textId="77777777" w:rsidR="0008119D" w:rsidRDefault="00000000">
      <w:r>
        <w:t>-----------------------------------------------------</w:t>
      </w:r>
    </w:p>
    <w:p w14:paraId="3A83E0F9" w14:textId="77777777" w:rsidR="0008119D" w:rsidRDefault="00000000">
      <w:r>
        <w:t>PAGE 103: BLOOD TEST IN MADURAVOYAL</w:t>
      </w:r>
    </w:p>
    <w:p w14:paraId="705A7264" w14:textId="77777777" w:rsidR="0008119D" w:rsidRDefault="00000000">
      <w:r>
        <w:t>-----------------------------------------------------</w:t>
      </w:r>
    </w:p>
    <w:p w14:paraId="58E36089" w14:textId="77777777" w:rsidR="0008119D" w:rsidRDefault="00000000">
      <w:r>
        <w:t>URL: /speciality/maduravoyal/blood-test.html</w:t>
      </w:r>
    </w:p>
    <w:p w14:paraId="25FB4B80" w14:textId="77777777" w:rsidR="0008119D" w:rsidRDefault="0008119D"/>
    <w:p w14:paraId="348C3E46" w14:textId="77777777" w:rsidR="0008119D" w:rsidRDefault="00000000">
      <w:r>
        <w:t>TITLE: Blood Test in Maduravoyal, Chennai</w:t>
      </w:r>
    </w:p>
    <w:p w14:paraId="033DD5EE" w14:textId="77777777" w:rsidR="0008119D" w:rsidRDefault="00000000">
      <w:r>
        <w:t>ACCESS TEXT: Our center is highly accessible from Nerkundram, Vanagaram, making it easy to schedule your visit with zero hassle.</w:t>
      </w:r>
    </w:p>
    <w:p w14:paraId="7644BE69" w14:textId="77777777" w:rsidR="0008119D" w:rsidRDefault="0008119D"/>
    <w:p w14:paraId="4649AFC4" w14:textId="77777777" w:rsidR="0008119D" w:rsidRDefault="00000000">
      <w:r>
        <w:t>MAIN SEO PARAGRAPH:</w:t>
      </w:r>
    </w:p>
    <w:p w14:paraId="13E8D915" w14:textId="77777777" w:rsidR="0008119D" w:rsidRDefault="00000000">
      <w:r>
        <w:t xml:space="preserve">For absolutely accurate and affordable blood tests in Maduravoyal, Chennai, David Labs offers a comprehensive, advanced pathology lab setup. From routine complete blood counts (CBC), diabetes screening, and thyroid profiles to complex biochemical evaluations, our NABL-accredited diagnostic laboratory guarantees the highest level of precision. When searching for a blood test lab near Maduravoyal, patients trust us for our rigorously hygienic sample collection process and exceptionally fast turnaround times. Getting your </w:t>
      </w:r>
      <w:r>
        <w:lastRenderedPageBreak/>
        <w:t>routine lab work done is now completely hassle-free, delivering dependable and verified reports right on time.</w:t>
      </w:r>
    </w:p>
    <w:p w14:paraId="66DCBD2A" w14:textId="77777777" w:rsidR="0008119D" w:rsidRDefault="0008119D"/>
    <w:p w14:paraId="3D51D97D" w14:textId="77777777" w:rsidR="0008119D" w:rsidRDefault="00000000">
      <w:r>
        <w:t>WHY DOES DAVID SCANS &amp; LABS OFFER SERVICES AT LOW PRICES?</w:t>
      </w:r>
    </w:p>
    <w:p w14:paraId="0811531A" w14:textId="77777777" w:rsidR="0008119D" w:rsidRDefault="00000000">
      <w:r>
        <w:t>We focus on efficiency, high patient volume, and optimized operations to reduce cost without compromising quality.</w:t>
      </w:r>
    </w:p>
    <w:p w14:paraId="1BADB2E3" w14:textId="77777777" w:rsidR="0008119D" w:rsidRDefault="0008119D"/>
    <w:p w14:paraId="71B468E8" w14:textId="77777777" w:rsidR="0008119D" w:rsidRDefault="00000000">
      <w:r>
        <w:t>HOW DOES DAVID SCANS AND LABS OFFER SERVICES AT A LOWER COST?</w:t>
      </w:r>
    </w:p>
    <w:p w14:paraId="31298032" w14:textId="77777777" w:rsidR="0008119D" w:rsidRDefault="00000000">
      <w:r>
        <w:t>Using automation and scale, we reduce cost per test and deliver fast, accurate reports.</w:t>
      </w:r>
    </w:p>
    <w:p w14:paraId="2027D801" w14:textId="77777777" w:rsidR="0008119D" w:rsidRDefault="0008119D"/>
    <w:p w14:paraId="33967009" w14:textId="77777777" w:rsidR="0008119D" w:rsidRDefault="00000000">
      <w:r>
        <w:t>DAVID LABS AND SCANS:</w:t>
      </w:r>
    </w:p>
    <w:p w14:paraId="2D54E2A9" w14:textId="77777777" w:rsidR="0008119D" w:rsidRDefault="00000000">
      <w:r>
        <w:t>David Labs and Scans is a trusted diagnostic center in Chennai offering accurate, reliable, and affordable medical testing services with NABL-accredited standards and advanced equipment.</w:t>
      </w:r>
    </w:p>
    <w:p w14:paraId="2C883B9F" w14:textId="77777777" w:rsidR="0008119D" w:rsidRDefault="0008119D"/>
    <w:p w14:paraId="01640E85" w14:textId="77777777" w:rsidR="0008119D" w:rsidRDefault="00000000">
      <w:r>
        <w:t>OUR DIAGNOSTIC SPECIALITIES:</w:t>
      </w:r>
    </w:p>
    <w:p w14:paraId="768DA9ED" w14:textId="77777777" w:rsidR="0008119D" w:rsidRDefault="00000000">
      <w:r>
        <w:t>We provide a wide range of diagnostic services across Chennai.</w:t>
      </w:r>
    </w:p>
    <w:p w14:paraId="33BCF058" w14:textId="77777777" w:rsidR="0008119D" w:rsidRDefault="0008119D"/>
    <w:p w14:paraId="725D4019" w14:textId="77777777" w:rsidR="0008119D" w:rsidRDefault="00000000">
      <w:r>
        <w:t>-----------------------------------------------------</w:t>
      </w:r>
    </w:p>
    <w:p w14:paraId="7E710101" w14:textId="77777777" w:rsidR="0008119D" w:rsidRDefault="00000000">
      <w:r>
        <w:t>PAGE 104: DIGITAL X-RAY IN MADURAVOYAL</w:t>
      </w:r>
    </w:p>
    <w:p w14:paraId="5040825E" w14:textId="77777777" w:rsidR="0008119D" w:rsidRDefault="00000000">
      <w:r>
        <w:t>-----------------------------------------------------</w:t>
      </w:r>
    </w:p>
    <w:p w14:paraId="55D6257E" w14:textId="77777777" w:rsidR="0008119D" w:rsidRDefault="00000000">
      <w:r>
        <w:t>URL: /speciality/maduravoyal/digital-x-ray.html</w:t>
      </w:r>
    </w:p>
    <w:p w14:paraId="13692858" w14:textId="77777777" w:rsidR="0008119D" w:rsidRDefault="0008119D"/>
    <w:p w14:paraId="443D7C14" w14:textId="77777777" w:rsidR="0008119D" w:rsidRDefault="00000000">
      <w:r>
        <w:t>TITLE: Digital X-Ray in Maduravoyal, Chennai</w:t>
      </w:r>
    </w:p>
    <w:p w14:paraId="05CDE961" w14:textId="77777777" w:rsidR="0008119D" w:rsidRDefault="00000000">
      <w:r>
        <w:t>ACCESS TEXT: Our center is highly accessible from Nerkundram, Vanagaram, making it easy to schedule your visit with zero hassle.</w:t>
      </w:r>
    </w:p>
    <w:p w14:paraId="477EE71C" w14:textId="77777777" w:rsidR="0008119D" w:rsidRDefault="0008119D"/>
    <w:p w14:paraId="6A74F1D7" w14:textId="77777777" w:rsidR="0008119D" w:rsidRDefault="00000000">
      <w:r>
        <w:t>MAIN SEO PARAGRAPH:</w:t>
      </w:r>
    </w:p>
    <w:p w14:paraId="236EA8B0" w14:textId="77777777" w:rsidR="0008119D" w:rsidRDefault="00000000">
      <w:r>
        <w:lastRenderedPageBreak/>
        <w:t>Experience fast, highly detailed, and low-radiation digital X-ray services right here in Maduravoyal, Chennai at David Labs and Scans. Whether you need a chest X-ray, joint imaging, or orthopedic bone scans, our advanced digital radiography machines capture precisely detailed internal images instantly. Choosing our center for a digital X-ray near Maduravoyal means you get immediate processing and digitally enhanced clarity that significantly aids in accurate orthopedic or pulmonary diagnostics. We maintain a completely safe, sterile environment while ensuring rapid results.</w:t>
      </w:r>
    </w:p>
    <w:p w14:paraId="674A2AC5" w14:textId="77777777" w:rsidR="0008119D" w:rsidRDefault="0008119D"/>
    <w:p w14:paraId="2357C8AC" w14:textId="77777777" w:rsidR="0008119D" w:rsidRDefault="00000000">
      <w:r>
        <w:t>WHY DOES DAVID SCANS &amp; LABS OFFER SERVICES AT LOW PRICES?</w:t>
      </w:r>
    </w:p>
    <w:p w14:paraId="79BA20AF" w14:textId="77777777" w:rsidR="0008119D" w:rsidRDefault="00000000">
      <w:r>
        <w:t>We focus on efficiency, high patient volume, and optimized operations to reduce cost without compromising quality.</w:t>
      </w:r>
    </w:p>
    <w:p w14:paraId="7484CE3C" w14:textId="77777777" w:rsidR="0008119D" w:rsidRDefault="0008119D"/>
    <w:p w14:paraId="25E8CCF5" w14:textId="77777777" w:rsidR="0008119D" w:rsidRDefault="00000000">
      <w:r>
        <w:t>HOW DOES DAVID SCANS AND LABS OFFER SERVICES AT A LOWER COST?</w:t>
      </w:r>
    </w:p>
    <w:p w14:paraId="6F0BA1E7" w14:textId="77777777" w:rsidR="0008119D" w:rsidRDefault="00000000">
      <w:r>
        <w:t>Using automation and scale, we reduce cost per test and deliver fast, accurate reports.</w:t>
      </w:r>
    </w:p>
    <w:p w14:paraId="2C4EFF06" w14:textId="77777777" w:rsidR="0008119D" w:rsidRDefault="0008119D"/>
    <w:p w14:paraId="6D9A566E" w14:textId="77777777" w:rsidR="0008119D" w:rsidRDefault="00000000">
      <w:r>
        <w:t>DAVID LABS AND SCANS:</w:t>
      </w:r>
    </w:p>
    <w:p w14:paraId="54F29E37" w14:textId="77777777" w:rsidR="0008119D" w:rsidRDefault="00000000">
      <w:r>
        <w:t>David Labs and Scans is a trusted diagnostic center in Chennai offering accurate, reliable, and affordable medical testing services with NABL-accredited standards and advanced equipment.</w:t>
      </w:r>
    </w:p>
    <w:p w14:paraId="7AAC7F51" w14:textId="77777777" w:rsidR="0008119D" w:rsidRDefault="0008119D"/>
    <w:p w14:paraId="469D3060" w14:textId="77777777" w:rsidR="0008119D" w:rsidRDefault="00000000">
      <w:r>
        <w:t>OUR DIAGNOSTIC SPECIALITIES:</w:t>
      </w:r>
    </w:p>
    <w:p w14:paraId="1755A6B9" w14:textId="77777777" w:rsidR="0008119D" w:rsidRDefault="00000000">
      <w:r>
        <w:t>We provide a wide range of diagnostic services across Chennai.</w:t>
      </w:r>
    </w:p>
    <w:p w14:paraId="4BE9C47F" w14:textId="77777777" w:rsidR="0008119D" w:rsidRDefault="0008119D"/>
    <w:p w14:paraId="62242C4D" w14:textId="77777777" w:rsidR="0008119D" w:rsidRDefault="00000000">
      <w:r>
        <w:t>-----------------------------------------------------</w:t>
      </w:r>
    </w:p>
    <w:p w14:paraId="20C482F5" w14:textId="77777777" w:rsidR="0008119D" w:rsidRDefault="00000000">
      <w:r>
        <w:t>PAGE 105: PREGNANCY SCAN IN MADURAVOYAL</w:t>
      </w:r>
    </w:p>
    <w:p w14:paraId="2DE0A395" w14:textId="77777777" w:rsidR="0008119D" w:rsidRDefault="00000000">
      <w:r>
        <w:t>-----------------------------------------------------</w:t>
      </w:r>
    </w:p>
    <w:p w14:paraId="1DF055E9" w14:textId="77777777" w:rsidR="0008119D" w:rsidRDefault="00000000">
      <w:r>
        <w:t>URL: /speciality/maduravoyal/pregnancy-scan.html</w:t>
      </w:r>
    </w:p>
    <w:p w14:paraId="281C89C3" w14:textId="77777777" w:rsidR="0008119D" w:rsidRDefault="0008119D"/>
    <w:p w14:paraId="69DDC791" w14:textId="77777777" w:rsidR="0008119D" w:rsidRDefault="00000000">
      <w:r>
        <w:t>TITLE: Pregnancy Scan in Maduravoyal, Chennai</w:t>
      </w:r>
    </w:p>
    <w:p w14:paraId="7C3DFBAF" w14:textId="77777777" w:rsidR="0008119D" w:rsidRDefault="00000000">
      <w:r>
        <w:lastRenderedPageBreak/>
        <w:t>ACCESS TEXT: Our center is highly accessible from Nerkundram, Vanagaram, making it easy to schedule your visit with zero hassle.</w:t>
      </w:r>
    </w:p>
    <w:p w14:paraId="70ED6BFF" w14:textId="77777777" w:rsidR="0008119D" w:rsidRDefault="0008119D"/>
    <w:p w14:paraId="5F55068D" w14:textId="77777777" w:rsidR="0008119D" w:rsidRDefault="00000000">
      <w:r>
        <w:t>MAIN SEO PARAGRAPH:</w:t>
      </w:r>
    </w:p>
    <w:p w14:paraId="5BE9453C" w14:textId="77777777" w:rsidR="0008119D" w:rsidRDefault="00000000">
      <w:r>
        <w:t>Expecting mothers seeking a safe, comfortable, and accurate pregnancy scan in Maduravoyal, Chennai can confidently rely on David Labs and Scans. We understand that maternal care requires a delicate touch, and our specialized imaging technology provides crystal-clear fetal monitoring, growth tracking, and anomaly screening scans. By choosing our dedicated fetal assessment services near Maduravoyal, you are assured of detailed consultations with experienced professionals. We prioritize your privacy and peace of mind by offering thoroughly detailed visual reports that capture every crucial milestone of your baby's development.</w:t>
      </w:r>
    </w:p>
    <w:p w14:paraId="1F11EBDC" w14:textId="77777777" w:rsidR="0008119D" w:rsidRDefault="0008119D"/>
    <w:p w14:paraId="0D922154" w14:textId="77777777" w:rsidR="0008119D" w:rsidRDefault="00000000">
      <w:r>
        <w:t>WHY DOES DAVID SCANS &amp; LABS OFFER SERVICES AT LOW PRICES?</w:t>
      </w:r>
    </w:p>
    <w:p w14:paraId="3A155527" w14:textId="77777777" w:rsidR="0008119D" w:rsidRDefault="00000000">
      <w:r>
        <w:t>We focus on efficiency, high patient volume, and optimized operations to reduce cost without compromising quality.</w:t>
      </w:r>
    </w:p>
    <w:p w14:paraId="5F709780" w14:textId="77777777" w:rsidR="0008119D" w:rsidRDefault="0008119D"/>
    <w:p w14:paraId="7D70FDA3" w14:textId="77777777" w:rsidR="0008119D" w:rsidRDefault="00000000">
      <w:r>
        <w:t>HOW DOES DAVID SCANS AND LABS OFFER SERVICES AT A LOWER COST?</w:t>
      </w:r>
    </w:p>
    <w:p w14:paraId="72BF44E2" w14:textId="77777777" w:rsidR="0008119D" w:rsidRDefault="00000000">
      <w:r>
        <w:t>Using automation and scale, we reduce cost per test and deliver fast, accurate reports.</w:t>
      </w:r>
    </w:p>
    <w:p w14:paraId="2EC276E2" w14:textId="77777777" w:rsidR="0008119D" w:rsidRDefault="0008119D"/>
    <w:p w14:paraId="75577B6A" w14:textId="77777777" w:rsidR="0008119D" w:rsidRDefault="00000000">
      <w:r>
        <w:t>DAVID LABS AND SCANS:</w:t>
      </w:r>
    </w:p>
    <w:p w14:paraId="38267E01" w14:textId="77777777" w:rsidR="0008119D" w:rsidRDefault="00000000">
      <w:r>
        <w:t>David Labs and Scans is a trusted diagnostic center in Chennai offering accurate, reliable, and affordable medical testing services with NABL-accredited standards and advanced equipment.</w:t>
      </w:r>
    </w:p>
    <w:p w14:paraId="37BCC6CD" w14:textId="77777777" w:rsidR="0008119D" w:rsidRDefault="0008119D"/>
    <w:p w14:paraId="60238987" w14:textId="77777777" w:rsidR="0008119D" w:rsidRDefault="00000000">
      <w:r>
        <w:t>OUR DIAGNOSTIC SPECIALITIES:</w:t>
      </w:r>
    </w:p>
    <w:p w14:paraId="4E5FDED4" w14:textId="77777777" w:rsidR="0008119D" w:rsidRDefault="00000000">
      <w:r>
        <w:t>We provide a wide range of diagnostic services across Chennai.</w:t>
      </w:r>
    </w:p>
    <w:p w14:paraId="4EF43C3D" w14:textId="77777777" w:rsidR="0008119D" w:rsidRDefault="0008119D"/>
    <w:p w14:paraId="0AB7C61B" w14:textId="77777777" w:rsidR="0008119D" w:rsidRDefault="00000000">
      <w:r>
        <w:t>-----------------------------------------------------</w:t>
      </w:r>
    </w:p>
    <w:p w14:paraId="4737BA66" w14:textId="77777777" w:rsidR="0008119D" w:rsidRDefault="00000000">
      <w:r>
        <w:t>PAGE 106: CARDIAC PACKAGE IN MADURAVOYAL</w:t>
      </w:r>
    </w:p>
    <w:p w14:paraId="3FF6A48F" w14:textId="77777777" w:rsidR="0008119D" w:rsidRDefault="00000000">
      <w:r>
        <w:t>-----------------------------------------------------</w:t>
      </w:r>
    </w:p>
    <w:p w14:paraId="7413E30E" w14:textId="77777777" w:rsidR="0008119D" w:rsidRDefault="00000000">
      <w:r>
        <w:lastRenderedPageBreak/>
        <w:t>URL: /speciality/maduravoyal/cardiac-package.html</w:t>
      </w:r>
    </w:p>
    <w:p w14:paraId="39FA7983" w14:textId="77777777" w:rsidR="0008119D" w:rsidRDefault="0008119D"/>
    <w:p w14:paraId="59145FF2" w14:textId="77777777" w:rsidR="0008119D" w:rsidRDefault="00000000">
      <w:r>
        <w:t>TITLE: Cardiac Package in Maduravoyal, Chennai</w:t>
      </w:r>
    </w:p>
    <w:p w14:paraId="7DB19A15" w14:textId="77777777" w:rsidR="0008119D" w:rsidRDefault="00000000">
      <w:r>
        <w:t>ACCESS TEXT: Our center is highly accessible from Nerkundram, Vanagaram, making it easy to schedule your visit with zero hassle.</w:t>
      </w:r>
    </w:p>
    <w:p w14:paraId="2171094C" w14:textId="77777777" w:rsidR="0008119D" w:rsidRDefault="0008119D"/>
    <w:p w14:paraId="087E7138" w14:textId="77777777" w:rsidR="0008119D" w:rsidRDefault="00000000">
      <w:r>
        <w:t>MAIN SEO PARAGRAPH:</w:t>
      </w:r>
    </w:p>
    <w:p w14:paraId="75CA2531" w14:textId="77777777" w:rsidR="0008119D" w:rsidRDefault="00000000">
      <w:r>
        <w:t>Take proactive control of your heart health with our comprehensive cardiac package in Maduravoyal, Chennai. Heart disease prevention starts with thorough screening, and David Labs and Scans brings together the most critical diagnostic cardiovascular tests into one highly affordable bundle. Evaluating your cardiovascular wellness near Maduravoyal has never been easier; our full package covers lipid profiling, structural heart imaging, and electrical rhythm tests. We empower our patients with a totally unified, in-depth cardiac risk assessment to catch potential issues early and keep their hearts beating strong.</w:t>
      </w:r>
    </w:p>
    <w:p w14:paraId="6701BD50" w14:textId="77777777" w:rsidR="0008119D" w:rsidRDefault="0008119D"/>
    <w:p w14:paraId="48C89149" w14:textId="77777777" w:rsidR="0008119D" w:rsidRDefault="00000000">
      <w:r>
        <w:t>WHY DOES DAVID SCANS &amp; LABS OFFER SERVICES AT LOW PRICES?</w:t>
      </w:r>
    </w:p>
    <w:p w14:paraId="517A7496" w14:textId="77777777" w:rsidR="0008119D" w:rsidRDefault="00000000">
      <w:r>
        <w:t>We focus on efficiency, high patient volume, and optimized operations to reduce cost without compromising quality.</w:t>
      </w:r>
    </w:p>
    <w:p w14:paraId="61D77AE1" w14:textId="77777777" w:rsidR="0008119D" w:rsidRDefault="0008119D"/>
    <w:p w14:paraId="2291E228" w14:textId="77777777" w:rsidR="0008119D" w:rsidRDefault="00000000">
      <w:r>
        <w:t>HOW DOES DAVID SCANS AND LABS OFFER SERVICES AT A LOWER COST?</w:t>
      </w:r>
    </w:p>
    <w:p w14:paraId="519DD8E5" w14:textId="77777777" w:rsidR="0008119D" w:rsidRDefault="00000000">
      <w:r>
        <w:t>Using automation and scale, we reduce cost per test and deliver fast, accurate reports.</w:t>
      </w:r>
    </w:p>
    <w:p w14:paraId="2F96A428" w14:textId="77777777" w:rsidR="0008119D" w:rsidRDefault="0008119D"/>
    <w:p w14:paraId="412459A3" w14:textId="77777777" w:rsidR="0008119D" w:rsidRDefault="00000000">
      <w:r>
        <w:t>DAVID LABS AND SCANS:</w:t>
      </w:r>
    </w:p>
    <w:p w14:paraId="2A8FAA84" w14:textId="77777777" w:rsidR="0008119D" w:rsidRDefault="00000000">
      <w:r>
        <w:t>David Labs and Scans is a trusted diagnostic center in Chennai offering accurate, reliable, and affordable medical testing services with NABL-accredited standards and advanced equipment.</w:t>
      </w:r>
    </w:p>
    <w:p w14:paraId="648D5DCC" w14:textId="77777777" w:rsidR="0008119D" w:rsidRDefault="0008119D"/>
    <w:p w14:paraId="1E543EC4" w14:textId="77777777" w:rsidR="0008119D" w:rsidRDefault="00000000">
      <w:r>
        <w:t>OUR DIAGNOSTIC SPECIALITIES:</w:t>
      </w:r>
    </w:p>
    <w:p w14:paraId="20F8AF02" w14:textId="77777777" w:rsidR="0008119D" w:rsidRDefault="00000000">
      <w:r>
        <w:t>We provide a wide range of diagnostic services across Chennai.</w:t>
      </w:r>
    </w:p>
    <w:p w14:paraId="7F5EB657" w14:textId="77777777" w:rsidR="0008119D" w:rsidRDefault="0008119D"/>
    <w:p w14:paraId="6F8626E8" w14:textId="77777777" w:rsidR="0008119D" w:rsidRDefault="00000000">
      <w:r>
        <w:lastRenderedPageBreak/>
        <w:t>-----------------------------------------------------</w:t>
      </w:r>
    </w:p>
    <w:p w14:paraId="088F8380" w14:textId="77777777" w:rsidR="0008119D" w:rsidRDefault="00000000">
      <w:r>
        <w:t>PAGE 107: ECG IN MADURAVOYAL</w:t>
      </w:r>
    </w:p>
    <w:p w14:paraId="04B48AAA" w14:textId="77777777" w:rsidR="0008119D" w:rsidRDefault="00000000">
      <w:r>
        <w:t>-----------------------------------------------------</w:t>
      </w:r>
    </w:p>
    <w:p w14:paraId="1D3841F9" w14:textId="77777777" w:rsidR="0008119D" w:rsidRDefault="00000000">
      <w:r>
        <w:t>URL: /speciality/maduravoyal/ecg.html</w:t>
      </w:r>
    </w:p>
    <w:p w14:paraId="1247B95D" w14:textId="77777777" w:rsidR="0008119D" w:rsidRDefault="0008119D"/>
    <w:p w14:paraId="649ED855" w14:textId="77777777" w:rsidR="0008119D" w:rsidRDefault="00000000">
      <w:r>
        <w:t>TITLE: ECG in Maduravoyal, Chennai</w:t>
      </w:r>
    </w:p>
    <w:p w14:paraId="3CDE33E2" w14:textId="77777777" w:rsidR="0008119D" w:rsidRDefault="00000000">
      <w:r>
        <w:t>ACCESS TEXT: Our center is highly accessible from Nerkundram, Vanagaram, making it easy to schedule your visit with zero hassle.</w:t>
      </w:r>
    </w:p>
    <w:p w14:paraId="33793A5F" w14:textId="77777777" w:rsidR="0008119D" w:rsidRDefault="0008119D"/>
    <w:p w14:paraId="4CC11D1C" w14:textId="77777777" w:rsidR="0008119D" w:rsidRDefault="00000000">
      <w:r>
        <w:t>MAIN SEO PARAGRAPH:</w:t>
      </w:r>
    </w:p>
    <w:p w14:paraId="2786A9C5" w14:textId="77777777" w:rsidR="0008119D" w:rsidRDefault="00000000">
      <w:r>
        <w:t>Monitor your heart’s electrical activity instantly with a precision ECG in Maduravoyal, Chennai at David Labs and Scans. An electrocardiogram is a fundamental first step in evaluating chest pain, palpitations, or general rhythmic irregularities. Our clinical technicians are experts at conducting comfortable and completely painless ECG tests near Maduravoyal, ensuring completely accurate tracing of your heart’s rhythm. The fast procedure provides immediate printout results, giving your cardiologist the vital data they need instantly.</w:t>
      </w:r>
    </w:p>
    <w:p w14:paraId="742BA1F0" w14:textId="77777777" w:rsidR="0008119D" w:rsidRDefault="0008119D"/>
    <w:p w14:paraId="48F056F1" w14:textId="77777777" w:rsidR="0008119D" w:rsidRDefault="00000000">
      <w:r>
        <w:t>WHY DOES DAVID SCANS &amp; LABS OFFER SERVICES AT LOW PRICES?</w:t>
      </w:r>
    </w:p>
    <w:p w14:paraId="474444FA" w14:textId="77777777" w:rsidR="0008119D" w:rsidRDefault="00000000">
      <w:r>
        <w:t>We focus on efficiency, high patient volume, and optimized operations to reduce cost without compromising quality.</w:t>
      </w:r>
    </w:p>
    <w:p w14:paraId="2116F41A" w14:textId="77777777" w:rsidR="0008119D" w:rsidRDefault="0008119D"/>
    <w:p w14:paraId="089F55A7" w14:textId="77777777" w:rsidR="0008119D" w:rsidRDefault="00000000">
      <w:r>
        <w:t>HOW DOES DAVID SCANS AND LABS OFFER SERVICES AT A LOWER COST?</w:t>
      </w:r>
    </w:p>
    <w:p w14:paraId="63A590BA" w14:textId="77777777" w:rsidR="0008119D" w:rsidRDefault="00000000">
      <w:r>
        <w:t>Using automation and scale, we reduce cost per test and deliver fast, accurate reports.</w:t>
      </w:r>
    </w:p>
    <w:p w14:paraId="61AE1E16" w14:textId="77777777" w:rsidR="0008119D" w:rsidRDefault="0008119D"/>
    <w:p w14:paraId="6FC52F1F" w14:textId="77777777" w:rsidR="0008119D" w:rsidRDefault="00000000">
      <w:r>
        <w:t>DAVID LABS AND SCANS:</w:t>
      </w:r>
    </w:p>
    <w:p w14:paraId="7AAD9F23" w14:textId="77777777" w:rsidR="0008119D" w:rsidRDefault="00000000">
      <w:r>
        <w:t>David Labs and Scans is a trusted diagnostic center in Chennai offering accurate, reliable, and affordable medical testing services with NABL-accredited standards and advanced equipment.</w:t>
      </w:r>
    </w:p>
    <w:p w14:paraId="71BEEAB0" w14:textId="77777777" w:rsidR="0008119D" w:rsidRDefault="0008119D"/>
    <w:p w14:paraId="443E4E35" w14:textId="77777777" w:rsidR="0008119D" w:rsidRDefault="00000000">
      <w:r>
        <w:lastRenderedPageBreak/>
        <w:t>OUR DIAGNOSTIC SPECIALITIES:</w:t>
      </w:r>
    </w:p>
    <w:p w14:paraId="254B333A" w14:textId="77777777" w:rsidR="0008119D" w:rsidRDefault="00000000">
      <w:r>
        <w:t>We provide a wide range of diagnostic services across Chennai.</w:t>
      </w:r>
    </w:p>
    <w:p w14:paraId="50F90818" w14:textId="77777777" w:rsidR="0008119D" w:rsidRDefault="0008119D"/>
    <w:p w14:paraId="7CB85A41" w14:textId="77777777" w:rsidR="0008119D" w:rsidRDefault="00000000">
      <w:r>
        <w:t>-----------------------------------------------------</w:t>
      </w:r>
    </w:p>
    <w:p w14:paraId="476B7223" w14:textId="77777777" w:rsidR="0008119D" w:rsidRDefault="00000000">
      <w:r>
        <w:t>PAGE 108: ECHO IN MADURAVOYAL</w:t>
      </w:r>
    </w:p>
    <w:p w14:paraId="000692BE" w14:textId="77777777" w:rsidR="0008119D" w:rsidRDefault="00000000">
      <w:r>
        <w:t>-----------------------------------------------------</w:t>
      </w:r>
    </w:p>
    <w:p w14:paraId="17383754" w14:textId="77777777" w:rsidR="0008119D" w:rsidRDefault="00000000">
      <w:r>
        <w:t>URL: /speciality/maduravoyal/echo.html</w:t>
      </w:r>
    </w:p>
    <w:p w14:paraId="62AF3CC0" w14:textId="77777777" w:rsidR="0008119D" w:rsidRDefault="0008119D"/>
    <w:p w14:paraId="77BA71D3" w14:textId="77777777" w:rsidR="0008119D" w:rsidRDefault="00000000">
      <w:r>
        <w:t>TITLE: ECHO in Maduravoyal, Chennai</w:t>
      </w:r>
    </w:p>
    <w:p w14:paraId="46AD9EBE" w14:textId="77777777" w:rsidR="0008119D" w:rsidRDefault="00000000">
      <w:r>
        <w:t>ACCESS TEXT: Our center is highly accessible from Nerkundram, Vanagaram, making it easy to schedule your visit with zero hassle.</w:t>
      </w:r>
    </w:p>
    <w:p w14:paraId="0DAFB8DE" w14:textId="77777777" w:rsidR="0008119D" w:rsidRDefault="0008119D"/>
    <w:p w14:paraId="2953C7F5" w14:textId="77777777" w:rsidR="0008119D" w:rsidRDefault="00000000">
      <w:r>
        <w:t>MAIN SEO PARAGRAPH:</w:t>
      </w:r>
    </w:p>
    <w:p w14:paraId="0E2ADB66" w14:textId="77777777" w:rsidR="0008119D" w:rsidRDefault="00000000">
      <w:r>
        <w:t>David Labs and Scans offers state-of-the-art echocardiogram (ECHO) testing in Maduravoyal, Chennai to evaluate your heart's structural integrity and pumping strength. Using advanced, non-invasive ultrasound waves, we map your heart valves and chambers in real-time. Patients looking for an ECHO near Maduravoyal choose us for our highly detailed cardiovascular scans and specialized reporting. This crucial structural analysis helps physicians accurately diagnose conditions like heart failure, valve disease, or congenital abnormalities without any invasive procedures.</w:t>
      </w:r>
    </w:p>
    <w:p w14:paraId="1D2F7FEB" w14:textId="77777777" w:rsidR="0008119D" w:rsidRDefault="0008119D"/>
    <w:p w14:paraId="424B2620" w14:textId="77777777" w:rsidR="0008119D" w:rsidRDefault="00000000">
      <w:r>
        <w:t>WHY DOES DAVID SCANS &amp; LABS OFFER SERVICES AT LOW PRICES?</w:t>
      </w:r>
    </w:p>
    <w:p w14:paraId="5802659A" w14:textId="77777777" w:rsidR="0008119D" w:rsidRDefault="00000000">
      <w:r>
        <w:t>We focus on efficiency, high patient volume, and optimized operations to reduce cost without compromising quality.</w:t>
      </w:r>
    </w:p>
    <w:p w14:paraId="6F00A5D3" w14:textId="77777777" w:rsidR="0008119D" w:rsidRDefault="0008119D"/>
    <w:p w14:paraId="06E68A8A" w14:textId="77777777" w:rsidR="0008119D" w:rsidRDefault="00000000">
      <w:r>
        <w:t>HOW DOES DAVID SCANS AND LABS OFFER SERVICES AT A LOWER COST?</w:t>
      </w:r>
    </w:p>
    <w:p w14:paraId="555D7F69" w14:textId="77777777" w:rsidR="0008119D" w:rsidRDefault="00000000">
      <w:r>
        <w:t>Using automation and scale, we reduce cost per test and deliver fast, accurate reports.</w:t>
      </w:r>
    </w:p>
    <w:p w14:paraId="7EEDD095" w14:textId="77777777" w:rsidR="0008119D" w:rsidRDefault="0008119D"/>
    <w:p w14:paraId="0467E47C" w14:textId="77777777" w:rsidR="0008119D" w:rsidRDefault="00000000">
      <w:r>
        <w:t>DAVID LABS AND SCANS:</w:t>
      </w:r>
    </w:p>
    <w:p w14:paraId="20B5225F" w14:textId="77777777" w:rsidR="0008119D" w:rsidRDefault="00000000">
      <w:r>
        <w:lastRenderedPageBreak/>
        <w:t>David Labs and Scans is a trusted diagnostic center in Chennai offering accurate, reliable, and affordable medical testing services with NABL-accredited standards and advanced equipment.</w:t>
      </w:r>
    </w:p>
    <w:p w14:paraId="5FF44843" w14:textId="77777777" w:rsidR="0008119D" w:rsidRDefault="0008119D"/>
    <w:p w14:paraId="3985238F" w14:textId="77777777" w:rsidR="0008119D" w:rsidRDefault="00000000">
      <w:r>
        <w:t>OUR DIAGNOSTIC SPECIALITIES:</w:t>
      </w:r>
    </w:p>
    <w:p w14:paraId="43B1EA09" w14:textId="77777777" w:rsidR="0008119D" w:rsidRDefault="00000000">
      <w:r>
        <w:t>We provide a wide range of diagnostic services across Chennai.</w:t>
      </w:r>
    </w:p>
    <w:p w14:paraId="1B6C20E1" w14:textId="77777777" w:rsidR="0008119D" w:rsidRDefault="0008119D"/>
    <w:p w14:paraId="1E3627C4" w14:textId="77777777" w:rsidR="0008119D" w:rsidRDefault="00000000">
      <w:r>
        <w:t>-----------------------------------------------------</w:t>
      </w:r>
    </w:p>
    <w:p w14:paraId="1EA03D62" w14:textId="77777777" w:rsidR="0008119D" w:rsidRDefault="00000000">
      <w:r>
        <w:t>PAGE 109: PFT IN MADURAVOYAL</w:t>
      </w:r>
    </w:p>
    <w:p w14:paraId="045F8E67" w14:textId="77777777" w:rsidR="0008119D" w:rsidRDefault="00000000">
      <w:r>
        <w:t>-----------------------------------------------------</w:t>
      </w:r>
    </w:p>
    <w:p w14:paraId="60E6C8ED" w14:textId="77777777" w:rsidR="0008119D" w:rsidRDefault="00000000">
      <w:r>
        <w:t>URL: /speciality/maduravoyal/pft.html</w:t>
      </w:r>
    </w:p>
    <w:p w14:paraId="10B71F31" w14:textId="77777777" w:rsidR="0008119D" w:rsidRDefault="0008119D"/>
    <w:p w14:paraId="5C344E46" w14:textId="77777777" w:rsidR="0008119D" w:rsidRDefault="00000000">
      <w:r>
        <w:t>TITLE: PFT in Maduravoyal, Chennai</w:t>
      </w:r>
    </w:p>
    <w:p w14:paraId="5DABCB77" w14:textId="77777777" w:rsidR="0008119D" w:rsidRDefault="00000000">
      <w:r>
        <w:t>ACCESS TEXT: Our center is highly accessible from Nerkundram, Vanagaram, making it easy to schedule your visit with zero hassle.</w:t>
      </w:r>
    </w:p>
    <w:p w14:paraId="22A96D9F" w14:textId="77777777" w:rsidR="0008119D" w:rsidRDefault="0008119D"/>
    <w:p w14:paraId="58DF3AFC" w14:textId="77777777" w:rsidR="0008119D" w:rsidRDefault="00000000">
      <w:r>
        <w:t>MAIN SEO PARAGRAPH:</w:t>
      </w:r>
    </w:p>
    <w:p w14:paraId="06E6C7AB" w14:textId="77777777" w:rsidR="0008119D" w:rsidRDefault="00000000">
      <w:r>
        <w:t>Assess your lung health and respiratory strength with our advanced Pulmonary Function Test (PFT) in Maduravoyal, Chennai. Whether you are dealing with asthma, chronic bronchitis, or general shortness of breath, David Labs and Scans provides highly sensitive spirometry equipment. Getting a reliable PFT near Maduravoyal is essential for measuring your total lung capacity and airflow correctly. Our trained staff will safely guide you through the breathing exercises to ensure the diagnostic readings are perfectly reflective of your actual pulmonary capability.</w:t>
      </w:r>
    </w:p>
    <w:p w14:paraId="5E8690BC" w14:textId="77777777" w:rsidR="0008119D" w:rsidRDefault="0008119D"/>
    <w:p w14:paraId="6B6B5D2D" w14:textId="77777777" w:rsidR="0008119D" w:rsidRDefault="00000000">
      <w:r>
        <w:t>WHY DOES DAVID SCANS &amp; LABS OFFER SERVICES AT LOW PRICES?</w:t>
      </w:r>
    </w:p>
    <w:p w14:paraId="10E2823C" w14:textId="77777777" w:rsidR="0008119D" w:rsidRDefault="00000000">
      <w:r>
        <w:t>We focus on efficiency, high patient volume, and optimized operations to reduce cost without compromising quality.</w:t>
      </w:r>
    </w:p>
    <w:p w14:paraId="5CAAE713" w14:textId="77777777" w:rsidR="0008119D" w:rsidRDefault="0008119D"/>
    <w:p w14:paraId="236FB559" w14:textId="77777777" w:rsidR="0008119D" w:rsidRDefault="00000000">
      <w:r>
        <w:t>HOW DOES DAVID SCANS AND LABS OFFER SERVICES AT A LOWER COST?</w:t>
      </w:r>
    </w:p>
    <w:p w14:paraId="0F8CCAF6" w14:textId="77777777" w:rsidR="0008119D" w:rsidRDefault="00000000">
      <w:r>
        <w:lastRenderedPageBreak/>
        <w:t>Using automation and scale, we reduce cost per test and deliver fast, accurate reports.</w:t>
      </w:r>
    </w:p>
    <w:p w14:paraId="2752F89D" w14:textId="77777777" w:rsidR="0008119D" w:rsidRDefault="0008119D"/>
    <w:p w14:paraId="3518702F" w14:textId="77777777" w:rsidR="0008119D" w:rsidRDefault="00000000">
      <w:r>
        <w:t>DAVID LABS AND SCANS:</w:t>
      </w:r>
    </w:p>
    <w:p w14:paraId="05948A0D" w14:textId="77777777" w:rsidR="0008119D" w:rsidRDefault="00000000">
      <w:r>
        <w:t>David Labs and Scans is a trusted diagnostic center in Chennai offering accurate, reliable, and affordable medical testing services with NABL-accredited standards and advanced equipment.</w:t>
      </w:r>
    </w:p>
    <w:p w14:paraId="2E80D96F" w14:textId="77777777" w:rsidR="0008119D" w:rsidRDefault="0008119D"/>
    <w:p w14:paraId="20224075" w14:textId="77777777" w:rsidR="0008119D" w:rsidRDefault="00000000">
      <w:r>
        <w:t>OUR DIAGNOSTIC SPECIALITIES:</w:t>
      </w:r>
    </w:p>
    <w:p w14:paraId="5D0F86C5" w14:textId="77777777" w:rsidR="0008119D" w:rsidRDefault="00000000">
      <w:r>
        <w:t>We provide a wide range of diagnostic services across Chennai.</w:t>
      </w:r>
    </w:p>
    <w:p w14:paraId="37B20B3C" w14:textId="77777777" w:rsidR="0008119D" w:rsidRDefault="0008119D"/>
    <w:p w14:paraId="4465C434" w14:textId="77777777" w:rsidR="0008119D" w:rsidRDefault="00000000">
      <w:r>
        <w:t>-----------------------------------------------------</w:t>
      </w:r>
    </w:p>
    <w:p w14:paraId="0F24DCB4" w14:textId="77777777" w:rsidR="0008119D" w:rsidRDefault="00000000">
      <w:r>
        <w:t>PAGE 110: ALLERGY TEST IN MADURAVOYAL</w:t>
      </w:r>
    </w:p>
    <w:p w14:paraId="1433A8C1" w14:textId="77777777" w:rsidR="0008119D" w:rsidRDefault="00000000">
      <w:r>
        <w:t>-----------------------------------------------------</w:t>
      </w:r>
    </w:p>
    <w:p w14:paraId="1CDDB2E8" w14:textId="77777777" w:rsidR="0008119D" w:rsidRDefault="00000000">
      <w:r>
        <w:t>URL: /speciality/maduravoyal/allergy-test.html</w:t>
      </w:r>
    </w:p>
    <w:p w14:paraId="00252A01" w14:textId="77777777" w:rsidR="0008119D" w:rsidRDefault="0008119D"/>
    <w:p w14:paraId="2CC912ED" w14:textId="77777777" w:rsidR="0008119D" w:rsidRDefault="00000000">
      <w:r>
        <w:t>TITLE: Allergy Test in Maduravoyal, Chennai</w:t>
      </w:r>
    </w:p>
    <w:p w14:paraId="38E7C82B" w14:textId="77777777" w:rsidR="0008119D" w:rsidRDefault="00000000">
      <w:r>
        <w:t>ACCESS TEXT: Our center is highly accessible from Nerkundram, Vanagaram, making it easy to schedule your visit with zero hassle.</w:t>
      </w:r>
    </w:p>
    <w:p w14:paraId="2EF6F915" w14:textId="77777777" w:rsidR="0008119D" w:rsidRDefault="0008119D"/>
    <w:p w14:paraId="53BE5DD7" w14:textId="77777777" w:rsidR="0008119D" w:rsidRDefault="00000000">
      <w:r>
        <w:t>MAIN SEO PARAGRAPH:</w:t>
      </w:r>
    </w:p>
    <w:p w14:paraId="4922D852" w14:textId="77777777" w:rsidR="0008119D" w:rsidRDefault="00000000">
      <w:r>
        <w:t>Identify exactly what is triggering your symptoms with a comprehensive, accurate allergy test in Maduravoyal, Chennai. At David Labs and Scans, we offer extensive panel testing for food, dust, dander, and environmental allergens using state-of-the-art pathology. By booking your detailed allergy test near Maduravoyal, you eliminate the guesswork behind chronic sneezing, skin rashes, or digestive discomfort. We deliver extremely comprehensive reporting that allows you and your doctor to construct a reliable, long-term defensive treatment plan.</w:t>
      </w:r>
    </w:p>
    <w:p w14:paraId="58D1AC1C" w14:textId="77777777" w:rsidR="0008119D" w:rsidRDefault="0008119D"/>
    <w:p w14:paraId="7EC4A4B4" w14:textId="77777777" w:rsidR="0008119D" w:rsidRDefault="00000000">
      <w:r>
        <w:t>WHY DOES DAVID SCANS &amp; LABS OFFER SERVICES AT LOW PRICES?</w:t>
      </w:r>
    </w:p>
    <w:p w14:paraId="58EF9B3B" w14:textId="77777777" w:rsidR="0008119D" w:rsidRDefault="00000000">
      <w:r>
        <w:lastRenderedPageBreak/>
        <w:t>We focus on efficiency, high patient volume, and optimized operations to reduce cost without compromising quality.</w:t>
      </w:r>
    </w:p>
    <w:p w14:paraId="7B22FA6D" w14:textId="77777777" w:rsidR="0008119D" w:rsidRDefault="0008119D"/>
    <w:p w14:paraId="07EE1931" w14:textId="77777777" w:rsidR="0008119D" w:rsidRDefault="00000000">
      <w:r>
        <w:t>HOW DOES DAVID SCANS AND LABS OFFER SERVICES AT A LOWER COST?</w:t>
      </w:r>
    </w:p>
    <w:p w14:paraId="54492E5D" w14:textId="77777777" w:rsidR="0008119D" w:rsidRDefault="00000000">
      <w:r>
        <w:t>Using automation and scale, we reduce cost per test and deliver fast, accurate reports.</w:t>
      </w:r>
    </w:p>
    <w:p w14:paraId="16847D28" w14:textId="77777777" w:rsidR="0008119D" w:rsidRDefault="0008119D"/>
    <w:p w14:paraId="73C21310" w14:textId="77777777" w:rsidR="0008119D" w:rsidRDefault="00000000">
      <w:r>
        <w:t>DAVID LABS AND SCANS:</w:t>
      </w:r>
    </w:p>
    <w:p w14:paraId="77623B1B" w14:textId="77777777" w:rsidR="0008119D" w:rsidRDefault="00000000">
      <w:r>
        <w:t>David Labs and Scans is a trusted diagnostic center in Chennai offering accurate, reliable, and affordable medical testing services with NABL-accredited standards and advanced equipment.</w:t>
      </w:r>
    </w:p>
    <w:p w14:paraId="0E82630A" w14:textId="77777777" w:rsidR="0008119D" w:rsidRDefault="0008119D"/>
    <w:p w14:paraId="3B1E1D39" w14:textId="77777777" w:rsidR="0008119D" w:rsidRDefault="00000000">
      <w:r>
        <w:t>OUR DIAGNOSTIC SPECIALITIES:</w:t>
      </w:r>
    </w:p>
    <w:p w14:paraId="0D53DC17" w14:textId="77777777" w:rsidR="0008119D" w:rsidRDefault="00000000">
      <w:r>
        <w:t>We provide a wide range of diagnostic services across Chennai.</w:t>
      </w:r>
    </w:p>
    <w:p w14:paraId="652F23AA" w14:textId="77777777" w:rsidR="0008119D" w:rsidRDefault="0008119D"/>
    <w:p w14:paraId="5C780B45" w14:textId="77777777" w:rsidR="0008119D" w:rsidRDefault="00000000">
      <w:r>
        <w:t>-----------------------------------------------------</w:t>
      </w:r>
    </w:p>
    <w:p w14:paraId="04554018" w14:textId="77777777" w:rsidR="0008119D" w:rsidRDefault="00000000">
      <w:r>
        <w:t>PAGE 111: PREVENTIVE HEALTH CHECKUP IN MADURAVOYAL</w:t>
      </w:r>
    </w:p>
    <w:p w14:paraId="55888D05" w14:textId="77777777" w:rsidR="0008119D" w:rsidRDefault="00000000">
      <w:r>
        <w:t>-----------------------------------------------------</w:t>
      </w:r>
    </w:p>
    <w:p w14:paraId="7296CA69" w14:textId="77777777" w:rsidR="0008119D" w:rsidRDefault="00000000">
      <w:r>
        <w:t>URL: /speciality/maduravoyal/preventive-health-checkup.html</w:t>
      </w:r>
    </w:p>
    <w:p w14:paraId="1DE016EE" w14:textId="77777777" w:rsidR="0008119D" w:rsidRDefault="0008119D"/>
    <w:p w14:paraId="38DC7ACF" w14:textId="77777777" w:rsidR="0008119D" w:rsidRDefault="00000000">
      <w:r>
        <w:t>TITLE: Preventive Health Checkup in Maduravoyal, Chennai</w:t>
      </w:r>
    </w:p>
    <w:p w14:paraId="7D602293" w14:textId="77777777" w:rsidR="0008119D" w:rsidRDefault="00000000">
      <w:r>
        <w:t>ACCESS TEXT: Our center is highly accessible from Nerkundram, Vanagaram, making it easy to schedule your visit with zero hassle.</w:t>
      </w:r>
    </w:p>
    <w:p w14:paraId="6C1B5743" w14:textId="77777777" w:rsidR="0008119D" w:rsidRDefault="0008119D"/>
    <w:p w14:paraId="6FEF9AE6" w14:textId="77777777" w:rsidR="0008119D" w:rsidRDefault="00000000">
      <w:r>
        <w:t>MAIN SEO PARAGRAPH:</w:t>
      </w:r>
    </w:p>
    <w:p w14:paraId="5616699B" w14:textId="77777777" w:rsidR="0008119D" w:rsidRDefault="00000000">
      <w:r>
        <w:t xml:space="preserve">Invest in your long-term wellness with an affordable, full-body preventive health checkup in Maduravoyal, Chennai. David Labs and Scans has meticulously designed screening packages that evaluate all major organ functions—from liver and kidney health to diabetes and cholesterol levels. Undergoing a robust master health checkup near Maduravoyal gives you total peace of mind by catching underlying issues long before they become serious </w:t>
      </w:r>
      <w:r>
        <w:lastRenderedPageBreak/>
        <w:t>symptoms. Fast, private, and exceptionally thorough, our preventive profiles are the cornerstone of a healthier, happier life.</w:t>
      </w:r>
    </w:p>
    <w:p w14:paraId="34DE497C" w14:textId="77777777" w:rsidR="0008119D" w:rsidRDefault="0008119D"/>
    <w:p w14:paraId="4EB5DC48" w14:textId="77777777" w:rsidR="0008119D" w:rsidRDefault="00000000">
      <w:r>
        <w:t>WHY DOES DAVID SCANS &amp; LABS OFFER SERVICES AT LOW PRICES?</w:t>
      </w:r>
    </w:p>
    <w:p w14:paraId="31D0A5E0" w14:textId="77777777" w:rsidR="0008119D" w:rsidRDefault="00000000">
      <w:r>
        <w:t>We focus on efficiency, high patient volume, and optimized operations to reduce cost without compromising quality.</w:t>
      </w:r>
    </w:p>
    <w:p w14:paraId="2C78558C" w14:textId="77777777" w:rsidR="0008119D" w:rsidRDefault="0008119D"/>
    <w:p w14:paraId="1F76A72A" w14:textId="77777777" w:rsidR="0008119D" w:rsidRDefault="00000000">
      <w:r>
        <w:t>HOW DOES DAVID SCANS AND LABS OFFER SERVICES AT A LOWER COST?</w:t>
      </w:r>
    </w:p>
    <w:p w14:paraId="25F7BECA" w14:textId="77777777" w:rsidR="0008119D" w:rsidRDefault="00000000">
      <w:r>
        <w:t>Using automation and scale, we reduce cost per test and deliver fast, accurate reports.</w:t>
      </w:r>
    </w:p>
    <w:p w14:paraId="2C5F1EA1" w14:textId="77777777" w:rsidR="0008119D" w:rsidRDefault="0008119D"/>
    <w:p w14:paraId="5826D8C2" w14:textId="77777777" w:rsidR="0008119D" w:rsidRDefault="00000000">
      <w:r>
        <w:t>DAVID LABS AND SCANS:</w:t>
      </w:r>
    </w:p>
    <w:p w14:paraId="6556753F" w14:textId="77777777" w:rsidR="0008119D" w:rsidRDefault="00000000">
      <w:r>
        <w:t>David Labs and Scans is a trusted diagnostic center in Chennai offering accurate, reliable, and affordable medical testing services with NABL-accredited standards and advanced equipment.</w:t>
      </w:r>
    </w:p>
    <w:p w14:paraId="40DCEBDF" w14:textId="77777777" w:rsidR="0008119D" w:rsidRDefault="0008119D"/>
    <w:p w14:paraId="765198C2" w14:textId="77777777" w:rsidR="0008119D" w:rsidRDefault="00000000">
      <w:r>
        <w:t>OUR DIAGNOSTIC SPECIALITIES:</w:t>
      </w:r>
    </w:p>
    <w:p w14:paraId="335E4702" w14:textId="77777777" w:rsidR="0008119D" w:rsidRDefault="00000000">
      <w:r>
        <w:t>We provide a wide range of diagnostic services across Chennai.</w:t>
      </w:r>
    </w:p>
    <w:p w14:paraId="42D6ED5F" w14:textId="77777777" w:rsidR="0008119D" w:rsidRDefault="0008119D"/>
    <w:sectPr w:rsidR="0008119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67642889">
    <w:abstractNumId w:val="8"/>
  </w:num>
  <w:num w:numId="2" w16cid:durableId="1053968679">
    <w:abstractNumId w:val="6"/>
  </w:num>
  <w:num w:numId="3" w16cid:durableId="960920068">
    <w:abstractNumId w:val="5"/>
  </w:num>
  <w:num w:numId="4" w16cid:durableId="152843708">
    <w:abstractNumId w:val="4"/>
  </w:num>
  <w:num w:numId="5" w16cid:durableId="1696609932">
    <w:abstractNumId w:val="7"/>
  </w:num>
  <w:num w:numId="6" w16cid:durableId="700402169">
    <w:abstractNumId w:val="3"/>
  </w:num>
  <w:num w:numId="7" w16cid:durableId="72163127">
    <w:abstractNumId w:val="2"/>
  </w:num>
  <w:num w:numId="8" w16cid:durableId="126893320">
    <w:abstractNumId w:val="1"/>
  </w:num>
  <w:num w:numId="9" w16cid:durableId="332992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8119D"/>
    <w:rsid w:val="0015074B"/>
    <w:rsid w:val="0029639D"/>
    <w:rsid w:val="00316308"/>
    <w:rsid w:val="00326F90"/>
    <w:rsid w:val="00AA1D8D"/>
    <w:rsid w:val="00B32650"/>
    <w:rsid w:val="00B47730"/>
    <w:rsid w:val="00C86EA2"/>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71C06A"/>
  <w14:defaultImageDpi w14:val="300"/>
  <w15:docId w15:val="{749614D1-EBE7-4393-BED3-FB5C321F8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27955</Words>
  <Characters>159347</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186929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Dhinesh K</cp:lastModifiedBy>
  <cp:revision>3</cp:revision>
  <dcterms:created xsi:type="dcterms:W3CDTF">2013-12-23T23:15:00Z</dcterms:created>
  <dcterms:modified xsi:type="dcterms:W3CDTF">2026-04-17T10:01:00Z</dcterms:modified>
  <cp:category/>
</cp:coreProperties>
</file>